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8AB3" w14:textId="77777777" w:rsidR="00B52E89" w:rsidRDefault="00B52E89" w:rsidP="00B52E89">
      <w:pPr>
        <w:rPr>
          <w:rFonts w:ascii="Arial" w:hAnsi="Arial" w:cs="Arial"/>
          <w:b/>
          <w:sz w:val="28"/>
          <w:szCs w:val="28"/>
        </w:rPr>
      </w:pPr>
    </w:p>
    <w:p w14:paraId="37A31AE1" w14:textId="77777777" w:rsidR="00B52E89" w:rsidRDefault="00B52E89" w:rsidP="00B52E89">
      <w:pPr>
        <w:rPr>
          <w:rFonts w:ascii="Arial" w:hAnsi="Arial" w:cs="Arial"/>
          <w:b/>
          <w:sz w:val="28"/>
          <w:szCs w:val="28"/>
        </w:rPr>
      </w:pPr>
    </w:p>
    <w:p w14:paraId="61E0ECF0" w14:textId="77777777" w:rsidR="00B52E89" w:rsidRDefault="00B52E89" w:rsidP="00B52E89">
      <w:pPr>
        <w:rPr>
          <w:rFonts w:ascii="Arial" w:hAnsi="Arial" w:cs="Arial"/>
          <w:b/>
          <w:sz w:val="28"/>
          <w:szCs w:val="28"/>
        </w:rPr>
      </w:pPr>
    </w:p>
    <w:p w14:paraId="3A8D6A36" w14:textId="77777777" w:rsidR="00B52E89" w:rsidRDefault="00B52E89" w:rsidP="00B52E89">
      <w:pPr>
        <w:jc w:val="center"/>
        <w:rPr>
          <w:rFonts w:ascii="Arial" w:hAnsi="Arial" w:cs="Arial"/>
          <w:b/>
          <w:sz w:val="28"/>
          <w:szCs w:val="28"/>
        </w:rPr>
      </w:pPr>
    </w:p>
    <w:p w14:paraId="4AF9E312" w14:textId="5E306452" w:rsidR="00B52E89" w:rsidRPr="00853D2A" w:rsidRDefault="00B52E89" w:rsidP="00B52E89">
      <w:pPr>
        <w:jc w:val="center"/>
        <w:rPr>
          <w:rFonts w:ascii="Arial" w:hAnsi="Arial" w:cs="Arial"/>
          <w:b/>
          <w:sz w:val="28"/>
          <w:szCs w:val="28"/>
        </w:rPr>
      </w:pPr>
      <w:r w:rsidRPr="00853D2A">
        <w:rPr>
          <w:rFonts w:ascii="Arial" w:hAnsi="Arial" w:cs="Arial"/>
          <w:b/>
          <w:sz w:val="28"/>
          <w:szCs w:val="28"/>
        </w:rPr>
        <w:t>DOKUMENTACIJA V ZVEZI Z ODDAJO JAVNEGA NAROČILA</w:t>
      </w:r>
    </w:p>
    <w:p w14:paraId="6F8903AD" w14:textId="77777777" w:rsidR="00B52E89" w:rsidRPr="00853D2A" w:rsidRDefault="00B52E89" w:rsidP="00B52E89">
      <w:pPr>
        <w:widowControl w:val="0"/>
        <w:jc w:val="center"/>
        <w:rPr>
          <w:rFonts w:ascii="Arial" w:hAnsi="Arial" w:cs="Arial"/>
          <w:b/>
          <w:bCs/>
          <w:sz w:val="28"/>
          <w:szCs w:val="28"/>
        </w:rPr>
      </w:pPr>
    </w:p>
    <w:p w14:paraId="765EF164" w14:textId="77777777" w:rsidR="00B52E89" w:rsidRPr="00853D2A" w:rsidRDefault="00B52E89" w:rsidP="00B52E89">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335F78BF" w14:textId="77777777" w:rsidR="00B52E89" w:rsidRPr="00853D2A" w:rsidRDefault="00B52E89" w:rsidP="00B52E89">
      <w:pPr>
        <w:widowControl w:val="0"/>
        <w:jc w:val="both"/>
        <w:rPr>
          <w:rFonts w:ascii="Arial" w:hAnsi="Arial" w:cs="Arial"/>
        </w:rPr>
      </w:pPr>
    </w:p>
    <w:p w14:paraId="70A8151F" w14:textId="77777777" w:rsidR="00B52E89" w:rsidRPr="00853D2A" w:rsidRDefault="00B52E89" w:rsidP="00B52E89">
      <w:pPr>
        <w:widowControl w:val="0"/>
        <w:jc w:val="both"/>
        <w:rPr>
          <w:rFonts w:ascii="Arial" w:hAnsi="Arial" w:cs="Arial"/>
          <w:b/>
          <w:bCs/>
          <w:i/>
          <w:iCs/>
        </w:rPr>
      </w:pPr>
    </w:p>
    <w:p w14:paraId="7B3F2904" w14:textId="77777777" w:rsidR="00B52E89" w:rsidRPr="00853D2A" w:rsidRDefault="00B52E89" w:rsidP="00B52E89">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411567E1" w14:textId="77777777" w:rsidR="00B52E89" w:rsidRPr="00853D2A" w:rsidRDefault="00B52E89" w:rsidP="00B52E89">
      <w:pPr>
        <w:widowControl w:val="0"/>
        <w:ind w:left="2832" w:firstLine="708"/>
        <w:jc w:val="both"/>
        <w:rPr>
          <w:rFonts w:ascii="Arial" w:hAnsi="Arial" w:cs="Arial"/>
          <w:b/>
          <w:bCs/>
        </w:rPr>
      </w:pPr>
      <w:r w:rsidRPr="00853D2A">
        <w:rPr>
          <w:rFonts w:ascii="Arial" w:hAnsi="Arial" w:cs="Arial"/>
          <w:b/>
          <w:bCs/>
        </w:rPr>
        <w:t>Cesta Maršala Tita 112, 4270 Jesenice</w:t>
      </w:r>
    </w:p>
    <w:p w14:paraId="6D3EEC17" w14:textId="1D1C7BBB" w:rsidR="00B52E89" w:rsidRPr="00853D2A" w:rsidRDefault="00B52E89" w:rsidP="00976D16">
      <w:pPr>
        <w:widowControl w:val="0"/>
        <w:jc w:val="center"/>
        <w:rPr>
          <w:rFonts w:ascii="Arial" w:hAnsi="Arial" w:cs="Arial"/>
          <w:b/>
          <w:bCs/>
        </w:rPr>
      </w:pPr>
    </w:p>
    <w:p w14:paraId="2FF0231F" w14:textId="77777777" w:rsidR="00976D16" w:rsidRDefault="00B52E89" w:rsidP="00976D16">
      <w:pPr>
        <w:jc w:val="center"/>
        <w:rPr>
          <w:rFonts w:ascii="Arial" w:hAnsi="Arial" w:cs="Arial"/>
        </w:rPr>
      </w:pPr>
      <w:r w:rsidRPr="00853D2A">
        <w:rPr>
          <w:rFonts w:ascii="Arial" w:hAnsi="Arial" w:cs="Arial"/>
        </w:rPr>
        <w:t xml:space="preserve">PREDMET JAVNEGA NAROČILA: </w:t>
      </w:r>
    </w:p>
    <w:p w14:paraId="51779B15" w14:textId="68C385C7" w:rsidR="00B52E89" w:rsidRPr="00976D16" w:rsidRDefault="00B52E89" w:rsidP="00976D16">
      <w:pPr>
        <w:jc w:val="center"/>
        <w:rPr>
          <w:rFonts w:ascii="Arial" w:hAnsi="Arial" w:cs="Arial"/>
          <w:b/>
          <w:bCs/>
          <w:sz w:val="24"/>
          <w:szCs w:val="24"/>
        </w:rPr>
      </w:pPr>
      <w:r w:rsidRPr="00853D2A">
        <w:rPr>
          <w:rFonts w:ascii="Arial" w:hAnsi="Arial" w:cs="Arial"/>
        </w:rPr>
        <w:t xml:space="preserve"> </w:t>
      </w:r>
      <w:r w:rsidRPr="00976D16">
        <w:rPr>
          <w:rFonts w:ascii="Arial" w:hAnsi="Arial" w:cs="Arial"/>
          <w:b/>
          <w:bCs/>
          <w:sz w:val="24"/>
          <w:szCs w:val="24"/>
        </w:rPr>
        <w:t>MEDICINSKI POTROŠNI MATERIAL</w:t>
      </w:r>
      <w:r w:rsidR="00912DE1" w:rsidRPr="00976D16">
        <w:rPr>
          <w:rFonts w:ascii="Arial" w:hAnsi="Arial" w:cs="Arial"/>
          <w:b/>
          <w:bCs/>
          <w:sz w:val="24"/>
          <w:szCs w:val="24"/>
        </w:rPr>
        <w:t xml:space="preserve"> </w:t>
      </w:r>
      <w:r w:rsidR="008A538B" w:rsidRPr="00976D16">
        <w:rPr>
          <w:rFonts w:ascii="Arial" w:hAnsi="Arial" w:cs="Arial"/>
          <w:b/>
          <w:bCs/>
          <w:sz w:val="24"/>
          <w:szCs w:val="24"/>
        </w:rPr>
        <w:t>2026</w:t>
      </w:r>
      <w:r w:rsidR="00AA2048" w:rsidRPr="00976D16">
        <w:rPr>
          <w:rFonts w:ascii="Arial" w:hAnsi="Arial" w:cs="Arial"/>
          <w:b/>
          <w:bCs/>
          <w:sz w:val="24"/>
          <w:szCs w:val="24"/>
        </w:rPr>
        <w:t xml:space="preserve"> </w:t>
      </w:r>
      <w:r w:rsidR="00976D16" w:rsidRPr="00976D16">
        <w:rPr>
          <w:rFonts w:ascii="Arial" w:hAnsi="Arial" w:cs="Arial"/>
          <w:b/>
          <w:bCs/>
          <w:sz w:val="24"/>
          <w:szCs w:val="24"/>
        </w:rPr>
        <w:t>–</w:t>
      </w:r>
      <w:r w:rsidR="00AA2048" w:rsidRPr="00976D16">
        <w:rPr>
          <w:rFonts w:ascii="Arial" w:hAnsi="Arial" w:cs="Arial"/>
          <w:b/>
          <w:bCs/>
          <w:sz w:val="24"/>
          <w:szCs w:val="24"/>
        </w:rPr>
        <w:t xml:space="preserve"> </w:t>
      </w:r>
      <w:r w:rsidR="00976D16" w:rsidRPr="00976D16">
        <w:rPr>
          <w:rFonts w:ascii="Arial" w:hAnsi="Arial" w:cs="Arial"/>
          <w:b/>
          <w:bCs/>
          <w:sz w:val="24"/>
          <w:szCs w:val="24"/>
        </w:rPr>
        <w:t>PREDNAPOLNJENE BRIZGE</w:t>
      </w:r>
    </w:p>
    <w:p w14:paraId="17C5C9EB" w14:textId="77777777" w:rsidR="00912DE1" w:rsidRDefault="00912DE1" w:rsidP="00B52E89">
      <w:pPr>
        <w:rPr>
          <w:rFonts w:ascii="Arial" w:hAnsi="Arial" w:cs="Arial"/>
          <w:b/>
          <w:bCs/>
        </w:rPr>
      </w:pPr>
    </w:p>
    <w:p w14:paraId="49303D58" w14:textId="77777777" w:rsidR="00912DE1" w:rsidRDefault="00912DE1" w:rsidP="00B52E89">
      <w:pPr>
        <w:rPr>
          <w:rFonts w:ascii="Arial" w:hAnsi="Arial" w:cs="Arial"/>
          <w:b/>
          <w:bCs/>
        </w:rPr>
      </w:pPr>
    </w:p>
    <w:p w14:paraId="69F6B447" w14:textId="77777777" w:rsidR="00912DE1" w:rsidRPr="00912DE1" w:rsidRDefault="00912DE1" w:rsidP="00B52E89">
      <w:pPr>
        <w:rPr>
          <w:rFonts w:ascii="Arial" w:hAnsi="Arial" w:cs="Arial"/>
          <w:b/>
          <w:bCs/>
        </w:rPr>
      </w:pPr>
    </w:p>
    <w:p w14:paraId="74855F53" w14:textId="77777777" w:rsidR="00B52E89" w:rsidRPr="00853D2A" w:rsidRDefault="00B52E89" w:rsidP="00B52E89">
      <w:pPr>
        <w:rPr>
          <w:rFonts w:ascii="Arial" w:hAnsi="Arial" w:cs="Arial"/>
        </w:rPr>
      </w:pPr>
    </w:p>
    <w:p w14:paraId="3BA6E62B" w14:textId="77777777" w:rsidR="00B52E89" w:rsidRPr="00853D2A" w:rsidRDefault="00B52E89" w:rsidP="00B52E89">
      <w:pPr>
        <w:spacing w:after="0"/>
        <w:rPr>
          <w:rFonts w:ascii="Arial" w:hAnsi="Arial" w:cs="Arial"/>
        </w:rPr>
      </w:pPr>
      <w:r w:rsidRPr="00853D2A">
        <w:rPr>
          <w:rFonts w:ascii="Arial" w:hAnsi="Arial" w:cs="Arial"/>
        </w:rPr>
        <w:t xml:space="preserve">Vsebina:  </w:t>
      </w:r>
    </w:p>
    <w:p w14:paraId="0CD8D292" w14:textId="77777777" w:rsidR="00B52E89" w:rsidRPr="00853D2A" w:rsidRDefault="00B52E89" w:rsidP="00B52E89">
      <w:pPr>
        <w:spacing w:after="0"/>
        <w:rPr>
          <w:rFonts w:ascii="Arial" w:hAnsi="Arial" w:cs="Arial"/>
        </w:rPr>
      </w:pPr>
      <w:r w:rsidRPr="00853D2A">
        <w:rPr>
          <w:rFonts w:ascii="Arial" w:hAnsi="Arial" w:cs="Arial"/>
        </w:rPr>
        <w:t>A) Povabilo k predložitvi ponudbe</w:t>
      </w:r>
    </w:p>
    <w:p w14:paraId="7512E16F" w14:textId="77777777" w:rsidR="00B52E89" w:rsidRPr="00853D2A" w:rsidRDefault="00B52E89" w:rsidP="00B52E89">
      <w:pPr>
        <w:spacing w:after="0"/>
        <w:rPr>
          <w:rFonts w:ascii="Arial" w:hAnsi="Arial" w:cs="Arial"/>
        </w:rPr>
      </w:pPr>
      <w:r w:rsidRPr="00853D2A">
        <w:rPr>
          <w:rFonts w:ascii="Arial" w:hAnsi="Arial" w:cs="Arial"/>
        </w:rPr>
        <w:t xml:space="preserve">B) Navodila ponudnikom za izdelavo ponudbe </w:t>
      </w:r>
    </w:p>
    <w:p w14:paraId="705F5A94" w14:textId="77777777" w:rsidR="00B52E89" w:rsidRPr="00853D2A" w:rsidRDefault="00B52E89" w:rsidP="00B52E89">
      <w:pPr>
        <w:spacing w:after="0"/>
        <w:rPr>
          <w:rFonts w:ascii="Arial" w:hAnsi="Arial" w:cs="Arial"/>
        </w:rPr>
      </w:pPr>
      <w:r w:rsidRPr="00853D2A">
        <w:rPr>
          <w:rFonts w:ascii="Arial" w:hAnsi="Arial" w:cs="Arial"/>
        </w:rPr>
        <w:t xml:space="preserve">C) Tehnična specifikacija zahtev naročnika </w:t>
      </w:r>
    </w:p>
    <w:p w14:paraId="1522D854" w14:textId="77777777" w:rsidR="00B52E89" w:rsidRDefault="00B52E89" w:rsidP="00B52E89">
      <w:pPr>
        <w:spacing w:after="0"/>
        <w:rPr>
          <w:rFonts w:ascii="Arial" w:hAnsi="Arial" w:cs="Arial"/>
        </w:rPr>
      </w:pPr>
      <w:r w:rsidRPr="00853D2A">
        <w:rPr>
          <w:rFonts w:ascii="Arial" w:hAnsi="Arial" w:cs="Arial"/>
        </w:rPr>
        <w:t xml:space="preserve">D) Razpisni obrazci in vzorci </w:t>
      </w:r>
    </w:p>
    <w:p w14:paraId="74D1CC07" w14:textId="77777777" w:rsidR="00B52E89" w:rsidRDefault="00B52E89" w:rsidP="00B52E89">
      <w:pPr>
        <w:spacing w:after="0"/>
        <w:rPr>
          <w:rFonts w:ascii="Arial" w:hAnsi="Arial" w:cs="Arial"/>
        </w:rPr>
      </w:pPr>
    </w:p>
    <w:p w14:paraId="2F8D2D9E" w14:textId="77777777" w:rsidR="00B52E89" w:rsidRDefault="00B52E89" w:rsidP="00B52E89">
      <w:pPr>
        <w:spacing w:after="0"/>
        <w:rPr>
          <w:rFonts w:cs="Arial"/>
        </w:rPr>
      </w:pPr>
    </w:p>
    <w:p w14:paraId="78D806D2" w14:textId="77777777" w:rsidR="00B52E89" w:rsidRDefault="00B52E89" w:rsidP="00B52E89">
      <w:pPr>
        <w:spacing w:after="0"/>
        <w:rPr>
          <w:rFonts w:cs="Arial"/>
        </w:rPr>
      </w:pPr>
    </w:p>
    <w:p w14:paraId="561BD0A7" w14:textId="0807B953" w:rsidR="00B52E89" w:rsidRDefault="00B52E89" w:rsidP="00B52E89">
      <w:pPr>
        <w:spacing w:after="0"/>
        <w:rPr>
          <w:rFonts w:cs="Arial"/>
        </w:rPr>
      </w:pPr>
      <w:r>
        <w:rPr>
          <w:rFonts w:cs="Arial"/>
        </w:rPr>
        <w:t>Oznaka naročnika</w:t>
      </w:r>
      <w:r w:rsidRPr="00F91E93">
        <w:rPr>
          <w:rFonts w:cs="Arial"/>
        </w:rPr>
        <w:t xml:space="preserve">: </w:t>
      </w:r>
      <w:r>
        <w:rPr>
          <w:rFonts w:cs="Arial"/>
        </w:rPr>
        <w:t>JN 0</w:t>
      </w:r>
      <w:r w:rsidR="003E382F">
        <w:rPr>
          <w:rFonts w:cs="Arial"/>
        </w:rPr>
        <w:t>5</w:t>
      </w:r>
      <w:r w:rsidRPr="00F91E93">
        <w:rPr>
          <w:rFonts w:cs="Arial"/>
        </w:rPr>
        <w:t>/20</w:t>
      </w:r>
      <w:r>
        <w:rPr>
          <w:rFonts w:cs="Arial"/>
        </w:rPr>
        <w:t>2</w:t>
      </w:r>
      <w:r w:rsidR="0053337A">
        <w:rPr>
          <w:rFonts w:cs="Arial"/>
        </w:rPr>
        <w:t>6</w:t>
      </w:r>
      <w:r w:rsidRPr="00F91E93">
        <w:rPr>
          <w:rFonts w:cs="Arial"/>
        </w:rPr>
        <w:br/>
        <w:t xml:space="preserve">Kraj in datum: Jesenice, </w:t>
      </w:r>
      <w:r w:rsidR="00976D16">
        <w:rPr>
          <w:rFonts w:cs="Arial"/>
        </w:rPr>
        <w:t>1</w:t>
      </w:r>
      <w:r w:rsidR="003E382F">
        <w:rPr>
          <w:rFonts w:cs="Arial"/>
        </w:rPr>
        <w:t>7</w:t>
      </w:r>
      <w:r>
        <w:rPr>
          <w:rFonts w:cs="Arial"/>
        </w:rPr>
        <w:t xml:space="preserve">. </w:t>
      </w:r>
      <w:r w:rsidR="00976D16">
        <w:rPr>
          <w:rFonts w:cs="Arial"/>
        </w:rPr>
        <w:t>3</w:t>
      </w:r>
      <w:r>
        <w:rPr>
          <w:rFonts w:cs="Arial"/>
        </w:rPr>
        <w:t>. 202</w:t>
      </w:r>
      <w:r w:rsidR="0053337A">
        <w:rPr>
          <w:rFonts w:cs="Arial"/>
        </w:rPr>
        <w:t>6</w:t>
      </w:r>
    </w:p>
    <w:p w14:paraId="042070BC"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lastRenderedPageBreak/>
        <w:t>Povabilo k predložitvi ponudbe</w:t>
      </w:r>
    </w:p>
    <w:p w14:paraId="6B919C82" w14:textId="77777777" w:rsidR="00B52E89" w:rsidRDefault="00B52E89" w:rsidP="00B52E89">
      <w:pPr>
        <w:jc w:val="both"/>
        <w:rPr>
          <w:rFonts w:cs="Arial"/>
        </w:rPr>
      </w:pPr>
    </w:p>
    <w:p w14:paraId="4C2E1A9E" w14:textId="77777777" w:rsidR="00B52E89" w:rsidRPr="0066398D" w:rsidRDefault="00B52E89" w:rsidP="00B52E89">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w:t>
      </w:r>
      <w:r>
        <w:rPr>
          <w:rFonts w:cs="Arial"/>
        </w:rPr>
        <w:t xml:space="preserve">o javnem naročilu po odprtem postopku </w:t>
      </w:r>
      <w:r w:rsidRPr="0066398D">
        <w:rPr>
          <w:rFonts w:cs="Arial"/>
        </w:rPr>
        <w:t>v skladu s 4</w:t>
      </w:r>
      <w:r>
        <w:rPr>
          <w:rFonts w:cs="Arial"/>
        </w:rPr>
        <w:t>0</w:t>
      </w:r>
      <w:r w:rsidRPr="0066398D">
        <w:rPr>
          <w:rFonts w:cs="Arial"/>
        </w:rPr>
        <w:t>. členom ZJN-3.</w:t>
      </w:r>
    </w:p>
    <w:p w14:paraId="1FBFEEC0" w14:textId="5BB5C4F9" w:rsidR="00B52E89" w:rsidRPr="00502D3E" w:rsidRDefault="00B52E89" w:rsidP="00B52E89">
      <w:pPr>
        <w:jc w:val="both"/>
        <w:rPr>
          <w:rFonts w:ascii="Arial" w:hAnsi="Arial" w:cs="Arial"/>
        </w:rPr>
      </w:pPr>
      <w:r w:rsidRPr="00502D3E">
        <w:rPr>
          <w:rFonts w:ascii="Arial" w:hAnsi="Arial" w:cs="Arial"/>
        </w:rPr>
        <w:t>Predmet javnega razpisa je: »</w:t>
      </w:r>
      <w:r>
        <w:rPr>
          <w:rFonts w:ascii="Arial" w:hAnsi="Arial" w:cs="Arial"/>
          <w:b/>
        </w:rPr>
        <w:t>M</w:t>
      </w:r>
      <w:r w:rsidRPr="00502D3E">
        <w:rPr>
          <w:rFonts w:ascii="Arial" w:hAnsi="Arial" w:cs="Arial"/>
          <w:b/>
        </w:rPr>
        <w:t>edicinski potrošni material</w:t>
      </w:r>
      <w:r w:rsidR="00912DE1">
        <w:rPr>
          <w:rFonts w:ascii="Arial" w:hAnsi="Arial" w:cs="Arial"/>
          <w:b/>
        </w:rPr>
        <w:t xml:space="preserve"> </w:t>
      </w:r>
      <w:r w:rsidR="008A538B">
        <w:rPr>
          <w:rFonts w:ascii="Arial" w:hAnsi="Arial" w:cs="Arial"/>
          <w:b/>
        </w:rPr>
        <w:t xml:space="preserve">2026 </w:t>
      </w:r>
      <w:r w:rsidR="00F41353">
        <w:rPr>
          <w:rFonts w:ascii="Arial" w:hAnsi="Arial" w:cs="Arial"/>
          <w:b/>
        </w:rPr>
        <w:t>–</w:t>
      </w:r>
      <w:r w:rsidR="0053337A">
        <w:rPr>
          <w:rFonts w:ascii="Arial" w:hAnsi="Arial" w:cs="Arial"/>
          <w:b/>
        </w:rPr>
        <w:t xml:space="preserve"> </w:t>
      </w:r>
      <w:r w:rsidR="00F41353">
        <w:rPr>
          <w:rFonts w:ascii="Arial" w:hAnsi="Arial" w:cs="Arial"/>
          <w:b/>
        </w:rPr>
        <w:t>PREDNAPOLNJENE BRIZGE</w:t>
      </w:r>
      <w:r w:rsidRPr="00502D3E">
        <w:rPr>
          <w:rFonts w:ascii="Arial" w:hAnsi="Arial" w:cs="Arial"/>
        </w:rPr>
        <w:t>«</w:t>
      </w:r>
      <w:r w:rsidRPr="00502D3E">
        <w:rPr>
          <w:rFonts w:ascii="Arial" w:hAnsi="Arial" w:cs="Arial"/>
          <w:b/>
          <w:bCs/>
        </w:rPr>
        <w:t xml:space="preserve"> </w:t>
      </w:r>
      <w:r w:rsidRPr="00502D3E">
        <w:rPr>
          <w:rFonts w:ascii="Arial" w:hAnsi="Arial" w:cs="Arial"/>
          <w:bCs/>
        </w:rPr>
        <w:t>za potrebe Splošne bolnišnice Jesenice</w:t>
      </w:r>
      <w:r w:rsidRPr="00502D3E">
        <w:rPr>
          <w:rFonts w:ascii="Arial" w:hAnsi="Arial" w:cs="Arial"/>
        </w:rPr>
        <w:t xml:space="preserve">. </w:t>
      </w:r>
    </w:p>
    <w:p w14:paraId="2136FCF1" w14:textId="77777777" w:rsidR="00B52E89" w:rsidRDefault="00B52E89" w:rsidP="00B52E89">
      <w:pPr>
        <w:jc w:val="both"/>
        <w:rPr>
          <w:rFonts w:cs="Arial"/>
        </w:rPr>
      </w:pPr>
      <w:r w:rsidRPr="00502D3E">
        <w:rPr>
          <w:rFonts w:ascii="Arial" w:hAnsi="Arial" w:cs="Arial"/>
        </w:rPr>
        <w:t xml:space="preserve">V skladu z 40. členom Zakona o javnem naročanju  (v nadaljevanju ZJN-3; Uradni list RS, št. 91/15 </w:t>
      </w:r>
      <w:r>
        <w:rPr>
          <w:rFonts w:ascii="Arial" w:hAnsi="Arial" w:cs="Arial"/>
        </w:rPr>
        <w:t>s spremembami in dopolnitvami</w:t>
      </w:r>
      <w:r w:rsidRPr="00502D3E">
        <w:rPr>
          <w:rFonts w:ascii="Arial" w:hAnsi="Arial" w:cs="Arial"/>
        </w:rPr>
        <w:t>) naročnik vabi zainteresirane ponudnike</w:t>
      </w:r>
      <w:r w:rsidRPr="003D2D8A">
        <w:rPr>
          <w:rFonts w:cs="Arial"/>
        </w:rPr>
        <w:t>, da oddajo svojo ponudbo v skladu z objavljenim javnim naročilom, to razpisno dokumentacijo in določili ZJN-</w:t>
      </w:r>
      <w:r>
        <w:rPr>
          <w:rFonts w:cs="Arial"/>
        </w:rPr>
        <w:t>3.</w:t>
      </w:r>
    </w:p>
    <w:p w14:paraId="55925E13" w14:textId="77777777" w:rsidR="00B52E89" w:rsidRPr="0066398D" w:rsidRDefault="00B52E89" w:rsidP="00B52E89">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7" w:history="1">
        <w:r w:rsidRPr="00AE1AA2">
          <w:rPr>
            <w:rStyle w:val="Hiperpovezava"/>
            <w:rFonts w:cs="Arial"/>
          </w:rPr>
          <w:t>http://www.enaročanje.si</w:t>
        </w:r>
      </w:hyperlink>
      <w:r>
        <w:rPr>
          <w:rFonts w:cs="Arial"/>
        </w:rPr>
        <w:t>).</w:t>
      </w:r>
    </w:p>
    <w:p w14:paraId="6B2FE567" w14:textId="77777777" w:rsidR="00B52E89" w:rsidRDefault="00B52E89" w:rsidP="00B52E89">
      <w:pPr>
        <w:spacing w:before="225" w:after="225"/>
        <w:jc w:val="both"/>
      </w:pPr>
      <w:r>
        <w:rPr>
          <w:rFonts w:ascii="Arial" w:hAnsi="Arial" w:cs="Arial"/>
          <w:color w:val="000000"/>
        </w:rPr>
        <w:t>Skrbno preverite, da ste prejeli celotno razpisno dokumentacijo in da ste na ta način seznanjeni z vsemi zahtevami naročnika. </w:t>
      </w:r>
    </w:p>
    <w:p w14:paraId="27808CD7" w14:textId="77777777" w:rsidR="00B52E89" w:rsidRPr="00361396" w:rsidRDefault="00B52E89" w:rsidP="00B52E89">
      <w:pPr>
        <w:pStyle w:val="Odstavekseznama"/>
        <w:numPr>
          <w:ilvl w:val="1"/>
          <w:numId w:val="4"/>
        </w:numPr>
        <w:suppressAutoHyphens w:val="0"/>
        <w:spacing w:after="0"/>
        <w:contextualSpacing w:val="0"/>
        <w:jc w:val="both"/>
        <w:rPr>
          <w:rFonts w:ascii="Arial" w:hAnsi="Arial" w:cs="Arial"/>
          <w:b/>
        </w:rPr>
      </w:pPr>
      <w:r w:rsidRPr="00361396">
        <w:rPr>
          <w:rFonts w:ascii="Arial" w:hAnsi="Arial" w:cs="Arial"/>
          <w:b/>
        </w:rPr>
        <w:t>Naročnik</w:t>
      </w:r>
    </w:p>
    <w:p w14:paraId="09A7E7A7" w14:textId="77777777" w:rsidR="00B52E89" w:rsidRDefault="00B52E89" w:rsidP="00B52E89">
      <w:pPr>
        <w:spacing w:after="0"/>
        <w:jc w:val="both"/>
        <w:rPr>
          <w:rFonts w:cs="Arial"/>
        </w:rPr>
      </w:pPr>
      <w:r>
        <w:rPr>
          <w:rFonts w:cs="Arial"/>
        </w:rPr>
        <w:t>Javno naročilo po odprtem postopku izvaja Splošna bolnišnica Jesenice, Cesta maršala Tita 112, 4270 Jesenice (v nadaljevanju naročnik)</w:t>
      </w:r>
    </w:p>
    <w:p w14:paraId="096EB974" w14:textId="77777777" w:rsidR="00B52E89" w:rsidRDefault="00B52E89" w:rsidP="00B52E89">
      <w:pPr>
        <w:spacing w:after="0"/>
        <w:jc w:val="both"/>
        <w:rPr>
          <w:rFonts w:cs="Arial"/>
        </w:rPr>
      </w:pPr>
    </w:p>
    <w:p w14:paraId="77CD4B10" w14:textId="77777777" w:rsidR="00B52E89" w:rsidRDefault="00B52E89" w:rsidP="00B52E89">
      <w:pPr>
        <w:spacing w:after="0"/>
        <w:jc w:val="both"/>
        <w:rPr>
          <w:rFonts w:cs="Arial"/>
          <w:b/>
        </w:rPr>
      </w:pPr>
      <w:r>
        <w:rPr>
          <w:rFonts w:cs="Arial"/>
          <w:b/>
        </w:rPr>
        <w:t xml:space="preserve">1.2. Kontaktna oseba naročnika: </w:t>
      </w:r>
    </w:p>
    <w:p w14:paraId="19C5A04C" w14:textId="77777777" w:rsidR="00B52E89" w:rsidRDefault="00B52E89" w:rsidP="00B52E89">
      <w:pPr>
        <w:pStyle w:val="ASB2"/>
        <w:spacing w:line="276" w:lineRule="auto"/>
        <w:jc w:val="both"/>
      </w:pPr>
      <w:r>
        <w:rPr>
          <w:rFonts w:ascii="Arial" w:hAnsi="Arial" w:cs="Arial"/>
          <w:sz w:val="22"/>
          <w:szCs w:val="22"/>
          <w:lang w:val="sl-SI"/>
        </w:rPr>
        <w:t>Kontaktni osebi s strani naročnika sta: Mateja Malovrh in Tjaša Maučec Šuvak</w:t>
      </w:r>
    </w:p>
    <w:p w14:paraId="4DA34446" w14:textId="77777777" w:rsidR="00B52E89" w:rsidRDefault="00B52E89" w:rsidP="00B52E89">
      <w:pPr>
        <w:pStyle w:val="ASB2"/>
        <w:numPr>
          <w:ilvl w:val="0"/>
          <w:numId w:val="2"/>
        </w:numPr>
        <w:spacing w:line="276" w:lineRule="auto"/>
        <w:jc w:val="both"/>
      </w:pPr>
      <w:r>
        <w:rPr>
          <w:rFonts w:ascii="Arial" w:hAnsi="Arial" w:cs="Arial"/>
          <w:sz w:val="22"/>
          <w:szCs w:val="22"/>
          <w:lang w:val="sl-SI"/>
        </w:rPr>
        <w:t xml:space="preserve">tel.:  04 5868 248, 04 5868 246, </w:t>
      </w:r>
    </w:p>
    <w:p w14:paraId="0B7F01E8" w14:textId="77777777" w:rsidR="00B52E89" w:rsidRPr="0031641D" w:rsidRDefault="00B52E89" w:rsidP="00B52E89">
      <w:pPr>
        <w:pStyle w:val="ASB2"/>
        <w:numPr>
          <w:ilvl w:val="0"/>
          <w:numId w:val="2"/>
        </w:numPr>
        <w:spacing w:line="276" w:lineRule="auto"/>
        <w:jc w:val="both"/>
        <w:rPr>
          <w:rFonts w:ascii="Arial" w:hAnsi="Arial" w:cs="Arial"/>
          <w:sz w:val="22"/>
          <w:szCs w:val="22"/>
        </w:rPr>
      </w:pPr>
      <w:r>
        <w:rPr>
          <w:rFonts w:ascii="Arial" w:hAnsi="Arial" w:cs="Arial"/>
          <w:sz w:val="22"/>
          <w:szCs w:val="22"/>
          <w:lang w:val="sl-SI"/>
        </w:rPr>
        <w:t xml:space="preserve">e-pošta: </w:t>
      </w:r>
      <w:hyperlink r:id="rId8"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9"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2278D7E8" w14:textId="77777777" w:rsidR="00B52E89" w:rsidRDefault="00B52E89" w:rsidP="00B52E89">
      <w:pPr>
        <w:spacing w:before="225" w:after="225"/>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0FFA2B8" w14:textId="77777777" w:rsidR="00B52E89" w:rsidRPr="0002107C" w:rsidRDefault="00B52E89" w:rsidP="00B52E89">
      <w:pPr>
        <w:spacing w:after="0"/>
        <w:jc w:val="both"/>
        <w:rPr>
          <w:rFonts w:cs="Arial"/>
          <w:b/>
        </w:rPr>
      </w:pPr>
      <w:r w:rsidRPr="0002107C">
        <w:rPr>
          <w:rFonts w:cs="Arial"/>
          <w:b/>
        </w:rPr>
        <w:t>1.</w:t>
      </w:r>
      <w:r>
        <w:rPr>
          <w:rFonts w:cs="Arial"/>
          <w:b/>
        </w:rPr>
        <w:t>3.</w:t>
      </w:r>
      <w:r w:rsidRPr="0002107C">
        <w:rPr>
          <w:rFonts w:cs="Arial"/>
          <w:b/>
        </w:rPr>
        <w:t xml:space="preserve">  Osnovni podatki o naročilu </w:t>
      </w:r>
    </w:p>
    <w:p w14:paraId="3A12329A" w14:textId="77777777" w:rsidR="00B52E89" w:rsidRDefault="00B52E89" w:rsidP="00B52E89">
      <w:pPr>
        <w:spacing w:after="0"/>
        <w:jc w:val="both"/>
        <w:rPr>
          <w:rFonts w:cs="Arial"/>
        </w:rPr>
      </w:pPr>
    </w:p>
    <w:p w14:paraId="672C1BE7" w14:textId="30EA8C2B" w:rsidR="00B52E89" w:rsidRDefault="00B52E89" w:rsidP="00B52E89">
      <w:pPr>
        <w:spacing w:after="0"/>
        <w:jc w:val="both"/>
        <w:rPr>
          <w:rFonts w:cs="Arial"/>
        </w:rPr>
      </w:pPr>
      <w:r>
        <w:rPr>
          <w:rFonts w:cs="Arial"/>
        </w:rPr>
        <w:t xml:space="preserve">Javno naročilo se vodi pod oznako: </w:t>
      </w:r>
      <w:r w:rsidRPr="00853D2A">
        <w:rPr>
          <w:rFonts w:cs="Arial"/>
          <w:b/>
        </w:rPr>
        <w:t>JN 0</w:t>
      </w:r>
      <w:r w:rsidR="0089465C">
        <w:rPr>
          <w:rFonts w:cs="Arial"/>
          <w:b/>
        </w:rPr>
        <w:t>5</w:t>
      </w:r>
      <w:r w:rsidRPr="00853D2A">
        <w:rPr>
          <w:rFonts w:cs="Arial"/>
          <w:b/>
        </w:rPr>
        <w:t>/20</w:t>
      </w:r>
      <w:r>
        <w:rPr>
          <w:rFonts w:cs="Arial"/>
          <w:b/>
        </w:rPr>
        <w:t>2</w:t>
      </w:r>
      <w:r w:rsidR="008A538B">
        <w:rPr>
          <w:rFonts w:cs="Arial"/>
          <w:b/>
        </w:rPr>
        <w:t>6</w:t>
      </w:r>
    </w:p>
    <w:p w14:paraId="22376495" w14:textId="77777777" w:rsidR="00B52E89" w:rsidRDefault="00B52E89" w:rsidP="00B52E89">
      <w:pPr>
        <w:spacing w:after="0"/>
        <w:jc w:val="both"/>
        <w:rPr>
          <w:rFonts w:cs="Arial"/>
        </w:rPr>
      </w:pPr>
    </w:p>
    <w:p w14:paraId="421A5EAD" w14:textId="000FE1FD" w:rsidR="00B52E89" w:rsidRDefault="00B52E89" w:rsidP="00B52E89">
      <w:pPr>
        <w:spacing w:after="0"/>
        <w:jc w:val="both"/>
        <w:rPr>
          <w:rFonts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Pr="00502D3E">
        <w:rPr>
          <w:rFonts w:ascii="Arial" w:hAnsi="Arial" w:cs="Arial"/>
        </w:rPr>
        <w:t>»</w:t>
      </w:r>
      <w:r>
        <w:rPr>
          <w:rFonts w:ascii="Arial" w:hAnsi="Arial" w:cs="Arial"/>
          <w:b/>
        </w:rPr>
        <w:t>M</w:t>
      </w:r>
      <w:r w:rsidRPr="00502D3E">
        <w:rPr>
          <w:rFonts w:ascii="Arial" w:hAnsi="Arial" w:cs="Arial"/>
          <w:b/>
        </w:rPr>
        <w:t>edicinski potrošni material</w:t>
      </w:r>
      <w:r w:rsidR="00912DE1">
        <w:rPr>
          <w:rFonts w:ascii="Arial" w:hAnsi="Arial" w:cs="Arial"/>
          <w:b/>
        </w:rPr>
        <w:t xml:space="preserve"> </w:t>
      </w:r>
      <w:r w:rsidR="008A538B">
        <w:rPr>
          <w:rFonts w:ascii="Arial" w:hAnsi="Arial" w:cs="Arial"/>
          <w:b/>
        </w:rPr>
        <w:t xml:space="preserve">2026 </w:t>
      </w:r>
      <w:r w:rsidR="00976D16">
        <w:rPr>
          <w:rFonts w:ascii="Arial" w:hAnsi="Arial" w:cs="Arial"/>
          <w:b/>
        </w:rPr>
        <w:t>–</w:t>
      </w:r>
      <w:r w:rsidR="008A538B">
        <w:rPr>
          <w:rFonts w:ascii="Arial" w:hAnsi="Arial" w:cs="Arial"/>
          <w:b/>
        </w:rPr>
        <w:t xml:space="preserve"> </w:t>
      </w:r>
      <w:proofErr w:type="spellStart"/>
      <w:r w:rsidR="00976D16">
        <w:rPr>
          <w:rFonts w:ascii="Arial" w:hAnsi="Arial" w:cs="Arial"/>
          <w:b/>
        </w:rPr>
        <w:t>prednapolnjene</w:t>
      </w:r>
      <w:proofErr w:type="spellEnd"/>
      <w:r w:rsidR="00976D16">
        <w:rPr>
          <w:rFonts w:ascii="Arial" w:hAnsi="Arial" w:cs="Arial"/>
          <w:b/>
        </w:rPr>
        <w:t xml:space="preserve"> brizge</w:t>
      </w:r>
      <w:r w:rsidRPr="00502D3E">
        <w:rPr>
          <w:rFonts w:ascii="Arial" w:hAnsi="Arial" w:cs="Arial"/>
        </w:rPr>
        <w:t>«</w:t>
      </w:r>
      <w:r w:rsidRPr="00502D3E">
        <w:rPr>
          <w:rFonts w:ascii="Arial" w:hAnsi="Arial" w:cs="Arial"/>
          <w:b/>
          <w:bCs/>
        </w:rPr>
        <w:t xml:space="preserve"> </w:t>
      </w:r>
      <w:r w:rsidRPr="00904AE7">
        <w:rPr>
          <w:rFonts w:cs="Arial"/>
          <w:bCs/>
        </w:rPr>
        <w:t>za potrebe Splošne bolnišnice Jesenice</w:t>
      </w:r>
      <w:r>
        <w:rPr>
          <w:rFonts w:cs="Arial"/>
          <w:bCs/>
        </w:rPr>
        <w:t>.</w:t>
      </w:r>
    </w:p>
    <w:p w14:paraId="08AEF5AF" w14:textId="77777777" w:rsidR="00B52E89" w:rsidRDefault="00B52E89" w:rsidP="00B52E89">
      <w:pPr>
        <w:spacing w:after="0"/>
        <w:jc w:val="both"/>
        <w:rPr>
          <w:rFonts w:cs="Arial"/>
          <w:bCs/>
        </w:rPr>
      </w:pPr>
    </w:p>
    <w:p w14:paraId="42ACF69E" w14:textId="0401F2BE" w:rsidR="00B52E89" w:rsidRPr="00451C27" w:rsidRDefault="00B52E89" w:rsidP="00B52E89">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medicinskega potrošnega materiala in z izbranimi ponudniki </w:t>
      </w:r>
      <w:r w:rsidRPr="00451C27">
        <w:rPr>
          <w:rFonts w:ascii="Arial" w:hAnsi="Arial" w:cs="Arial"/>
          <w:sz w:val="22"/>
          <w:szCs w:val="22"/>
        </w:rPr>
        <w:t>sklenil pogodbo</w:t>
      </w:r>
      <w:r>
        <w:rPr>
          <w:rFonts w:ascii="Arial" w:hAnsi="Arial" w:cs="Arial"/>
          <w:sz w:val="22"/>
          <w:szCs w:val="22"/>
        </w:rPr>
        <w:t xml:space="preserve"> o dobavi blaga</w:t>
      </w:r>
      <w:r w:rsidRPr="00451C27">
        <w:rPr>
          <w:rFonts w:ascii="Arial" w:hAnsi="Arial" w:cs="Arial"/>
          <w:sz w:val="22"/>
          <w:szCs w:val="22"/>
        </w:rPr>
        <w:t xml:space="preserve"> za obdobje </w:t>
      </w:r>
      <w:r w:rsidRPr="00FB04E5">
        <w:rPr>
          <w:rFonts w:ascii="Arial" w:hAnsi="Arial" w:cs="Arial"/>
          <w:sz w:val="22"/>
          <w:szCs w:val="22"/>
          <w:u w:val="single"/>
        </w:rPr>
        <w:t>24 mesecev</w:t>
      </w:r>
      <w:r>
        <w:rPr>
          <w:rFonts w:ascii="Arial" w:hAnsi="Arial" w:cs="Arial"/>
          <w:sz w:val="22"/>
          <w:szCs w:val="22"/>
        </w:rPr>
        <w:t xml:space="preserve"> z možnostjo podaljšanja za največ dve leti.</w:t>
      </w:r>
    </w:p>
    <w:p w14:paraId="007DD6DB" w14:textId="77777777" w:rsidR="00B52E89" w:rsidRDefault="00B52E89" w:rsidP="00B52E89">
      <w:pPr>
        <w:spacing w:after="0"/>
        <w:jc w:val="both"/>
        <w:rPr>
          <w:rFonts w:cs="Arial"/>
          <w:b/>
        </w:rPr>
      </w:pPr>
    </w:p>
    <w:p w14:paraId="76A83FA9" w14:textId="77777777" w:rsidR="00B52E89" w:rsidRDefault="00B52E89" w:rsidP="00B52E89">
      <w:pPr>
        <w:spacing w:after="0"/>
        <w:jc w:val="both"/>
        <w:rPr>
          <w:rFonts w:cs="Arial"/>
        </w:rPr>
      </w:pPr>
      <w:r w:rsidRPr="008A5EA6">
        <w:rPr>
          <w:rFonts w:cs="Arial"/>
          <w:b/>
        </w:rPr>
        <w:lastRenderedPageBreak/>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F9F27C3" w14:textId="77777777" w:rsidR="00B52E89" w:rsidRPr="007F58D2" w:rsidRDefault="00B52E89" w:rsidP="00B52E89">
      <w:pPr>
        <w:jc w:val="both"/>
        <w:rPr>
          <w:rFonts w:cs="Arial"/>
        </w:rPr>
      </w:pPr>
      <w:r w:rsidRPr="007F58D2">
        <w:rPr>
          <w:rFonts w:cs="Arial"/>
        </w:rPr>
        <w:t>Za oddajo predmetnega naročila se v skladu s 40. členom Zakona o javnem naročanju (Uradni list RS, št. 91/15</w:t>
      </w:r>
      <w:r>
        <w:rPr>
          <w:rFonts w:cs="Arial"/>
        </w:rPr>
        <w:t>, s spremembami in dopolnitvami</w:t>
      </w:r>
      <w:r w:rsidRPr="007F58D2">
        <w:rPr>
          <w:rFonts w:cs="Arial"/>
        </w:rPr>
        <w:t>; v nadaljevanju ZJN-3) izvede odprti postopek.</w:t>
      </w:r>
    </w:p>
    <w:p w14:paraId="07C5427A" w14:textId="77777777" w:rsidR="00B52E89" w:rsidRPr="00D9617D" w:rsidRDefault="00B52E89" w:rsidP="00B52E89">
      <w:pPr>
        <w:spacing w:after="0"/>
        <w:jc w:val="both"/>
        <w:rPr>
          <w:rFonts w:cs="Arial"/>
        </w:rPr>
      </w:pPr>
      <w:r w:rsidRPr="008A5EA6">
        <w:rPr>
          <w:rFonts w:cs="Arial"/>
          <w:b/>
        </w:rPr>
        <w:t>1.</w:t>
      </w:r>
      <w:r>
        <w:rPr>
          <w:rFonts w:cs="Arial"/>
          <w:b/>
        </w:rPr>
        <w:t>5</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3594059B" w14:textId="5912839C" w:rsidR="00B52E89" w:rsidRDefault="00B52E89" w:rsidP="00B52E89">
      <w:pPr>
        <w:spacing w:after="0"/>
        <w:jc w:val="both"/>
        <w:rPr>
          <w:rFonts w:cs="Arial"/>
          <w:b/>
        </w:rPr>
      </w:pPr>
      <w:r>
        <w:rPr>
          <w:rFonts w:cs="Arial"/>
        </w:rPr>
        <w:t xml:space="preserve">Rok za oddajo ponudb: </w:t>
      </w:r>
      <w:r w:rsidR="00FB04E5">
        <w:rPr>
          <w:rFonts w:cs="Arial"/>
          <w:b/>
        </w:rPr>
        <w:t>20</w:t>
      </w:r>
      <w:r>
        <w:rPr>
          <w:rFonts w:cs="Arial"/>
          <w:b/>
        </w:rPr>
        <w:t xml:space="preserve">. </w:t>
      </w:r>
      <w:r w:rsidR="00976D16">
        <w:rPr>
          <w:rFonts w:cs="Arial"/>
          <w:b/>
        </w:rPr>
        <w:t>4</w:t>
      </w:r>
      <w:r>
        <w:rPr>
          <w:rFonts w:cs="Arial"/>
          <w:b/>
        </w:rPr>
        <w:t>. 202</w:t>
      </w:r>
      <w:r w:rsidR="0053337A">
        <w:rPr>
          <w:rFonts w:cs="Arial"/>
          <w:b/>
        </w:rPr>
        <w:t>6</w:t>
      </w:r>
      <w:r w:rsidRPr="008D68FE">
        <w:rPr>
          <w:rFonts w:cs="Arial"/>
          <w:b/>
        </w:rPr>
        <w:t>, ura: do 10.00.</w:t>
      </w:r>
    </w:p>
    <w:p w14:paraId="0AA7E97F" w14:textId="77777777" w:rsidR="00B52E89" w:rsidRDefault="00B52E89" w:rsidP="00B52E89">
      <w:pPr>
        <w:spacing w:after="0"/>
        <w:jc w:val="both"/>
        <w:rPr>
          <w:rFonts w:cs="Arial"/>
        </w:rPr>
      </w:pPr>
    </w:p>
    <w:p w14:paraId="66B56CF9" w14:textId="22AA2320" w:rsidR="00B52E89" w:rsidRDefault="00B52E89" w:rsidP="00B52E89">
      <w:pPr>
        <w:spacing w:after="0"/>
        <w:contextualSpacing/>
        <w:jc w:val="both"/>
        <w:rPr>
          <w:rFonts w:cs="Arial"/>
        </w:rPr>
      </w:pPr>
      <w:r w:rsidRPr="00EB280D">
        <w:rPr>
          <w:rFonts w:cs="Arial"/>
        </w:rPr>
        <w:t xml:space="preserve">Ponudba se šteje za pravočasno oddano, če jo naročnik prejme preko sistema e-JN </w:t>
      </w:r>
      <w:hyperlink r:id="rId10" w:history="1">
        <w:r w:rsidR="00DA774A" w:rsidRPr="002B188B">
          <w:rPr>
            <w:rStyle w:val="Hiperpovezava"/>
            <w:rFonts w:cs="Arial"/>
          </w:rPr>
          <w:t>https://ejn.gov.si</w:t>
        </w:r>
      </w:hyperlink>
      <w:r>
        <w:rPr>
          <w:rFonts w:cs="Arial"/>
          <w:b/>
        </w:rPr>
        <w:t xml:space="preserve"> </w:t>
      </w:r>
      <w:r w:rsidRPr="000C781D">
        <w:rPr>
          <w:rFonts w:cs="Arial"/>
          <w:bCs/>
        </w:rPr>
        <w:t xml:space="preserve">najkasneje </w:t>
      </w:r>
      <w:r>
        <w:rPr>
          <w:rFonts w:cs="Arial"/>
          <w:b/>
        </w:rPr>
        <w:t xml:space="preserve">do </w:t>
      </w:r>
      <w:r w:rsidR="00FB04E5">
        <w:rPr>
          <w:rFonts w:cs="Arial"/>
          <w:b/>
        </w:rPr>
        <w:t>20</w:t>
      </w:r>
      <w:r>
        <w:rPr>
          <w:rFonts w:cs="Arial"/>
          <w:b/>
        </w:rPr>
        <w:t xml:space="preserve">. </w:t>
      </w:r>
      <w:r w:rsidR="00976D16">
        <w:rPr>
          <w:rFonts w:cs="Arial"/>
          <w:b/>
        </w:rPr>
        <w:t>4</w:t>
      </w:r>
      <w:r>
        <w:rPr>
          <w:rFonts w:cs="Arial"/>
          <w:b/>
        </w:rPr>
        <w:t>. 202</w:t>
      </w:r>
      <w:r w:rsidR="0053337A">
        <w:rPr>
          <w:rFonts w:cs="Arial"/>
          <w:b/>
        </w:rPr>
        <w:t>6</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2B57AD4" w14:textId="77777777" w:rsidR="00A05653" w:rsidRDefault="00A05653" w:rsidP="00B52E89">
      <w:pPr>
        <w:spacing w:after="0"/>
        <w:contextualSpacing/>
        <w:jc w:val="both"/>
        <w:rPr>
          <w:rFonts w:cs="Arial"/>
        </w:rPr>
      </w:pPr>
    </w:p>
    <w:p w14:paraId="6239211F" w14:textId="77777777" w:rsidR="00A05653" w:rsidRDefault="00A05653" w:rsidP="00A05653">
      <w:pPr>
        <w:spacing w:after="0"/>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5"/>
      </w:tblGrid>
      <w:tr w:rsidR="00A05653" w14:paraId="703400BA" w14:textId="77777777" w:rsidTr="00464BA5">
        <w:tc>
          <w:tcPr>
            <w:tcW w:w="4530" w:type="dxa"/>
            <w:shd w:val="clear" w:color="auto" w:fill="BFBFBF"/>
          </w:tcPr>
          <w:p w14:paraId="44B88099" w14:textId="77777777" w:rsidR="00A05653" w:rsidRDefault="00A05653" w:rsidP="00812BCF">
            <w:pPr>
              <w:spacing w:after="0"/>
              <w:jc w:val="both"/>
              <w:rPr>
                <w:rFonts w:cs="Arial"/>
                <w:b/>
              </w:rPr>
            </w:pPr>
            <w:r>
              <w:rPr>
                <w:rFonts w:cs="Arial"/>
                <w:b/>
              </w:rPr>
              <w:t>Stadij postopka</w:t>
            </w:r>
          </w:p>
        </w:tc>
        <w:tc>
          <w:tcPr>
            <w:tcW w:w="4535" w:type="dxa"/>
            <w:shd w:val="clear" w:color="auto" w:fill="BFBFBF"/>
          </w:tcPr>
          <w:p w14:paraId="752A3B5B" w14:textId="77777777" w:rsidR="00A05653" w:rsidRDefault="00A05653" w:rsidP="00812BCF">
            <w:pPr>
              <w:spacing w:after="0"/>
              <w:jc w:val="both"/>
              <w:rPr>
                <w:rFonts w:cs="Arial"/>
                <w:b/>
              </w:rPr>
            </w:pPr>
            <w:r>
              <w:rPr>
                <w:rFonts w:cs="Arial"/>
                <w:b/>
              </w:rPr>
              <w:t>Datumi</w:t>
            </w:r>
          </w:p>
        </w:tc>
      </w:tr>
      <w:tr w:rsidR="00A05653" w14:paraId="5136E939" w14:textId="77777777" w:rsidTr="00464BA5">
        <w:tc>
          <w:tcPr>
            <w:tcW w:w="4530" w:type="dxa"/>
          </w:tcPr>
          <w:p w14:paraId="160CC45A" w14:textId="77777777" w:rsidR="00A05653" w:rsidRDefault="00A05653" w:rsidP="00812BCF">
            <w:pPr>
              <w:spacing w:after="0"/>
              <w:jc w:val="both"/>
              <w:rPr>
                <w:rFonts w:cs="Arial"/>
                <w:bCs/>
              </w:rPr>
            </w:pPr>
            <w:r>
              <w:rPr>
                <w:rFonts w:cs="Arial"/>
                <w:bCs/>
              </w:rPr>
              <w:t>Rok za postavitev vprašanj</w:t>
            </w:r>
          </w:p>
        </w:tc>
        <w:tc>
          <w:tcPr>
            <w:tcW w:w="4535" w:type="dxa"/>
          </w:tcPr>
          <w:p w14:paraId="02D57004" w14:textId="72B92A25" w:rsidR="00A05653" w:rsidRDefault="00A05653" w:rsidP="00812BCF">
            <w:pPr>
              <w:spacing w:after="0"/>
              <w:jc w:val="right"/>
              <w:rPr>
                <w:rFonts w:cs="Arial"/>
                <w:bCs/>
              </w:rPr>
            </w:pPr>
            <w:r>
              <w:rPr>
                <w:rFonts w:cs="Arial"/>
                <w:bCs/>
              </w:rPr>
              <w:t xml:space="preserve">Do </w:t>
            </w:r>
            <w:r w:rsidR="00FB04E5">
              <w:rPr>
                <w:rFonts w:cs="Arial"/>
                <w:bCs/>
              </w:rPr>
              <w:t>9</w:t>
            </w:r>
            <w:r>
              <w:rPr>
                <w:rFonts w:cs="Arial"/>
                <w:bCs/>
              </w:rPr>
              <w:t xml:space="preserve">. </w:t>
            </w:r>
            <w:r w:rsidR="00976D16">
              <w:rPr>
                <w:rFonts w:cs="Arial"/>
                <w:bCs/>
              </w:rPr>
              <w:t>4</w:t>
            </w:r>
            <w:r>
              <w:rPr>
                <w:rFonts w:cs="Arial"/>
                <w:bCs/>
              </w:rPr>
              <w:t>. 202</w:t>
            </w:r>
            <w:r w:rsidR="0053337A">
              <w:rPr>
                <w:rFonts w:cs="Arial"/>
                <w:bCs/>
              </w:rPr>
              <w:t>6</w:t>
            </w:r>
            <w:r>
              <w:rPr>
                <w:rFonts w:cs="Arial"/>
                <w:bCs/>
              </w:rPr>
              <w:t xml:space="preserve"> do 11.00</w:t>
            </w:r>
          </w:p>
        </w:tc>
      </w:tr>
      <w:tr w:rsidR="00A05653" w14:paraId="22102F38" w14:textId="77777777" w:rsidTr="00464BA5">
        <w:tc>
          <w:tcPr>
            <w:tcW w:w="4530" w:type="dxa"/>
          </w:tcPr>
          <w:p w14:paraId="429E0A26" w14:textId="77777777" w:rsidR="00A05653" w:rsidRDefault="00A05653" w:rsidP="00812BCF">
            <w:pPr>
              <w:spacing w:after="0"/>
              <w:jc w:val="both"/>
              <w:rPr>
                <w:rFonts w:cs="Arial"/>
                <w:bCs/>
              </w:rPr>
            </w:pPr>
            <w:r>
              <w:rPr>
                <w:rFonts w:cs="Arial"/>
                <w:bCs/>
              </w:rPr>
              <w:t>Rok za predložitev ponudb</w:t>
            </w:r>
          </w:p>
        </w:tc>
        <w:tc>
          <w:tcPr>
            <w:tcW w:w="4535" w:type="dxa"/>
          </w:tcPr>
          <w:p w14:paraId="43F82780" w14:textId="198FF8BF" w:rsidR="00A05653" w:rsidRDefault="00A05653" w:rsidP="00812BCF">
            <w:pPr>
              <w:spacing w:after="0"/>
              <w:jc w:val="right"/>
              <w:rPr>
                <w:rFonts w:cs="Arial"/>
                <w:bCs/>
              </w:rPr>
            </w:pPr>
            <w:r>
              <w:rPr>
                <w:rFonts w:cs="Arial"/>
                <w:bCs/>
              </w:rPr>
              <w:t xml:space="preserve">Do </w:t>
            </w:r>
            <w:r w:rsidR="00FB04E5">
              <w:rPr>
                <w:rFonts w:cs="Arial"/>
                <w:bCs/>
              </w:rPr>
              <w:t>20</w:t>
            </w:r>
            <w:r w:rsidR="0053337A">
              <w:rPr>
                <w:rFonts w:cs="Arial"/>
                <w:bCs/>
              </w:rPr>
              <w:t xml:space="preserve">. </w:t>
            </w:r>
            <w:r w:rsidR="00976D16">
              <w:rPr>
                <w:rFonts w:cs="Arial"/>
                <w:bCs/>
              </w:rPr>
              <w:t>4</w:t>
            </w:r>
            <w:r w:rsidR="0053337A">
              <w:rPr>
                <w:rFonts w:cs="Arial"/>
                <w:bCs/>
              </w:rPr>
              <w:t xml:space="preserve">. 2026 </w:t>
            </w:r>
            <w:r>
              <w:rPr>
                <w:rFonts w:cs="Arial"/>
                <w:bCs/>
              </w:rPr>
              <w:t>do 10.00</w:t>
            </w:r>
          </w:p>
        </w:tc>
      </w:tr>
      <w:tr w:rsidR="00A05653" w14:paraId="57E9F925" w14:textId="77777777" w:rsidTr="00464BA5">
        <w:tc>
          <w:tcPr>
            <w:tcW w:w="4530" w:type="dxa"/>
          </w:tcPr>
          <w:p w14:paraId="61F04963" w14:textId="77777777" w:rsidR="00A05653" w:rsidRDefault="00A05653" w:rsidP="00812BCF">
            <w:pPr>
              <w:spacing w:after="0"/>
              <w:jc w:val="both"/>
              <w:rPr>
                <w:rFonts w:cs="Arial"/>
                <w:bCs/>
              </w:rPr>
            </w:pPr>
            <w:r>
              <w:rPr>
                <w:rFonts w:cs="Arial"/>
                <w:bCs/>
              </w:rPr>
              <w:t>Odpiranje ponudb</w:t>
            </w:r>
          </w:p>
        </w:tc>
        <w:tc>
          <w:tcPr>
            <w:tcW w:w="4535" w:type="dxa"/>
          </w:tcPr>
          <w:p w14:paraId="5A3C5732" w14:textId="5DDCAD08" w:rsidR="00A05653" w:rsidRDefault="00A05653" w:rsidP="00812BCF">
            <w:pPr>
              <w:spacing w:after="0"/>
              <w:jc w:val="right"/>
              <w:rPr>
                <w:rFonts w:ascii="Arial" w:hAnsi="Arial" w:cs="Arial"/>
                <w:bCs/>
              </w:rPr>
            </w:pPr>
            <w:r>
              <w:rPr>
                <w:rFonts w:ascii="Arial" w:hAnsi="Arial" w:cs="Arial"/>
                <w:bCs/>
              </w:rPr>
              <w:t xml:space="preserve">Do </w:t>
            </w:r>
            <w:r w:rsidR="00FB04E5">
              <w:rPr>
                <w:rFonts w:cs="Arial"/>
                <w:bCs/>
              </w:rPr>
              <w:t>20</w:t>
            </w:r>
            <w:r w:rsidR="0053337A">
              <w:rPr>
                <w:rFonts w:cs="Arial"/>
                <w:bCs/>
              </w:rPr>
              <w:t xml:space="preserve">. </w:t>
            </w:r>
            <w:r w:rsidR="00976D16">
              <w:rPr>
                <w:rFonts w:cs="Arial"/>
                <w:bCs/>
              </w:rPr>
              <w:t>4</w:t>
            </w:r>
            <w:r w:rsidR="0053337A">
              <w:rPr>
                <w:rFonts w:cs="Arial"/>
                <w:bCs/>
              </w:rPr>
              <w:t xml:space="preserve">. 2026 </w:t>
            </w:r>
            <w:r>
              <w:rPr>
                <w:rFonts w:ascii="Arial" w:hAnsi="Arial" w:cs="Arial"/>
                <w:bCs/>
              </w:rPr>
              <w:t>do 11.00</w:t>
            </w:r>
          </w:p>
        </w:tc>
      </w:tr>
      <w:tr w:rsidR="00A05653" w14:paraId="37DC733F" w14:textId="77777777" w:rsidTr="00464BA5">
        <w:tc>
          <w:tcPr>
            <w:tcW w:w="4530" w:type="dxa"/>
          </w:tcPr>
          <w:p w14:paraId="4607F46E" w14:textId="77777777" w:rsidR="00A05653" w:rsidRDefault="00A05653" w:rsidP="00812BCF">
            <w:pPr>
              <w:spacing w:after="0"/>
              <w:jc w:val="both"/>
              <w:rPr>
                <w:rFonts w:cs="Arial"/>
                <w:bCs/>
              </w:rPr>
            </w:pPr>
            <w:r>
              <w:rPr>
                <w:rFonts w:cs="Arial"/>
                <w:bCs/>
              </w:rPr>
              <w:t>Okvirni datum sklenitve pogodbe</w:t>
            </w:r>
          </w:p>
        </w:tc>
        <w:tc>
          <w:tcPr>
            <w:tcW w:w="4535" w:type="dxa"/>
          </w:tcPr>
          <w:p w14:paraId="3A3900B2" w14:textId="3AE829EF" w:rsidR="00A05653" w:rsidRDefault="00976D16" w:rsidP="0053337A">
            <w:pPr>
              <w:spacing w:after="0"/>
              <w:ind w:left="720"/>
              <w:jc w:val="right"/>
              <w:rPr>
                <w:rFonts w:ascii="Arial" w:hAnsi="Arial" w:cs="Arial"/>
                <w:bCs/>
              </w:rPr>
            </w:pPr>
            <w:r>
              <w:rPr>
                <w:rFonts w:ascii="Arial" w:hAnsi="Arial" w:cs="Arial"/>
                <w:bCs/>
              </w:rPr>
              <w:t>1</w:t>
            </w:r>
            <w:r w:rsidR="0053337A">
              <w:rPr>
                <w:rFonts w:ascii="Arial" w:hAnsi="Arial" w:cs="Arial"/>
                <w:bCs/>
              </w:rPr>
              <w:t>.</w:t>
            </w:r>
            <w:r w:rsidR="00B3235F">
              <w:rPr>
                <w:rFonts w:ascii="Arial" w:hAnsi="Arial" w:cs="Arial"/>
                <w:bCs/>
              </w:rPr>
              <w:t xml:space="preserve"> </w:t>
            </w:r>
            <w:r w:rsidR="00FB04E5">
              <w:rPr>
                <w:rFonts w:ascii="Arial" w:hAnsi="Arial" w:cs="Arial"/>
                <w:bCs/>
              </w:rPr>
              <w:t>6</w:t>
            </w:r>
            <w:r w:rsidR="00A05653">
              <w:rPr>
                <w:rFonts w:ascii="Arial" w:hAnsi="Arial" w:cs="Arial"/>
                <w:bCs/>
              </w:rPr>
              <w:t>. 202</w:t>
            </w:r>
            <w:r w:rsidR="00912DE1">
              <w:rPr>
                <w:rFonts w:ascii="Arial" w:hAnsi="Arial" w:cs="Arial"/>
                <w:bCs/>
              </w:rPr>
              <w:t>6</w:t>
            </w:r>
          </w:p>
        </w:tc>
      </w:tr>
    </w:tbl>
    <w:p w14:paraId="0BE16DAC" w14:textId="77777777" w:rsidR="00A05653" w:rsidRPr="00EB280D" w:rsidRDefault="00A05653" w:rsidP="00B52E89">
      <w:pPr>
        <w:spacing w:after="0"/>
        <w:contextualSpacing/>
        <w:jc w:val="both"/>
        <w:rPr>
          <w:rFonts w:cs="Arial"/>
        </w:rPr>
      </w:pPr>
    </w:p>
    <w:p w14:paraId="5922835E" w14:textId="78B92845" w:rsidR="00B52E89" w:rsidRPr="000F41B4" w:rsidRDefault="00B52E89" w:rsidP="00B52E89">
      <w:pPr>
        <w:keepNext/>
        <w:widowControl w:val="0"/>
        <w:spacing w:before="240" w:after="60"/>
        <w:jc w:val="both"/>
        <w:outlineLvl w:val="1"/>
        <w:rPr>
          <w:rFonts w:cs="Arial"/>
          <w:b/>
          <w:bCs/>
        </w:rPr>
      </w:pPr>
      <w:r>
        <w:rPr>
          <w:rFonts w:cs="Arial"/>
          <w:b/>
          <w:bCs/>
        </w:rPr>
        <w:t xml:space="preserve">1.6. Čas in kraj odpiranja ponudb: </w:t>
      </w:r>
      <w:r w:rsidRPr="000F41B4">
        <w:rPr>
          <w:rFonts w:cs="Arial"/>
          <w:b/>
          <w:bCs/>
        </w:rPr>
        <w:t xml:space="preserve">                 </w:t>
      </w:r>
    </w:p>
    <w:p w14:paraId="1C16911B" w14:textId="790C180A" w:rsidR="00B52E89" w:rsidRDefault="00B52E89" w:rsidP="00B52E89">
      <w:pPr>
        <w:spacing w:after="0"/>
        <w:jc w:val="both"/>
        <w:rPr>
          <w:rFonts w:cs="Arial"/>
        </w:rPr>
      </w:pPr>
      <w:r w:rsidRPr="00110638">
        <w:rPr>
          <w:rFonts w:cs="Arial"/>
        </w:rPr>
        <w:t xml:space="preserve">Odpiranje ponudb bo potekalo avtomatično v informacijskem sistemu e-JN dne </w:t>
      </w:r>
      <w:r w:rsidR="00FB04E5">
        <w:rPr>
          <w:rFonts w:cs="Arial"/>
          <w:b/>
        </w:rPr>
        <w:t>20</w:t>
      </w:r>
      <w:r w:rsidR="0053337A">
        <w:rPr>
          <w:rFonts w:cs="Arial"/>
          <w:b/>
        </w:rPr>
        <w:t xml:space="preserve">. </w:t>
      </w:r>
      <w:r w:rsidR="00976D16">
        <w:rPr>
          <w:rFonts w:cs="Arial"/>
          <w:b/>
        </w:rPr>
        <w:t>4</w:t>
      </w:r>
      <w:r w:rsidR="0053337A">
        <w:rPr>
          <w:rFonts w:cs="Arial"/>
          <w:b/>
        </w:rPr>
        <w:t>. 2026</w:t>
      </w:r>
      <w:r>
        <w:rPr>
          <w:rFonts w:cs="Arial"/>
          <w:b/>
        </w:rPr>
        <w:t xml:space="preserve"> </w:t>
      </w:r>
      <w:r w:rsidRPr="00110638">
        <w:rPr>
          <w:rFonts w:cs="Arial"/>
        </w:rPr>
        <w:t xml:space="preserve"> in se bo začelo ob </w:t>
      </w:r>
      <w:r>
        <w:rPr>
          <w:rFonts w:cs="Arial"/>
          <w:b/>
        </w:rPr>
        <w:t xml:space="preserve">11.00 </w:t>
      </w:r>
      <w:r w:rsidRPr="00110638">
        <w:rPr>
          <w:rFonts w:cs="Arial"/>
          <w:b/>
        </w:rPr>
        <w:t xml:space="preserve">uri </w:t>
      </w:r>
      <w:r w:rsidRPr="00110638">
        <w:rPr>
          <w:rFonts w:cs="Arial"/>
        </w:rPr>
        <w:t xml:space="preserve">na spletnem naslovu </w:t>
      </w:r>
      <w:hyperlink r:id="rId11" w:history="1">
        <w:r w:rsidR="00DA774A" w:rsidRPr="002B188B">
          <w:rPr>
            <w:rStyle w:val="Hiperpovezava"/>
            <w:rFonts w:cs="Arial"/>
          </w:rPr>
          <w:t>https://ejn.gov.si</w:t>
        </w:r>
      </w:hyperlink>
      <w:r w:rsidRPr="00110638">
        <w:rPr>
          <w:rFonts w:cs="Arial"/>
        </w:rPr>
        <w:t xml:space="preserve">. </w:t>
      </w:r>
    </w:p>
    <w:p w14:paraId="28C97820" w14:textId="77777777" w:rsidR="00B52E89" w:rsidRDefault="00B52E89" w:rsidP="00B52E89">
      <w:pPr>
        <w:spacing w:after="0"/>
        <w:jc w:val="both"/>
        <w:rPr>
          <w:rFonts w:cs="Arial"/>
          <w:b/>
        </w:rPr>
      </w:pPr>
    </w:p>
    <w:p w14:paraId="541229C2" w14:textId="77777777" w:rsidR="00B52E89" w:rsidRDefault="00B52E89" w:rsidP="00B52E89">
      <w:pPr>
        <w:spacing w:after="0"/>
        <w:jc w:val="both"/>
        <w:rPr>
          <w:rFonts w:cs="Arial"/>
          <w:b/>
        </w:rPr>
      </w:pPr>
    </w:p>
    <w:p w14:paraId="57D8D1EA" w14:textId="77777777" w:rsidR="00B52E89" w:rsidRPr="000F41B4" w:rsidRDefault="00B52E89" w:rsidP="00B52E89">
      <w:pPr>
        <w:widowControl w:val="0"/>
        <w:spacing w:after="0"/>
        <w:jc w:val="both"/>
        <w:rPr>
          <w:rFonts w:cs="Arial"/>
        </w:rPr>
      </w:pPr>
      <w:r w:rsidRPr="000F41B4">
        <w:rPr>
          <w:rFonts w:cs="Arial"/>
        </w:rPr>
        <w:t xml:space="preserve">                                                                                             </w:t>
      </w:r>
      <w:r>
        <w:rPr>
          <w:rFonts w:cs="Arial"/>
        </w:rPr>
        <w:t xml:space="preserve"> Direktorica: </w:t>
      </w:r>
    </w:p>
    <w:p w14:paraId="33F9E110" w14:textId="77777777" w:rsidR="00B52E89" w:rsidRDefault="00B52E89" w:rsidP="00B52E89">
      <w:pPr>
        <w:widowControl w:val="0"/>
        <w:spacing w:after="0"/>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Petra Rupar, </w:t>
      </w:r>
      <w:proofErr w:type="spellStart"/>
      <w:r>
        <w:rPr>
          <w:rFonts w:cs="Arial"/>
        </w:rPr>
        <w:t>dr.med</w:t>
      </w:r>
      <w:proofErr w:type="spellEnd"/>
      <w:r>
        <w:rPr>
          <w:rFonts w:cs="Arial"/>
        </w:rPr>
        <w:t>.</w:t>
      </w:r>
    </w:p>
    <w:p w14:paraId="143C019A" w14:textId="77777777" w:rsidR="00B52E89" w:rsidRDefault="00B52E89" w:rsidP="00B52E89">
      <w:pPr>
        <w:widowControl w:val="0"/>
        <w:spacing w:after="0"/>
        <w:jc w:val="both"/>
        <w:rPr>
          <w:rFonts w:cs="Arial"/>
          <w:b/>
        </w:rPr>
      </w:pPr>
    </w:p>
    <w:p w14:paraId="5D161BCE" w14:textId="77777777" w:rsidR="00B52E89" w:rsidRDefault="00B52E89" w:rsidP="00B52E89">
      <w:pPr>
        <w:spacing w:after="0"/>
        <w:rPr>
          <w:rFonts w:cs="Arial"/>
          <w:b/>
        </w:rPr>
      </w:pPr>
    </w:p>
    <w:p w14:paraId="343583C8" w14:textId="77777777" w:rsidR="00B52E89" w:rsidRDefault="00B52E89" w:rsidP="00B52E89">
      <w:pPr>
        <w:spacing w:after="0"/>
        <w:rPr>
          <w:rFonts w:cs="Arial"/>
          <w:b/>
        </w:rPr>
      </w:pPr>
    </w:p>
    <w:p w14:paraId="040D5040" w14:textId="77777777" w:rsidR="00B52E89" w:rsidRDefault="00B52E89" w:rsidP="00B52E89">
      <w:pPr>
        <w:spacing w:after="0"/>
        <w:rPr>
          <w:rFonts w:cs="Arial"/>
          <w:b/>
        </w:rPr>
      </w:pPr>
    </w:p>
    <w:p w14:paraId="0DCC4A65" w14:textId="77777777" w:rsidR="00B52E89" w:rsidRDefault="00B52E89" w:rsidP="00B52E89">
      <w:pPr>
        <w:spacing w:after="0"/>
        <w:rPr>
          <w:rFonts w:cs="Arial"/>
          <w:b/>
        </w:rPr>
      </w:pPr>
    </w:p>
    <w:p w14:paraId="714EBF6F" w14:textId="77777777" w:rsidR="00B52E89" w:rsidRDefault="00B52E89" w:rsidP="00B52E89">
      <w:pPr>
        <w:spacing w:after="0"/>
        <w:rPr>
          <w:rFonts w:cs="Arial"/>
          <w:b/>
        </w:rPr>
      </w:pPr>
    </w:p>
    <w:p w14:paraId="7512EEBF" w14:textId="77777777" w:rsidR="00B52E89" w:rsidRDefault="00B52E89" w:rsidP="00B52E89">
      <w:pPr>
        <w:spacing w:after="0"/>
        <w:rPr>
          <w:rFonts w:cs="Arial"/>
          <w:b/>
        </w:rPr>
      </w:pPr>
    </w:p>
    <w:p w14:paraId="725E051A" w14:textId="77777777" w:rsidR="00B52E89" w:rsidRDefault="00B52E89" w:rsidP="00B52E89">
      <w:pPr>
        <w:spacing w:after="0"/>
        <w:rPr>
          <w:rFonts w:cs="Arial"/>
          <w:b/>
        </w:rPr>
      </w:pPr>
    </w:p>
    <w:p w14:paraId="1BF6B00E" w14:textId="77777777" w:rsidR="00B52E89" w:rsidRDefault="00B52E89" w:rsidP="00B52E89">
      <w:pPr>
        <w:spacing w:after="0"/>
        <w:rPr>
          <w:rFonts w:cs="Arial"/>
          <w:b/>
        </w:rPr>
      </w:pPr>
    </w:p>
    <w:p w14:paraId="61CCDB6E" w14:textId="77777777" w:rsidR="00B52E89" w:rsidRDefault="00B52E89" w:rsidP="00B52E89">
      <w:pPr>
        <w:spacing w:after="0"/>
        <w:rPr>
          <w:rFonts w:cs="Arial"/>
          <w:b/>
        </w:rPr>
      </w:pPr>
    </w:p>
    <w:p w14:paraId="0B0AFCB5" w14:textId="77777777" w:rsidR="00B52E89" w:rsidRDefault="00B52E89" w:rsidP="00B52E89">
      <w:pPr>
        <w:spacing w:after="0"/>
        <w:rPr>
          <w:rFonts w:cs="Arial"/>
          <w:b/>
        </w:rPr>
      </w:pPr>
    </w:p>
    <w:p w14:paraId="016F2780" w14:textId="77777777" w:rsidR="00912DE1" w:rsidRDefault="00912DE1" w:rsidP="00B52E89">
      <w:pPr>
        <w:spacing w:after="0"/>
        <w:rPr>
          <w:rFonts w:cs="Arial"/>
          <w:b/>
        </w:rPr>
      </w:pPr>
    </w:p>
    <w:p w14:paraId="7BC1B308" w14:textId="77777777" w:rsidR="00912DE1" w:rsidRDefault="00912DE1" w:rsidP="00B52E89">
      <w:pPr>
        <w:spacing w:after="0"/>
        <w:rPr>
          <w:rFonts w:cs="Arial"/>
          <w:b/>
        </w:rPr>
      </w:pPr>
    </w:p>
    <w:p w14:paraId="42CD540B" w14:textId="77777777" w:rsidR="00912DE1" w:rsidRDefault="00912DE1" w:rsidP="00B52E89">
      <w:pPr>
        <w:spacing w:after="0"/>
        <w:rPr>
          <w:rFonts w:cs="Arial"/>
          <w:b/>
        </w:rPr>
      </w:pPr>
    </w:p>
    <w:p w14:paraId="4B9D24E4" w14:textId="77777777" w:rsidR="00912DE1" w:rsidRDefault="00912DE1" w:rsidP="00B52E89">
      <w:pPr>
        <w:spacing w:after="0"/>
        <w:rPr>
          <w:rFonts w:cs="Arial"/>
          <w:b/>
        </w:rPr>
      </w:pPr>
    </w:p>
    <w:p w14:paraId="31FF1E5B" w14:textId="77777777" w:rsidR="00912DE1" w:rsidRDefault="00912DE1" w:rsidP="00B52E89">
      <w:pPr>
        <w:spacing w:after="0"/>
        <w:rPr>
          <w:rFonts w:cs="Arial"/>
          <w:b/>
        </w:rPr>
      </w:pPr>
    </w:p>
    <w:p w14:paraId="5F0F7EB3" w14:textId="77777777" w:rsidR="00912DE1" w:rsidRDefault="00912DE1" w:rsidP="00B52E89">
      <w:pPr>
        <w:spacing w:after="0"/>
        <w:rPr>
          <w:rFonts w:cs="Arial"/>
          <w:b/>
        </w:rPr>
      </w:pPr>
    </w:p>
    <w:p w14:paraId="729FD130" w14:textId="77777777" w:rsidR="00912DE1" w:rsidRDefault="00912DE1" w:rsidP="00B52E89">
      <w:pPr>
        <w:spacing w:after="0"/>
        <w:rPr>
          <w:rFonts w:cs="Arial"/>
          <w:b/>
        </w:rPr>
      </w:pPr>
    </w:p>
    <w:p w14:paraId="021E90F5" w14:textId="69ABBC93" w:rsidR="00912DE1" w:rsidRDefault="00912DE1">
      <w:pPr>
        <w:suppressAutoHyphens w:val="0"/>
        <w:spacing w:after="160" w:line="259" w:lineRule="auto"/>
        <w:rPr>
          <w:rFonts w:cs="Arial"/>
          <w:b/>
        </w:rPr>
      </w:pPr>
      <w:r>
        <w:rPr>
          <w:rFonts w:cs="Arial"/>
          <w:b/>
        </w:rPr>
        <w:br w:type="page"/>
      </w:r>
    </w:p>
    <w:p w14:paraId="5248981F"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ind w:right="4250"/>
      </w:pPr>
      <w:r>
        <w:rPr>
          <w:rFonts w:ascii="Arial" w:hAnsi="Arial" w:cs="Arial"/>
          <w:color w:val="FFFFFF"/>
          <w:sz w:val="22"/>
          <w:szCs w:val="22"/>
        </w:rPr>
        <w:lastRenderedPageBreak/>
        <w:t xml:space="preserve">PREDLOŽITEV PONUDBE </w:t>
      </w:r>
    </w:p>
    <w:p w14:paraId="4600BF58" w14:textId="77777777" w:rsidR="00B52E89" w:rsidRDefault="00B52E89" w:rsidP="00B52E89">
      <w:pPr>
        <w:pStyle w:val="Paragraf"/>
        <w:spacing w:before="0" w:after="0"/>
        <w:rPr>
          <w:rFonts w:ascii="Arial" w:hAnsi="Arial" w:cs="Arial"/>
          <w:sz w:val="22"/>
          <w:szCs w:val="22"/>
        </w:rPr>
      </w:pPr>
    </w:p>
    <w:p w14:paraId="25B963E5" w14:textId="463CD0F8"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2" w:history="1">
        <w:r w:rsidR="00A05653" w:rsidRPr="00CB4D55">
          <w:rPr>
            <w:rStyle w:val="Hiperpovezava"/>
            <w:rFonts w:ascii="Arial" w:hAnsi="Arial" w:cs="Arial"/>
          </w:rPr>
          <w:t>https://ejn.gov.si</w:t>
        </w:r>
      </w:hyperlink>
      <w:r w:rsidRPr="00AD4750">
        <w:rPr>
          <w:rFonts w:ascii="Arial"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r w:rsidR="00A05653">
        <w:rPr>
          <w:rFonts w:ascii="Arial" w:hAnsi="Arial"/>
        </w:rPr>
        <w:t xml:space="preserve"> </w:t>
      </w:r>
      <w:hyperlink r:id="rId13" w:history="1">
        <w:r w:rsidR="00A05653" w:rsidRPr="00CB4D55">
          <w:rPr>
            <w:rStyle w:val="Hiperpovezava"/>
            <w:rFonts w:ascii="Arial" w:hAnsi="Arial" w:cs="Arial"/>
          </w:rPr>
          <w:t>https://ejn.gov.si</w:t>
        </w:r>
      </w:hyperlink>
      <w:r w:rsidRPr="00AD4750">
        <w:rPr>
          <w:rFonts w:ascii="Arial" w:hAnsi="Arial" w:cs="Arial"/>
        </w:rPr>
        <w:t>.</w:t>
      </w:r>
    </w:p>
    <w:p w14:paraId="543A0243" w14:textId="77777777" w:rsidR="00B52E89" w:rsidRPr="00AD4750" w:rsidRDefault="00B52E89" w:rsidP="00B52E89">
      <w:pPr>
        <w:suppressAutoHyphens w:val="0"/>
        <w:spacing w:after="0" w:line="300" w:lineRule="exact"/>
        <w:contextualSpacing/>
        <w:jc w:val="both"/>
        <w:rPr>
          <w:rFonts w:ascii="Arial" w:hAnsi="Arial" w:cs="Arial"/>
        </w:rPr>
      </w:pPr>
    </w:p>
    <w:p w14:paraId="50759569" w14:textId="0561F8EC"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4" w:history="1">
        <w:r w:rsidR="00A05653" w:rsidRPr="00CB4D55">
          <w:rPr>
            <w:rStyle w:val="Hiperpovezava"/>
            <w:rFonts w:ascii="Arial" w:hAnsi="Arial" w:cs="Arial"/>
          </w:rPr>
          <w:t>https://ejn.gov.si</w:t>
        </w:r>
      </w:hyperlink>
      <w:r w:rsidRPr="00AD4750">
        <w:rPr>
          <w:rFonts w:ascii="Arial" w:hAnsi="Arial" w:cs="Arial"/>
        </w:rPr>
        <w:t>, v skladu z Navodili za uporabo e-JN. Če je ponudnik že registriran v informacijski sistem e-JN, se v aplikacijo prijavi na istem naslovu.</w:t>
      </w:r>
    </w:p>
    <w:p w14:paraId="49F1CB83" w14:textId="77777777" w:rsidR="00B52E89" w:rsidRPr="00AD4750" w:rsidRDefault="00B52E89" w:rsidP="00B52E89">
      <w:pPr>
        <w:suppressAutoHyphens w:val="0"/>
        <w:spacing w:after="0" w:line="300" w:lineRule="exact"/>
        <w:contextualSpacing/>
        <w:jc w:val="both"/>
        <w:rPr>
          <w:rFonts w:ascii="Arial" w:hAnsi="Arial" w:cs="Arial"/>
        </w:rPr>
      </w:pPr>
    </w:p>
    <w:p w14:paraId="5C194FC8" w14:textId="77777777" w:rsidR="00B52E89" w:rsidRPr="00AD4750" w:rsidRDefault="00B52E89" w:rsidP="00B52E89">
      <w:pPr>
        <w:suppressAutoHyphens w:val="0"/>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52169AC6" w14:textId="77777777" w:rsidR="00B52E89" w:rsidRPr="00AD4750" w:rsidRDefault="00B52E89" w:rsidP="00B52E89">
      <w:pPr>
        <w:suppressAutoHyphens w:val="0"/>
        <w:spacing w:after="0" w:line="300" w:lineRule="exact"/>
        <w:contextualSpacing/>
        <w:jc w:val="both"/>
        <w:rPr>
          <w:rFonts w:ascii="Arial" w:hAnsi="Arial" w:cs="Arial"/>
        </w:rPr>
      </w:pPr>
    </w:p>
    <w:p w14:paraId="483C8614" w14:textId="01FC3D2D"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5" w:history="1">
        <w:r w:rsidR="00A05653" w:rsidRPr="00CB4D55">
          <w:rPr>
            <w:rStyle w:val="Hiperpovezava"/>
            <w:rFonts w:ascii="Arial" w:hAnsi="Arial" w:cs="Arial"/>
          </w:rPr>
          <w:t>https://ejn.gov.si</w:t>
        </w:r>
      </w:hyperlink>
      <w:r w:rsidRPr="00AD4750">
        <w:rPr>
          <w:rFonts w:ascii="Arial" w:hAnsi="Arial" w:cs="Arial"/>
        </w:rPr>
        <w:t xml:space="preserve"> najkasneje do </w:t>
      </w:r>
      <w:r w:rsidR="00FB04E5">
        <w:rPr>
          <w:rFonts w:ascii="Arial" w:hAnsi="Arial" w:cs="Arial"/>
          <w:b/>
        </w:rPr>
        <w:t>20</w:t>
      </w:r>
      <w:r>
        <w:rPr>
          <w:rFonts w:ascii="Arial" w:hAnsi="Arial" w:cs="Arial"/>
          <w:b/>
        </w:rPr>
        <w:t xml:space="preserve">. </w:t>
      </w:r>
      <w:r w:rsidR="00976D16">
        <w:rPr>
          <w:rFonts w:ascii="Arial" w:hAnsi="Arial" w:cs="Arial"/>
          <w:b/>
        </w:rPr>
        <w:t>4</w:t>
      </w:r>
      <w:r>
        <w:rPr>
          <w:rFonts w:ascii="Arial" w:hAnsi="Arial" w:cs="Arial"/>
          <w:b/>
        </w:rPr>
        <w:t>. 202</w:t>
      </w:r>
      <w:r w:rsidR="0053337A">
        <w:rPr>
          <w:rFonts w:ascii="Arial" w:hAnsi="Arial" w:cs="Arial"/>
          <w:b/>
        </w:rPr>
        <w:t>6</w:t>
      </w:r>
      <w:r w:rsidRPr="00AD4750">
        <w:rPr>
          <w:rFonts w:ascii="Arial" w:hAnsi="Arial" w:cs="Arial"/>
          <w:b/>
        </w:rPr>
        <w:t xml:space="preserve"> do 1</w:t>
      </w:r>
      <w:r>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54F09989" w14:textId="77777777" w:rsidR="00B52E89" w:rsidRPr="00AD4750" w:rsidRDefault="00B52E89" w:rsidP="00B52E89">
      <w:pPr>
        <w:suppressAutoHyphens w:val="0"/>
        <w:spacing w:after="0" w:line="300" w:lineRule="exact"/>
        <w:contextualSpacing/>
        <w:jc w:val="both"/>
        <w:rPr>
          <w:rFonts w:ascii="Arial" w:hAnsi="Arial" w:cs="Arial"/>
        </w:rPr>
      </w:pPr>
    </w:p>
    <w:p w14:paraId="2D3F08AB"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3C512D" w14:textId="77777777" w:rsidR="00B52E89" w:rsidRPr="00AD4750" w:rsidRDefault="00B52E89" w:rsidP="00B52E89">
      <w:pPr>
        <w:suppressAutoHyphens w:val="0"/>
        <w:spacing w:after="0" w:line="300" w:lineRule="exact"/>
        <w:contextualSpacing/>
        <w:jc w:val="both"/>
        <w:rPr>
          <w:rFonts w:ascii="Arial" w:hAnsi="Arial" w:cs="Arial"/>
        </w:rPr>
      </w:pPr>
    </w:p>
    <w:p w14:paraId="33030902"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167D6D84" w14:textId="77777777" w:rsidR="00B52E89" w:rsidRPr="00AD4750" w:rsidRDefault="00B52E89" w:rsidP="00B52E89">
      <w:pPr>
        <w:suppressAutoHyphens w:val="0"/>
        <w:spacing w:after="0" w:line="300" w:lineRule="exact"/>
        <w:contextualSpacing/>
        <w:jc w:val="both"/>
        <w:rPr>
          <w:rFonts w:ascii="Arial" w:hAnsi="Arial" w:cs="Arial"/>
        </w:rPr>
      </w:pPr>
    </w:p>
    <w:p w14:paraId="64DF27FC" w14:textId="77777777" w:rsidR="00B52E89" w:rsidRDefault="00B52E89" w:rsidP="00B52E89">
      <w:pPr>
        <w:suppressAutoHyphens w:val="0"/>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50B045D2" w14:textId="2E448DA9" w:rsidR="008A538B" w:rsidRPr="00A27A35" w:rsidRDefault="00A27A35" w:rsidP="00B52E89">
      <w:pPr>
        <w:suppressAutoHyphens w:val="0"/>
        <w:spacing w:after="0" w:line="300" w:lineRule="exact"/>
        <w:contextualSpacing/>
        <w:rPr>
          <w:rFonts w:ascii="Arial" w:hAnsi="Arial" w:cs="Arial"/>
        </w:rPr>
      </w:pPr>
      <w:hyperlink r:id="rId16" w:history="1">
        <w:r w:rsidRPr="00A27A35">
          <w:rPr>
            <w:rStyle w:val="Hiperpovezava"/>
            <w:rFonts w:ascii="Arial" w:hAnsi="Arial" w:cs="Arial"/>
          </w:rPr>
          <w:t>https://ejn.gov.si/ponudba/pages/aktualno/aktualno_jnc_podrobno.xhtml?zadevaId=70954</w:t>
        </w:r>
      </w:hyperlink>
      <w:r w:rsidRPr="00A27A35">
        <w:rPr>
          <w:rFonts w:ascii="Arial" w:hAnsi="Arial" w:cs="Arial"/>
        </w:rPr>
        <w:t xml:space="preserve"> </w:t>
      </w:r>
    </w:p>
    <w:p w14:paraId="0CECC2B5" w14:textId="70112796"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t>B.) Navodila ponudnikom za izdelavo ponudbe</w:t>
      </w:r>
    </w:p>
    <w:p w14:paraId="71F656AB" w14:textId="77777777" w:rsidR="00B52E89" w:rsidRDefault="00B52E89" w:rsidP="00B52E89">
      <w:pPr>
        <w:spacing w:after="0" w:line="300" w:lineRule="exact"/>
        <w:rPr>
          <w:rFonts w:cs="Arial"/>
          <w:b/>
        </w:rPr>
      </w:pPr>
    </w:p>
    <w:p w14:paraId="1267D1D0" w14:textId="77777777" w:rsidR="00B52E89" w:rsidRDefault="00B52E89" w:rsidP="00B52E89">
      <w:pPr>
        <w:spacing w:after="0"/>
        <w:jc w:val="both"/>
        <w:rPr>
          <w:rFonts w:cs="Arial"/>
          <w:b/>
        </w:rPr>
      </w:pPr>
      <w:r>
        <w:rPr>
          <w:rFonts w:cs="Arial"/>
          <w:b/>
        </w:rPr>
        <w:t xml:space="preserve">1. Splošno </w:t>
      </w:r>
    </w:p>
    <w:p w14:paraId="33E8DD6C" w14:textId="77777777" w:rsidR="00B52E89" w:rsidRDefault="00B52E89" w:rsidP="00B52E89">
      <w:pPr>
        <w:spacing w:after="0"/>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57F3158" w14:textId="77777777" w:rsidR="00D24ABD" w:rsidRDefault="00D24ABD" w:rsidP="00B52E89">
      <w:pPr>
        <w:spacing w:after="0"/>
        <w:jc w:val="both"/>
        <w:rPr>
          <w:rFonts w:cs="Arial"/>
          <w:color w:val="000000"/>
        </w:rPr>
      </w:pPr>
    </w:p>
    <w:p w14:paraId="625B394D" w14:textId="77777777" w:rsidR="0053337A" w:rsidRDefault="0053337A" w:rsidP="00912DE1">
      <w:pPr>
        <w:numPr>
          <w:ilvl w:val="1"/>
          <w:numId w:val="27"/>
        </w:numPr>
        <w:spacing w:before="225" w:after="0"/>
        <w:jc w:val="both"/>
        <w:rPr>
          <w:rFonts w:cs="Arial"/>
          <w:b/>
          <w:color w:val="000000"/>
        </w:rPr>
      </w:pPr>
    </w:p>
    <w:p w14:paraId="22228D9E" w14:textId="689CCC6C" w:rsidR="00912DE1" w:rsidRDefault="00912DE1" w:rsidP="00912DE1">
      <w:pPr>
        <w:numPr>
          <w:ilvl w:val="1"/>
          <w:numId w:val="27"/>
        </w:numPr>
        <w:spacing w:before="225" w:after="0"/>
        <w:jc w:val="both"/>
        <w:rPr>
          <w:rFonts w:cs="Arial"/>
          <w:b/>
          <w:color w:val="000000"/>
        </w:rPr>
      </w:pPr>
      <w:r w:rsidRPr="00D067CF">
        <w:rPr>
          <w:rFonts w:cs="Arial"/>
          <w:b/>
          <w:color w:val="000000"/>
        </w:rPr>
        <w:t xml:space="preserve">Predmet naročila </w:t>
      </w:r>
    </w:p>
    <w:p w14:paraId="229FA68A" w14:textId="200A32A3" w:rsidR="00912DE1" w:rsidRDefault="00912DE1" w:rsidP="00912DE1">
      <w:pPr>
        <w:spacing w:after="0"/>
        <w:jc w:val="both"/>
        <w:rPr>
          <w:rFonts w:ascii="Arial" w:hAnsi="Arial" w:cs="Arial"/>
          <w:b/>
          <w:bCs/>
        </w:rPr>
      </w:pPr>
    </w:p>
    <w:p w14:paraId="79B65E4B" w14:textId="698535D3" w:rsidR="0053337A" w:rsidRDefault="0053337A" w:rsidP="00912DE1">
      <w:pPr>
        <w:spacing w:after="0"/>
        <w:jc w:val="both"/>
        <w:rPr>
          <w:rFonts w:ascii="Arial" w:hAnsi="Arial" w:cs="Arial"/>
          <w:bCs/>
        </w:rPr>
      </w:pPr>
      <w:r>
        <w:rPr>
          <w:rFonts w:ascii="Arial" w:hAnsi="Arial" w:cs="Arial"/>
          <w:b/>
          <w:bCs/>
        </w:rPr>
        <w:t xml:space="preserve">Predmet javnega naročila ima </w:t>
      </w:r>
      <w:r w:rsidR="00976D16">
        <w:rPr>
          <w:rFonts w:ascii="Arial" w:hAnsi="Arial" w:cs="Arial"/>
          <w:b/>
          <w:bCs/>
        </w:rPr>
        <w:t xml:space="preserve">dva </w:t>
      </w:r>
      <w:r>
        <w:rPr>
          <w:rFonts w:ascii="Arial" w:hAnsi="Arial" w:cs="Arial"/>
          <w:b/>
          <w:bCs/>
        </w:rPr>
        <w:t>sklop</w:t>
      </w:r>
      <w:r w:rsidR="00976D16">
        <w:rPr>
          <w:rFonts w:ascii="Arial" w:hAnsi="Arial" w:cs="Arial"/>
          <w:b/>
          <w:bCs/>
        </w:rPr>
        <w:t>a</w:t>
      </w:r>
      <w:r>
        <w:rPr>
          <w:rFonts w:ascii="Arial" w:hAnsi="Arial" w:cs="Arial"/>
          <w:b/>
          <w:bCs/>
        </w:rPr>
        <w:t>.</w:t>
      </w:r>
    </w:p>
    <w:p w14:paraId="4A9F20E4" w14:textId="78D1D46F" w:rsidR="00912DE1" w:rsidRDefault="00912DE1" w:rsidP="00B52E89">
      <w:pPr>
        <w:spacing w:after="0"/>
        <w:jc w:val="both"/>
        <w:rPr>
          <w:rFonts w:cs="Arial"/>
          <w:b/>
        </w:rPr>
      </w:pPr>
      <w:r>
        <w:rPr>
          <w:rFonts w:ascii="Arial" w:hAnsi="Arial" w:cs="Arial"/>
          <w:bCs/>
        </w:rPr>
        <w:t xml:space="preserve">Pogoj naročnika je, da ponudniki oddajo za vse artikle znotraj </w:t>
      </w:r>
      <w:r w:rsidR="0053337A">
        <w:rPr>
          <w:rFonts w:ascii="Arial" w:hAnsi="Arial" w:cs="Arial"/>
          <w:bCs/>
        </w:rPr>
        <w:t xml:space="preserve">sklopa </w:t>
      </w:r>
      <w:r>
        <w:rPr>
          <w:rFonts w:ascii="Arial" w:hAnsi="Arial" w:cs="Arial"/>
          <w:bCs/>
        </w:rPr>
        <w:t xml:space="preserve">(100%). Naročnik bo vse ponudnike, ki ne bodo ponudili vseh artiklov </w:t>
      </w:r>
      <w:r w:rsidR="0053337A">
        <w:rPr>
          <w:rFonts w:ascii="Arial" w:hAnsi="Arial" w:cs="Arial"/>
          <w:bCs/>
        </w:rPr>
        <w:t>znotraj sklopa</w:t>
      </w:r>
      <w:r>
        <w:rPr>
          <w:rFonts w:ascii="Arial" w:hAnsi="Arial" w:cs="Arial"/>
          <w:bCs/>
        </w:rPr>
        <w:t xml:space="preserve"> (100%) izločil iz ocenjevanja ponudb</w:t>
      </w:r>
      <w:r w:rsidR="0053337A">
        <w:rPr>
          <w:rFonts w:ascii="Arial" w:hAnsi="Arial" w:cs="Arial"/>
          <w:bCs/>
        </w:rPr>
        <w:t>.</w:t>
      </w:r>
    </w:p>
    <w:p w14:paraId="70C6644A" w14:textId="77777777" w:rsidR="00912DE1" w:rsidRPr="00B71130" w:rsidRDefault="00912DE1" w:rsidP="00B52E89">
      <w:pPr>
        <w:spacing w:after="0"/>
        <w:jc w:val="both"/>
        <w:rPr>
          <w:rFonts w:cs="Arial"/>
          <w:b/>
        </w:rPr>
      </w:pPr>
    </w:p>
    <w:p w14:paraId="5386195C" w14:textId="77777777" w:rsidR="00B52E89" w:rsidRDefault="00B52E89" w:rsidP="00B52E89">
      <w:pPr>
        <w:spacing w:after="0"/>
        <w:jc w:val="both"/>
        <w:rPr>
          <w:rFonts w:cs="Arial"/>
          <w:b/>
        </w:rPr>
      </w:pPr>
      <w:r w:rsidRPr="0002107C">
        <w:rPr>
          <w:rFonts w:cs="Arial"/>
          <w:b/>
        </w:rPr>
        <w:t>1.</w:t>
      </w:r>
      <w:r>
        <w:rPr>
          <w:rFonts w:cs="Arial"/>
          <w:b/>
        </w:rPr>
        <w:t>2</w:t>
      </w:r>
      <w:r w:rsidRPr="0002107C">
        <w:rPr>
          <w:rFonts w:cs="Arial"/>
          <w:b/>
        </w:rPr>
        <w:t xml:space="preserve"> Sodelovanje </w:t>
      </w:r>
    </w:p>
    <w:p w14:paraId="5A87B6D6" w14:textId="77777777" w:rsidR="00B52E89" w:rsidRPr="00D9617D" w:rsidRDefault="00B52E89" w:rsidP="00B52E89">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37E1679" w14:textId="77777777" w:rsidR="00B52E89" w:rsidRDefault="00B52E89" w:rsidP="00B52E89">
      <w:pPr>
        <w:spacing w:after="0"/>
        <w:jc w:val="both"/>
        <w:rPr>
          <w:rFonts w:cs="Arial"/>
          <w:b/>
        </w:rPr>
      </w:pPr>
    </w:p>
    <w:p w14:paraId="3730D48F" w14:textId="77777777" w:rsidR="00B52E89" w:rsidRDefault="00B52E89" w:rsidP="00B52E89">
      <w:pPr>
        <w:spacing w:after="0"/>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6757390E" w14:textId="77777777" w:rsidR="00B52E89" w:rsidRDefault="00B52E89" w:rsidP="00B52E89">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1834B664" w14:textId="77777777" w:rsidR="00B52E89" w:rsidRPr="00DB2EA2" w:rsidRDefault="00B52E89" w:rsidP="00B52E89">
      <w:pPr>
        <w:spacing w:after="0"/>
        <w:jc w:val="both"/>
        <w:rPr>
          <w:rFonts w:cs="Arial"/>
          <w:b/>
          <w:color w:val="FF0000"/>
        </w:rPr>
      </w:pPr>
    </w:p>
    <w:p w14:paraId="450F33DB" w14:textId="77777777" w:rsidR="00B52E89" w:rsidRDefault="00B52E89" w:rsidP="00464BA5">
      <w:pPr>
        <w:spacing w:after="0"/>
        <w:jc w:val="both"/>
        <w:rPr>
          <w:rFonts w:cs="Arial"/>
          <w:b/>
        </w:rPr>
      </w:pPr>
      <w:r>
        <w:rPr>
          <w:rFonts w:cs="Arial"/>
          <w:b/>
        </w:rPr>
        <w:t>1.2.2. Podizvajalci</w:t>
      </w:r>
    </w:p>
    <w:p w14:paraId="7345225C" w14:textId="77777777" w:rsidR="00B52E89" w:rsidRDefault="00B52E89" w:rsidP="00464BA5">
      <w:pPr>
        <w:spacing w:after="0"/>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3E442067" w14:textId="77777777" w:rsidR="00B52E89" w:rsidRPr="003B6D99" w:rsidRDefault="00B52E89" w:rsidP="00464BA5">
      <w:pPr>
        <w:spacing w:after="0"/>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569BE85B" w14:textId="77777777" w:rsidR="00B52E89" w:rsidRDefault="00B52E89" w:rsidP="00464BA5">
      <w:pPr>
        <w:spacing w:after="0"/>
        <w:jc w:val="both"/>
        <w:rPr>
          <w:rFonts w:cs="Arial"/>
          <w:b/>
        </w:rPr>
      </w:pPr>
    </w:p>
    <w:p w14:paraId="362DDC34" w14:textId="77777777" w:rsidR="00B52E89" w:rsidRDefault="00B52E89" w:rsidP="00464BA5">
      <w:pPr>
        <w:spacing w:after="0"/>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18657502" w14:textId="77777777" w:rsidR="00B52E89" w:rsidRDefault="00B52E89" w:rsidP="00464BA5">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07469776" w14:textId="77777777" w:rsidR="00B52E89" w:rsidRDefault="00B52E89" w:rsidP="00464BA5">
      <w:pPr>
        <w:spacing w:after="0"/>
        <w:jc w:val="both"/>
        <w:rPr>
          <w:rFonts w:cs="Arial"/>
        </w:rPr>
      </w:pPr>
      <w:r w:rsidRPr="00D9617D">
        <w:rPr>
          <w:rFonts w:cs="Arial"/>
        </w:rPr>
        <w:t xml:space="preserve">- </w:t>
      </w:r>
      <w:r>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A2D3327" w14:textId="77777777" w:rsidR="00B52E89"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73103C3A" w14:textId="77777777" w:rsidR="00B52E89" w:rsidRDefault="00B52E89" w:rsidP="00464BA5">
      <w:pPr>
        <w:spacing w:after="0"/>
        <w:ind w:left="705" w:hanging="705"/>
        <w:jc w:val="both"/>
        <w:rPr>
          <w:rFonts w:cs="Arial"/>
        </w:rPr>
      </w:pPr>
      <w:r w:rsidRPr="00D9617D">
        <w:rPr>
          <w:rFonts w:cs="Arial"/>
        </w:rPr>
        <w:t xml:space="preserve">- </w:t>
      </w:r>
      <w:r>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50E36DD6" w14:textId="77777777" w:rsidR="00B52E89" w:rsidRPr="00D9617D"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izjava, da so seznanjeni s plačilnimi pogoji iz dokumentacije v zvezi z oddajo javnega naročila in navedba, da odgovarjajo naročniku neomejeno solidarno.  </w:t>
      </w:r>
    </w:p>
    <w:p w14:paraId="3FF992D1" w14:textId="77777777" w:rsidR="00B52E89" w:rsidRDefault="00B52E89" w:rsidP="00464BA5">
      <w:pPr>
        <w:spacing w:after="0"/>
        <w:jc w:val="both"/>
        <w:rPr>
          <w:rFonts w:cs="Arial"/>
        </w:rPr>
      </w:pPr>
    </w:p>
    <w:p w14:paraId="6482413A" w14:textId="77777777" w:rsidR="00B52E89" w:rsidRDefault="00B52E89" w:rsidP="00464BA5">
      <w:pPr>
        <w:spacing w:after="0"/>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740D3E16" w14:textId="77777777" w:rsidR="00B52E89" w:rsidRPr="008218B9" w:rsidRDefault="00B52E89" w:rsidP="00464BA5">
      <w:pPr>
        <w:spacing w:before="225" w:after="0"/>
        <w:jc w:val="both"/>
      </w:pPr>
      <w:r w:rsidRPr="00801CC1">
        <w:rPr>
          <w:rFonts w:cs="Arial"/>
          <w:b/>
        </w:rPr>
        <w:t>1.</w:t>
      </w:r>
      <w:r>
        <w:rPr>
          <w:rFonts w:cs="Arial"/>
          <w:b/>
        </w:rPr>
        <w:t>3</w:t>
      </w:r>
      <w:r w:rsidRPr="00801CC1">
        <w:rPr>
          <w:rFonts w:cs="Arial"/>
          <w:b/>
        </w:rPr>
        <w:t xml:space="preserve">  Pojasnila dokumentacije v zvezi z oddajo javnega naročila </w:t>
      </w:r>
    </w:p>
    <w:p w14:paraId="3B13C109" w14:textId="77777777" w:rsidR="00B52E89" w:rsidRPr="00D9617D" w:rsidRDefault="00B52E89" w:rsidP="00464BA5">
      <w:pPr>
        <w:spacing w:after="0"/>
        <w:jc w:val="both"/>
        <w:rPr>
          <w:rFonts w:cs="Arial"/>
        </w:rPr>
      </w:pPr>
      <w:r w:rsidRPr="00D9617D">
        <w:rPr>
          <w:rFonts w:cs="Arial"/>
        </w:rPr>
        <w:t xml:space="preserve">Pojasnila o vsebini dokumentacije v zvezi z oddajo javnega naročila se lahko zahtevajo le preko portala javnih naročil. </w:t>
      </w:r>
    </w:p>
    <w:p w14:paraId="7FE15799" w14:textId="77777777" w:rsidR="00B52E89" w:rsidRDefault="00B52E89" w:rsidP="00464BA5">
      <w:pPr>
        <w:spacing w:after="0"/>
        <w:jc w:val="both"/>
        <w:rPr>
          <w:rFonts w:cs="Arial"/>
        </w:rPr>
      </w:pPr>
    </w:p>
    <w:p w14:paraId="02EA86EA" w14:textId="1D3757ED" w:rsidR="00B52E89" w:rsidRPr="00AA4280" w:rsidRDefault="00B52E89" w:rsidP="00464BA5">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FB04E5">
        <w:rPr>
          <w:rFonts w:cs="Arial"/>
          <w:b/>
          <w:u w:val="single"/>
        </w:rPr>
        <w:t>9</w:t>
      </w:r>
      <w:r>
        <w:rPr>
          <w:rFonts w:cs="Arial"/>
          <w:b/>
          <w:u w:val="single"/>
        </w:rPr>
        <w:t xml:space="preserve">. </w:t>
      </w:r>
      <w:r w:rsidR="00976D16">
        <w:rPr>
          <w:rFonts w:cs="Arial"/>
          <w:b/>
          <w:u w:val="single"/>
        </w:rPr>
        <w:t>4</w:t>
      </w:r>
      <w:r>
        <w:rPr>
          <w:rFonts w:cs="Arial"/>
          <w:b/>
          <w:u w:val="single"/>
        </w:rPr>
        <w:t>. 202</w:t>
      </w:r>
      <w:r w:rsidR="0053337A">
        <w:rPr>
          <w:rFonts w:cs="Arial"/>
          <w:b/>
          <w:u w:val="single"/>
        </w:rPr>
        <w:t>6</w:t>
      </w:r>
      <w:r>
        <w:rPr>
          <w:rFonts w:cs="Arial"/>
          <w:b/>
          <w:u w:val="single"/>
        </w:rPr>
        <w:t xml:space="preserve"> </w:t>
      </w:r>
      <w:r w:rsidRPr="008D5E3B">
        <w:rPr>
          <w:rFonts w:cs="Arial"/>
          <w:b/>
          <w:u w:val="single"/>
        </w:rPr>
        <w:t>do 1</w:t>
      </w:r>
      <w:r>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w:t>
      </w:r>
      <w:r w:rsidRPr="00AA4280">
        <w:rPr>
          <w:rFonts w:cs="Arial"/>
        </w:rPr>
        <w:lastRenderedPageBreak/>
        <w:t xml:space="preserve">posredoval najpozneje šest dni pred iztekom roka za oddajo ponudb, pod pogojem, da je zahteva bila posredovana pravočasno. </w:t>
      </w:r>
    </w:p>
    <w:p w14:paraId="7A467C12" w14:textId="77777777" w:rsidR="00B52E89" w:rsidRDefault="00B52E89" w:rsidP="00464BA5">
      <w:pPr>
        <w:autoSpaceDE w:val="0"/>
        <w:autoSpaceDN w:val="0"/>
        <w:adjustRightInd w:val="0"/>
        <w:spacing w:after="0"/>
        <w:jc w:val="both"/>
        <w:rPr>
          <w:rFonts w:cs="Arial"/>
        </w:rPr>
      </w:pPr>
    </w:p>
    <w:p w14:paraId="7D12C02A" w14:textId="77777777" w:rsidR="00B52E89" w:rsidRDefault="00B52E89" w:rsidP="00464BA5">
      <w:pPr>
        <w:spacing w:after="0"/>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53630551" w14:textId="77777777" w:rsidR="00B52E89" w:rsidRPr="00D9617D" w:rsidRDefault="00B52E89" w:rsidP="00464BA5">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18CFCA39" w14:textId="77777777" w:rsidR="00B52E89" w:rsidRDefault="00B52E89" w:rsidP="00464BA5">
      <w:pPr>
        <w:spacing w:after="0"/>
        <w:jc w:val="both"/>
        <w:rPr>
          <w:rFonts w:cs="Arial"/>
        </w:rPr>
      </w:pPr>
    </w:p>
    <w:p w14:paraId="768D9F5B" w14:textId="77777777" w:rsidR="00B52E89" w:rsidRPr="00D9617D" w:rsidRDefault="00B52E89" w:rsidP="00464BA5">
      <w:pPr>
        <w:spacing w:after="0"/>
        <w:jc w:val="both"/>
        <w:rPr>
          <w:rFonts w:cs="Arial"/>
        </w:rPr>
      </w:pPr>
      <w:r w:rsidRPr="00D9617D">
        <w:rPr>
          <w:rFonts w:cs="Arial"/>
        </w:rPr>
        <w:t xml:space="preserve">Po poteku roka za prejem ponudb naročnik ne bo spreminjal ali dopolnjeval dokumentacije v zvezi z oddajo javnega naročila </w:t>
      </w:r>
    </w:p>
    <w:p w14:paraId="32275E2B" w14:textId="77777777" w:rsidR="00B52E89" w:rsidRDefault="00B52E89" w:rsidP="00464BA5">
      <w:pPr>
        <w:spacing w:after="0"/>
        <w:jc w:val="both"/>
        <w:rPr>
          <w:rFonts w:cs="Arial"/>
        </w:rPr>
      </w:pPr>
    </w:p>
    <w:p w14:paraId="2B54780E" w14:textId="77777777" w:rsidR="00B52E89" w:rsidRPr="00D9617D" w:rsidRDefault="00B52E89" w:rsidP="00464BA5">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28E8228" w14:textId="77777777" w:rsidR="00B52E89" w:rsidRDefault="00B52E89" w:rsidP="00464BA5">
      <w:pPr>
        <w:spacing w:after="0"/>
        <w:jc w:val="both"/>
        <w:rPr>
          <w:rFonts w:cs="Arial"/>
        </w:rPr>
      </w:pPr>
    </w:p>
    <w:p w14:paraId="102426E7" w14:textId="77777777" w:rsidR="00B52E89" w:rsidRDefault="00B52E89" w:rsidP="00464BA5">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55F534BF" w14:textId="77777777" w:rsidR="00B52E89" w:rsidRDefault="00B52E89" w:rsidP="00464BA5">
      <w:pPr>
        <w:spacing w:after="0"/>
        <w:jc w:val="both"/>
        <w:rPr>
          <w:rFonts w:cs="Arial"/>
        </w:rPr>
      </w:pPr>
    </w:p>
    <w:p w14:paraId="3AF57282" w14:textId="77777777" w:rsidR="00B52E89" w:rsidRDefault="00B52E89" w:rsidP="00464BA5">
      <w:pPr>
        <w:spacing w:after="0"/>
        <w:jc w:val="both"/>
        <w:rPr>
          <w:rFonts w:cs="Arial"/>
        </w:rPr>
      </w:pPr>
      <w:r>
        <w:rPr>
          <w:rFonts w:cs="Arial"/>
        </w:rPr>
        <w:t xml:space="preserve">Spremembe in dopolnitve razpisne dokumentacije so sestavni del razpisne dokumentacije. </w:t>
      </w:r>
    </w:p>
    <w:p w14:paraId="7536A703" w14:textId="77777777" w:rsidR="00B52E89" w:rsidRDefault="00B52E89" w:rsidP="00B52E89">
      <w:pPr>
        <w:pStyle w:val="Naslov9"/>
        <w:contextualSpacing/>
        <w:jc w:val="both"/>
        <w:rPr>
          <w:rFonts w:ascii="Arial" w:hAnsi="Arial" w:cs="Arial"/>
          <w:b/>
          <w:i/>
        </w:rPr>
      </w:pPr>
    </w:p>
    <w:p w14:paraId="4CB20A5C" w14:textId="77777777" w:rsidR="00B52E89" w:rsidRPr="00EB280D" w:rsidRDefault="00B52E89" w:rsidP="00B52E89">
      <w:pPr>
        <w:pStyle w:val="Naslov9"/>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65445764" w14:textId="77777777" w:rsidR="00B52E89" w:rsidRPr="00EB280D" w:rsidRDefault="00B52E89" w:rsidP="00B52E89">
      <w:pPr>
        <w:spacing w:after="0"/>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09D98DB8" w14:textId="77777777" w:rsidR="00B52E89" w:rsidRPr="00EB280D" w:rsidRDefault="00B52E89" w:rsidP="00B52E89">
      <w:pPr>
        <w:spacing w:after="0"/>
        <w:contextualSpacing/>
        <w:jc w:val="both"/>
        <w:rPr>
          <w:rFonts w:cs="Arial"/>
          <w:iCs/>
          <w:color w:val="272727"/>
        </w:rPr>
      </w:pPr>
    </w:p>
    <w:p w14:paraId="7A1E7F04" w14:textId="77777777" w:rsidR="00B52E89" w:rsidRDefault="00B52E89" w:rsidP="00B52E89">
      <w:pPr>
        <w:spacing w:after="0"/>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EFBBEFA" w14:textId="77777777" w:rsidR="00B52E89" w:rsidRDefault="00B52E89" w:rsidP="00B52E89">
      <w:pPr>
        <w:spacing w:after="0"/>
        <w:contextualSpacing/>
        <w:jc w:val="both"/>
        <w:rPr>
          <w:rFonts w:cs="Arial"/>
          <w:iCs/>
          <w:color w:val="272727"/>
        </w:rPr>
      </w:pPr>
    </w:p>
    <w:p w14:paraId="1ADA66D9" w14:textId="77777777" w:rsidR="00B52E89" w:rsidRPr="00CD2B4E" w:rsidRDefault="00B52E89" w:rsidP="00B52E89">
      <w:pPr>
        <w:contextualSpacing/>
        <w:jc w:val="both"/>
        <w:rPr>
          <w:rFonts w:cs="Arial"/>
          <w:b/>
          <w:iCs/>
          <w:color w:val="272727"/>
        </w:rPr>
      </w:pPr>
      <w:r w:rsidRPr="00CD2B4E">
        <w:rPr>
          <w:rFonts w:cs="Arial"/>
          <w:b/>
          <w:iCs/>
          <w:color w:val="272727"/>
        </w:rPr>
        <w:t xml:space="preserve">1.6. Zakoni in predpisi </w:t>
      </w:r>
    </w:p>
    <w:p w14:paraId="47A84735" w14:textId="77777777" w:rsidR="00B52E89" w:rsidRDefault="00B52E89" w:rsidP="00B52E89">
      <w:pPr>
        <w:spacing w:before="225"/>
        <w:jc w:val="both"/>
      </w:pPr>
      <w:r>
        <w:rPr>
          <w:rFonts w:ascii="Arial" w:hAnsi="Arial" w:cs="Arial"/>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B52E89" w14:paraId="50510C56" w14:textId="77777777" w:rsidTr="00812BCF">
        <w:tc>
          <w:tcPr>
            <w:tcW w:w="9178" w:type="dxa"/>
          </w:tcPr>
          <w:p w14:paraId="1DC094D2" w14:textId="77777777" w:rsidR="00B52E89" w:rsidRDefault="00B52E89" w:rsidP="00B52E89">
            <w:pPr>
              <w:numPr>
                <w:ilvl w:val="0"/>
                <w:numId w:val="9"/>
              </w:numPr>
              <w:spacing w:after="0"/>
            </w:pPr>
            <w:r>
              <w:rPr>
                <w:rFonts w:ascii="Arial" w:hAnsi="Arial" w:cs="Arial"/>
                <w:color w:val="000000"/>
              </w:rPr>
              <w:t>Zakon o javnem naročanju (ZJN-3;  Uradni list RS, št. 91/15, s spremembami in dopolnitvami)</w:t>
            </w:r>
          </w:p>
          <w:p w14:paraId="001A0A98" w14:textId="77777777" w:rsidR="00B52E89" w:rsidRDefault="00B52E89" w:rsidP="00B52E89">
            <w:pPr>
              <w:numPr>
                <w:ilvl w:val="0"/>
                <w:numId w:val="9"/>
              </w:numPr>
              <w:spacing w:after="0"/>
            </w:pPr>
            <w:r>
              <w:rPr>
                <w:rFonts w:ascii="Arial" w:hAnsi="Arial" w:cs="Arial"/>
                <w:color w:val="000000"/>
              </w:rPr>
              <w:t>Zakon o pravnem varstvu v postopkih javnega naročanja (Uradni list RS, št. 43/11, 60/11 – ZTP-D, 63/13, 90/14 – ZDU-1I in 60/17)</w:t>
            </w:r>
          </w:p>
          <w:p w14:paraId="02151595" w14:textId="77777777" w:rsidR="00B52E89" w:rsidRDefault="00B52E89" w:rsidP="00B52E89">
            <w:pPr>
              <w:numPr>
                <w:ilvl w:val="0"/>
                <w:numId w:val="9"/>
              </w:numPr>
              <w:spacing w:after="0"/>
            </w:pPr>
            <w:r>
              <w:rPr>
                <w:rFonts w:ascii="Arial" w:hAnsi="Arial" w:cs="Arial"/>
                <w:color w:val="000000"/>
              </w:rPr>
              <w:lastRenderedPageBreak/>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7DE9969F" w14:textId="77777777" w:rsidR="00B52E89" w:rsidRDefault="00B52E89" w:rsidP="00B52E89">
            <w:pPr>
              <w:numPr>
                <w:ilvl w:val="0"/>
                <w:numId w:val="9"/>
              </w:numPr>
              <w:spacing w:after="0"/>
            </w:pPr>
            <w:r>
              <w:rPr>
                <w:rFonts w:ascii="Arial" w:hAnsi="Arial" w:cs="Arial"/>
                <w:color w:val="000000"/>
              </w:rPr>
              <w:t>Zakon o integriteti in preprečevanju korupcije (Uradni list RS, št. 69/11 - uradno prečiščeno besedilo);</w:t>
            </w:r>
          </w:p>
          <w:p w14:paraId="05444166" w14:textId="77777777" w:rsidR="00B52E89" w:rsidRDefault="00B52E89" w:rsidP="00B52E89">
            <w:pPr>
              <w:numPr>
                <w:ilvl w:val="0"/>
                <w:numId w:val="9"/>
              </w:numPr>
              <w:spacing w:after="0"/>
            </w:pPr>
            <w:r>
              <w:rPr>
                <w:rFonts w:ascii="Arial" w:hAnsi="Arial" w:cs="Arial"/>
                <w:color w:val="000000"/>
              </w:rPr>
              <w:t>Uredba o finančnih zavarovanjih pri javnem naročanju (Uradni list RS, št. 27/16)</w:t>
            </w:r>
          </w:p>
          <w:p w14:paraId="268D8C0C" w14:textId="77777777" w:rsidR="00B52E89" w:rsidRDefault="00B52E89" w:rsidP="00B52E89">
            <w:pPr>
              <w:numPr>
                <w:ilvl w:val="0"/>
                <w:numId w:val="9"/>
              </w:numPr>
              <w:spacing w:after="0"/>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1F425F5C" w14:textId="77777777" w:rsidR="00B52E89" w:rsidRDefault="00B52E89" w:rsidP="00B52E89">
            <w:pPr>
              <w:numPr>
                <w:ilvl w:val="0"/>
                <w:numId w:val="9"/>
              </w:numPr>
              <w:spacing w:after="0"/>
            </w:pPr>
            <w:r>
              <w:rPr>
                <w:rFonts w:ascii="Arial" w:hAnsi="Arial" w:cs="Arial"/>
                <w:color w:val="000000"/>
              </w:rPr>
              <w:t>vsa ostala veljavna zakonodaja, ki velja v Republiki Sloveniji in ureja zadevno področje.</w:t>
            </w:r>
          </w:p>
        </w:tc>
      </w:tr>
    </w:tbl>
    <w:p w14:paraId="505316C2" w14:textId="77777777" w:rsidR="00B52E89" w:rsidRDefault="00B52E89" w:rsidP="00B52E89">
      <w:pPr>
        <w:spacing w:before="225" w:after="225"/>
        <w:jc w:val="both"/>
      </w:pPr>
      <w:r>
        <w:rPr>
          <w:rFonts w:ascii="Arial" w:hAnsi="Arial" w:cs="Arial"/>
          <w:color w:val="000000"/>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E9CF050" w14:textId="77777777" w:rsidR="00B52E89" w:rsidRDefault="00B52E89" w:rsidP="00B52E89">
      <w:pPr>
        <w:spacing w:before="225" w:after="225"/>
        <w:jc w:val="both"/>
      </w:pPr>
      <w:r>
        <w:rPr>
          <w:rFonts w:ascii="Arial" w:hAnsi="Arial" w:cs="Arial"/>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B52E89" w14:paraId="7AE92766" w14:textId="77777777" w:rsidTr="00812BCF">
        <w:tc>
          <w:tcPr>
            <w:tcW w:w="9178" w:type="dxa"/>
          </w:tcPr>
          <w:p w14:paraId="05BBECC1" w14:textId="77777777" w:rsidR="00B52E89" w:rsidRDefault="00B52E89" w:rsidP="00B52E89">
            <w:pPr>
              <w:numPr>
                <w:ilvl w:val="0"/>
                <w:numId w:val="16"/>
              </w:numPr>
              <w:spacing w:after="0"/>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15766ABA" w14:textId="77777777" w:rsidR="00B52E89" w:rsidRDefault="00B52E89" w:rsidP="00B52E89">
            <w:pPr>
              <w:numPr>
                <w:ilvl w:val="0"/>
                <w:numId w:val="16"/>
              </w:numPr>
              <w:spacing w:after="0"/>
            </w:pPr>
            <w:r>
              <w:rPr>
                <w:rFonts w:ascii="Arial" w:hAnsi="Arial" w:cs="Arial"/>
                <w:color w:val="000000"/>
              </w:rPr>
              <w:t>gospodarskih subjektih, za katere se glede na določbe zakona, ki ureja gospodarske družbe, šteje, da so z njim povezane družbe.</w:t>
            </w:r>
          </w:p>
        </w:tc>
      </w:tr>
    </w:tbl>
    <w:p w14:paraId="5D997F58" w14:textId="77777777" w:rsidR="00B52E89" w:rsidRDefault="00B52E89" w:rsidP="008A538B">
      <w:pPr>
        <w:spacing w:before="225" w:after="225"/>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B74695" w14:textId="77777777" w:rsidR="00B52E89" w:rsidRDefault="00B52E89" w:rsidP="008A538B">
      <w:pPr>
        <w:spacing w:before="225" w:after="225"/>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BA662" w14:textId="77777777" w:rsidR="00B52E89" w:rsidRDefault="00B52E89" w:rsidP="00B52E89">
      <w:pPr>
        <w:spacing w:after="0"/>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DCAD8CA" w14:textId="77777777" w:rsidR="00B52E89" w:rsidRPr="00110028" w:rsidRDefault="00B52E89" w:rsidP="00B52E89">
      <w:pPr>
        <w:spacing w:after="0"/>
        <w:contextualSpacing/>
        <w:jc w:val="both"/>
        <w:rPr>
          <w:rFonts w:cs="Arial"/>
          <w:iCs/>
          <w:color w:val="272727"/>
        </w:rPr>
      </w:pPr>
    </w:p>
    <w:p w14:paraId="79EB9964" w14:textId="77777777" w:rsidR="00B52E89" w:rsidRDefault="00B52E89" w:rsidP="00B52E89">
      <w:pPr>
        <w:pStyle w:val="Odstavekseznama"/>
        <w:keepNext/>
        <w:numPr>
          <w:ilvl w:val="0"/>
          <w:numId w:val="4"/>
        </w:numPr>
        <w:suppressAutoHyphens w:val="0"/>
        <w:spacing w:after="0"/>
        <w:contextualSpacing w:val="0"/>
        <w:jc w:val="both"/>
        <w:rPr>
          <w:rFonts w:ascii="Arial" w:hAnsi="Arial" w:cs="Arial"/>
          <w:b/>
          <w:bCs/>
        </w:rPr>
      </w:pPr>
      <w:r w:rsidRPr="0038374D">
        <w:rPr>
          <w:rFonts w:ascii="Arial" w:hAnsi="Arial" w:cs="Arial"/>
          <w:b/>
          <w:bCs/>
        </w:rPr>
        <w:t xml:space="preserve">PONUDBA:                                 </w:t>
      </w:r>
    </w:p>
    <w:p w14:paraId="5E6893A0" w14:textId="77777777" w:rsidR="00B52E89" w:rsidRPr="001359F8" w:rsidRDefault="00B52E89" w:rsidP="00B52E89">
      <w:pPr>
        <w:keepNext/>
        <w:spacing w:after="0"/>
        <w:jc w:val="both"/>
        <w:rPr>
          <w:rFonts w:cs="Arial"/>
          <w:b/>
          <w:bCs/>
        </w:rPr>
      </w:pPr>
      <w:r>
        <w:rPr>
          <w:rFonts w:cs="Arial"/>
          <w:b/>
          <w:bCs/>
        </w:rPr>
        <w:br/>
        <w:t>2.1 Jezik</w:t>
      </w:r>
    </w:p>
    <w:p w14:paraId="6CF45C88" w14:textId="77777777" w:rsidR="00B52E89" w:rsidRPr="000F41B4" w:rsidRDefault="00B52E89" w:rsidP="00B52E89">
      <w:pPr>
        <w:widowControl w:val="0"/>
        <w:spacing w:after="0"/>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758EAD76" w14:textId="77777777" w:rsidR="00B52E89" w:rsidRPr="000F41B4" w:rsidRDefault="00B52E89" w:rsidP="00B52E89">
      <w:pPr>
        <w:jc w:val="both"/>
        <w:rPr>
          <w:rFonts w:cs="Arial"/>
        </w:rPr>
      </w:pPr>
      <w:r w:rsidRPr="000F41B4">
        <w:rPr>
          <w:rFonts w:cs="Arial"/>
        </w:rPr>
        <w:lastRenderedPageBreak/>
        <w:t>Če bo naročnik ob pregledovanju in ocenjevanju ponudb menil, da je treba del  ponudbe, ki ni predložen v slovenskem jeziku, prevesti v slovenski jezik, bo prevod v določenem roku naložil ponudniku, na njegove stroške.</w:t>
      </w:r>
    </w:p>
    <w:p w14:paraId="7DA182F9" w14:textId="77777777" w:rsidR="00B52E89" w:rsidRDefault="00B52E89" w:rsidP="00B52E89">
      <w:pPr>
        <w:spacing w:after="0"/>
        <w:jc w:val="both"/>
        <w:rPr>
          <w:rFonts w:cs="Arial"/>
          <w:b/>
        </w:rPr>
      </w:pPr>
      <w:r w:rsidRPr="00801CC1">
        <w:rPr>
          <w:rFonts w:cs="Arial"/>
          <w:b/>
        </w:rPr>
        <w:t xml:space="preserve">2.2  Dopustnost ponudbe </w:t>
      </w:r>
    </w:p>
    <w:p w14:paraId="382A7515" w14:textId="77777777" w:rsidR="00B52E89" w:rsidRPr="00117672" w:rsidRDefault="00B52E89" w:rsidP="00B52E89">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4FDA6C63" w14:textId="77777777" w:rsidR="00B52E89" w:rsidRDefault="00B52E89" w:rsidP="00B52E89">
      <w:pPr>
        <w:spacing w:after="0"/>
        <w:jc w:val="both"/>
        <w:rPr>
          <w:rFonts w:cs="Arial"/>
        </w:rPr>
      </w:pPr>
    </w:p>
    <w:p w14:paraId="097CEFEE" w14:textId="77777777" w:rsidR="00B52E89" w:rsidRDefault="00B52E89" w:rsidP="00B52E89">
      <w:pPr>
        <w:spacing w:after="0"/>
        <w:jc w:val="both"/>
        <w:rPr>
          <w:rFonts w:cs="Arial"/>
        </w:rPr>
      </w:pPr>
      <w:r w:rsidRPr="009C2720">
        <w:rPr>
          <w:rFonts w:cs="Arial"/>
          <w:b/>
        </w:rPr>
        <w:t xml:space="preserve">2.3. Izpolnitev ponudbe </w:t>
      </w:r>
    </w:p>
    <w:p w14:paraId="190D2866" w14:textId="77777777" w:rsidR="00B52E89" w:rsidRDefault="00B52E89" w:rsidP="00B52E89">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9185"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822"/>
        <w:gridCol w:w="6946"/>
        <w:gridCol w:w="1417"/>
      </w:tblGrid>
      <w:tr w:rsidR="00B52E89" w14:paraId="3418B7DC" w14:textId="77777777" w:rsidTr="004C1053">
        <w:tc>
          <w:tcPr>
            <w:tcW w:w="822" w:type="dxa"/>
            <w:vAlign w:val="center"/>
          </w:tcPr>
          <w:p w14:paraId="28D3879B" w14:textId="77777777" w:rsidR="00B52E89" w:rsidRDefault="00B52E89" w:rsidP="00812BCF">
            <w:pPr>
              <w:spacing w:after="0" w:line="240" w:lineRule="auto"/>
            </w:pPr>
            <w:bookmarkStart w:id="0" w:name="_Hlk138324181"/>
            <w:r>
              <w:rPr>
                <w:rFonts w:ascii="Arial" w:hAnsi="Arial" w:cs="Arial"/>
                <w:color w:val="000000"/>
                <w:position w:val="-12"/>
              </w:rPr>
              <w:t>1</w:t>
            </w:r>
          </w:p>
        </w:tc>
        <w:tc>
          <w:tcPr>
            <w:tcW w:w="6946" w:type="dxa"/>
            <w:vAlign w:val="center"/>
          </w:tcPr>
          <w:p w14:paraId="560601C6" w14:textId="77777777" w:rsidR="00B52E89" w:rsidRDefault="00B52E89" w:rsidP="00812BCF">
            <w:pPr>
              <w:spacing w:after="0" w:line="240" w:lineRule="auto"/>
            </w:pPr>
            <w:r>
              <w:rPr>
                <w:rFonts w:ascii="Arial" w:hAnsi="Arial" w:cs="Arial"/>
                <w:color w:val="000000"/>
                <w:position w:val="-12"/>
              </w:rPr>
              <w:t>Ponudba</w:t>
            </w:r>
          </w:p>
          <w:p w14:paraId="3F7EF92C" w14:textId="77777777" w:rsidR="00B52E89" w:rsidRDefault="00B52E89" w:rsidP="00812BCF">
            <w:pPr>
              <w:spacing w:after="0" w:line="240" w:lineRule="auto"/>
              <w:rPr>
                <w:rFonts w:ascii="Arial" w:hAnsi="Arial" w:cs="Arial"/>
              </w:rPr>
            </w:pPr>
          </w:p>
        </w:tc>
        <w:tc>
          <w:tcPr>
            <w:tcW w:w="1417" w:type="dxa"/>
          </w:tcPr>
          <w:p w14:paraId="0529EA9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OBR-1</w:t>
            </w:r>
          </w:p>
        </w:tc>
      </w:tr>
      <w:tr w:rsidR="00B52E89" w14:paraId="52256A72" w14:textId="77777777" w:rsidTr="004C1053">
        <w:tc>
          <w:tcPr>
            <w:tcW w:w="822" w:type="dxa"/>
            <w:vAlign w:val="center"/>
          </w:tcPr>
          <w:p w14:paraId="33523E13" w14:textId="1C6A7ABD"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2</w:t>
            </w:r>
          </w:p>
        </w:tc>
        <w:tc>
          <w:tcPr>
            <w:tcW w:w="6946" w:type="dxa"/>
            <w:vAlign w:val="center"/>
          </w:tcPr>
          <w:p w14:paraId="75243FDB" w14:textId="77777777" w:rsidR="00B52E89" w:rsidRDefault="00B52E89" w:rsidP="00812BCF">
            <w:pPr>
              <w:spacing w:after="0" w:line="240" w:lineRule="auto"/>
            </w:pPr>
            <w:r>
              <w:rPr>
                <w:rFonts w:ascii="Arial" w:hAnsi="Arial" w:cs="Arial"/>
                <w:color w:val="000000"/>
                <w:position w:val="-12"/>
              </w:rPr>
              <w:t xml:space="preserve">Predračun </w:t>
            </w:r>
          </w:p>
          <w:p w14:paraId="0AB2B66A" w14:textId="77777777" w:rsidR="00B52E89" w:rsidRDefault="00B52E89" w:rsidP="00812BCF">
            <w:pPr>
              <w:spacing w:after="0" w:line="240" w:lineRule="auto"/>
              <w:rPr>
                <w:rFonts w:ascii="Arial" w:hAnsi="Arial" w:cs="Arial"/>
              </w:rPr>
            </w:pPr>
          </w:p>
        </w:tc>
        <w:tc>
          <w:tcPr>
            <w:tcW w:w="1417" w:type="dxa"/>
          </w:tcPr>
          <w:p w14:paraId="050CABBF"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OBR-2</w:t>
            </w:r>
          </w:p>
        </w:tc>
      </w:tr>
      <w:tr w:rsidR="00B52E89" w14:paraId="6D080703" w14:textId="77777777" w:rsidTr="004C1053">
        <w:tc>
          <w:tcPr>
            <w:tcW w:w="822" w:type="dxa"/>
            <w:vAlign w:val="center"/>
          </w:tcPr>
          <w:p w14:paraId="007169C4" w14:textId="77777777" w:rsidR="00B52E89" w:rsidRDefault="00B52E89" w:rsidP="00812BCF">
            <w:pPr>
              <w:spacing w:after="0" w:line="240" w:lineRule="auto"/>
            </w:pPr>
            <w:r>
              <w:rPr>
                <w:rFonts w:ascii="Arial" w:hAnsi="Arial" w:cs="Arial"/>
              </w:rPr>
              <w:t>3</w:t>
            </w:r>
          </w:p>
        </w:tc>
        <w:tc>
          <w:tcPr>
            <w:tcW w:w="6946" w:type="dxa"/>
            <w:vAlign w:val="center"/>
          </w:tcPr>
          <w:p w14:paraId="19F32938" w14:textId="77777777" w:rsidR="00B52E89" w:rsidRDefault="00B52E89" w:rsidP="00812BCF">
            <w:pPr>
              <w:spacing w:after="0" w:line="240" w:lineRule="auto"/>
            </w:pPr>
            <w:r>
              <w:rPr>
                <w:rFonts w:ascii="Arial" w:hAnsi="Arial" w:cs="Arial"/>
                <w:color w:val="000000"/>
                <w:position w:val="-12"/>
              </w:rPr>
              <w:t>ESPD</w:t>
            </w:r>
          </w:p>
          <w:p w14:paraId="208118D9" w14:textId="77777777" w:rsidR="00B52E89" w:rsidRDefault="00B52E89" w:rsidP="00812BCF">
            <w:pPr>
              <w:spacing w:after="0" w:line="240" w:lineRule="auto"/>
              <w:rPr>
                <w:rFonts w:ascii="Arial" w:hAnsi="Arial" w:cs="Arial"/>
              </w:rPr>
            </w:pPr>
          </w:p>
        </w:tc>
        <w:tc>
          <w:tcPr>
            <w:tcW w:w="1417" w:type="dxa"/>
          </w:tcPr>
          <w:p w14:paraId="13A2F119" w14:textId="77777777" w:rsidR="00B52E89" w:rsidRDefault="00B52E89" w:rsidP="00812BCF">
            <w:pPr>
              <w:spacing w:after="0" w:line="240" w:lineRule="auto"/>
              <w:rPr>
                <w:rFonts w:ascii="Arial" w:hAnsi="Arial" w:cs="Arial"/>
                <w:color w:val="000000"/>
                <w:position w:val="-12"/>
              </w:rPr>
            </w:pPr>
          </w:p>
        </w:tc>
      </w:tr>
      <w:tr w:rsidR="00B52E89" w14:paraId="47B5659B" w14:textId="77777777" w:rsidTr="004C1053">
        <w:tc>
          <w:tcPr>
            <w:tcW w:w="822" w:type="dxa"/>
            <w:vAlign w:val="center"/>
          </w:tcPr>
          <w:p w14:paraId="6801E5C0" w14:textId="77777777" w:rsidR="00B52E89" w:rsidRDefault="00B52E89" w:rsidP="00812BCF">
            <w:pPr>
              <w:spacing w:after="0" w:line="240" w:lineRule="auto"/>
              <w:rPr>
                <w:rFonts w:ascii="Arial" w:hAnsi="Arial" w:cs="Arial"/>
              </w:rPr>
            </w:pPr>
            <w:r>
              <w:rPr>
                <w:rFonts w:ascii="Arial" w:hAnsi="Arial" w:cs="Arial"/>
              </w:rPr>
              <w:t>4</w:t>
            </w:r>
          </w:p>
        </w:tc>
        <w:tc>
          <w:tcPr>
            <w:tcW w:w="6946" w:type="dxa"/>
            <w:vAlign w:val="center"/>
          </w:tcPr>
          <w:p w14:paraId="2BD7EF5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1417" w:type="dxa"/>
          </w:tcPr>
          <w:p w14:paraId="16048D8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OBR-3</w:t>
            </w:r>
          </w:p>
        </w:tc>
      </w:tr>
      <w:tr w:rsidR="00B52E89" w14:paraId="03FF7793" w14:textId="77777777" w:rsidTr="00D24ABD">
        <w:trPr>
          <w:trHeight w:val="381"/>
        </w:trPr>
        <w:tc>
          <w:tcPr>
            <w:tcW w:w="822" w:type="dxa"/>
            <w:vAlign w:val="center"/>
          </w:tcPr>
          <w:p w14:paraId="7DC493F6" w14:textId="546CF253" w:rsidR="00B52E89" w:rsidRDefault="007478BA" w:rsidP="00812BCF">
            <w:pPr>
              <w:spacing w:after="0" w:line="240" w:lineRule="auto"/>
            </w:pPr>
            <w:r>
              <w:rPr>
                <w:rFonts w:ascii="Arial" w:hAnsi="Arial" w:cs="Arial"/>
              </w:rPr>
              <w:t>5</w:t>
            </w:r>
          </w:p>
        </w:tc>
        <w:tc>
          <w:tcPr>
            <w:tcW w:w="6946" w:type="dxa"/>
            <w:vAlign w:val="center"/>
          </w:tcPr>
          <w:p w14:paraId="796D3116" w14:textId="77777777" w:rsidR="00B52E89" w:rsidRDefault="00B52E89" w:rsidP="00812BCF">
            <w:pPr>
              <w:spacing w:after="0" w:line="240" w:lineRule="auto"/>
            </w:pPr>
            <w:r>
              <w:rPr>
                <w:rFonts w:ascii="Arial" w:hAnsi="Arial" w:cs="Arial"/>
                <w:color w:val="000000"/>
                <w:position w:val="-12"/>
              </w:rPr>
              <w:t>Izjava o lastniških deležih</w:t>
            </w:r>
          </w:p>
          <w:p w14:paraId="6D010868" w14:textId="77777777" w:rsidR="00B52E89" w:rsidRDefault="00B52E89" w:rsidP="00812BCF">
            <w:pPr>
              <w:spacing w:after="0" w:line="240" w:lineRule="auto"/>
              <w:rPr>
                <w:rFonts w:ascii="Arial" w:hAnsi="Arial" w:cs="Arial"/>
              </w:rPr>
            </w:pPr>
          </w:p>
        </w:tc>
        <w:tc>
          <w:tcPr>
            <w:tcW w:w="1417" w:type="dxa"/>
          </w:tcPr>
          <w:p w14:paraId="5BAC81E1" w14:textId="67D5BE03"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4</w:t>
            </w:r>
          </w:p>
        </w:tc>
      </w:tr>
      <w:tr w:rsidR="00B52E89" w14:paraId="40D7CAAF" w14:textId="77777777" w:rsidTr="004C1053">
        <w:tc>
          <w:tcPr>
            <w:tcW w:w="822" w:type="dxa"/>
            <w:vAlign w:val="center"/>
          </w:tcPr>
          <w:p w14:paraId="7A9AE5EA" w14:textId="7D7765E5" w:rsidR="00B52E89" w:rsidRDefault="007478BA" w:rsidP="00812BCF">
            <w:pPr>
              <w:spacing w:after="0" w:line="240" w:lineRule="auto"/>
            </w:pPr>
            <w:r>
              <w:t>6</w:t>
            </w:r>
          </w:p>
        </w:tc>
        <w:tc>
          <w:tcPr>
            <w:tcW w:w="6946" w:type="dxa"/>
            <w:vAlign w:val="center"/>
          </w:tcPr>
          <w:p w14:paraId="184F9CE7" w14:textId="062A41D2" w:rsidR="00B52E89" w:rsidRDefault="00B52E89" w:rsidP="001E6034">
            <w:pPr>
              <w:spacing w:after="0" w:line="240" w:lineRule="auto"/>
              <w:rPr>
                <w:rFonts w:ascii="Arial" w:hAnsi="Arial" w:cs="Arial"/>
              </w:rPr>
            </w:pPr>
            <w:r>
              <w:rPr>
                <w:rFonts w:ascii="Arial" w:hAnsi="Arial" w:cs="Arial"/>
                <w:color w:val="000000"/>
                <w:position w:val="-12"/>
              </w:rPr>
              <w:t xml:space="preserve">Vzorec menične izjave </w:t>
            </w:r>
          </w:p>
        </w:tc>
        <w:tc>
          <w:tcPr>
            <w:tcW w:w="1417" w:type="dxa"/>
          </w:tcPr>
          <w:p w14:paraId="4142F5AD" w14:textId="03AC495B"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5</w:t>
            </w:r>
          </w:p>
        </w:tc>
      </w:tr>
      <w:tr w:rsidR="00B52E89" w14:paraId="155F8734" w14:textId="77777777" w:rsidTr="004C1053">
        <w:tc>
          <w:tcPr>
            <w:tcW w:w="822" w:type="dxa"/>
            <w:vAlign w:val="center"/>
          </w:tcPr>
          <w:p w14:paraId="31877770" w14:textId="03EF7676" w:rsidR="00B52E89" w:rsidRDefault="007478BA" w:rsidP="00812BCF">
            <w:pPr>
              <w:spacing w:after="0" w:line="240" w:lineRule="auto"/>
              <w:rPr>
                <w:rFonts w:ascii="Arial" w:hAnsi="Arial" w:cs="Arial"/>
              </w:rPr>
            </w:pPr>
            <w:r>
              <w:rPr>
                <w:rFonts w:ascii="Arial" w:hAnsi="Arial" w:cs="Arial"/>
              </w:rPr>
              <w:t>7</w:t>
            </w:r>
            <w:r w:rsidR="00B52E89">
              <w:rPr>
                <w:rFonts w:ascii="Arial" w:hAnsi="Arial" w:cs="Arial"/>
              </w:rPr>
              <w:t xml:space="preserve"> </w:t>
            </w:r>
          </w:p>
        </w:tc>
        <w:tc>
          <w:tcPr>
            <w:tcW w:w="6946" w:type="dxa"/>
            <w:vAlign w:val="center"/>
          </w:tcPr>
          <w:p w14:paraId="34FDD1B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Reference</w:t>
            </w:r>
          </w:p>
          <w:p w14:paraId="08622A27" w14:textId="77777777" w:rsidR="00B52E89" w:rsidRDefault="00B52E89" w:rsidP="00812BCF">
            <w:pPr>
              <w:spacing w:after="0" w:line="240" w:lineRule="auto"/>
              <w:rPr>
                <w:rFonts w:ascii="Arial" w:hAnsi="Arial" w:cs="Arial"/>
                <w:color w:val="000000"/>
                <w:position w:val="-12"/>
              </w:rPr>
            </w:pPr>
          </w:p>
        </w:tc>
        <w:tc>
          <w:tcPr>
            <w:tcW w:w="1417" w:type="dxa"/>
          </w:tcPr>
          <w:p w14:paraId="38F7CC25" w14:textId="64C1098C"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6</w:t>
            </w:r>
          </w:p>
        </w:tc>
      </w:tr>
      <w:tr w:rsidR="00B52E89" w14:paraId="48362A45" w14:textId="77777777" w:rsidTr="004C1053">
        <w:tc>
          <w:tcPr>
            <w:tcW w:w="822" w:type="dxa"/>
            <w:vAlign w:val="center"/>
          </w:tcPr>
          <w:p w14:paraId="0CD28E9D" w14:textId="16E20D7C" w:rsidR="00B52E89" w:rsidRDefault="007478BA" w:rsidP="00812BCF">
            <w:pPr>
              <w:spacing w:after="0" w:line="240" w:lineRule="auto"/>
            </w:pPr>
            <w:r>
              <w:t>8</w:t>
            </w:r>
          </w:p>
        </w:tc>
        <w:tc>
          <w:tcPr>
            <w:tcW w:w="6946" w:type="dxa"/>
            <w:vAlign w:val="center"/>
          </w:tcPr>
          <w:p w14:paraId="04B5E3C5" w14:textId="77777777" w:rsidR="00B52E89" w:rsidRDefault="00B52E89" w:rsidP="00812BCF">
            <w:pPr>
              <w:spacing w:after="0" w:line="240" w:lineRule="auto"/>
            </w:pPr>
            <w:r>
              <w:rPr>
                <w:rFonts w:ascii="Arial" w:hAnsi="Arial" w:cs="Arial"/>
                <w:color w:val="000000"/>
                <w:position w:val="-12"/>
              </w:rPr>
              <w:t>Vzorec pogodbe</w:t>
            </w:r>
          </w:p>
          <w:p w14:paraId="50EFC206" w14:textId="77777777" w:rsidR="00B52E89" w:rsidRDefault="00B52E89" w:rsidP="00812BCF">
            <w:pPr>
              <w:spacing w:after="0" w:line="240" w:lineRule="auto"/>
              <w:rPr>
                <w:rFonts w:ascii="Arial" w:hAnsi="Arial" w:cs="Arial"/>
              </w:rPr>
            </w:pPr>
          </w:p>
        </w:tc>
        <w:tc>
          <w:tcPr>
            <w:tcW w:w="1417" w:type="dxa"/>
          </w:tcPr>
          <w:p w14:paraId="18F348A2" w14:textId="54ED595E"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w:t>
            </w:r>
            <w:r w:rsidR="004C1053">
              <w:rPr>
                <w:rFonts w:ascii="Arial" w:hAnsi="Arial" w:cs="Arial"/>
                <w:color w:val="000000"/>
                <w:position w:val="-12"/>
              </w:rPr>
              <w:t>7</w:t>
            </w:r>
          </w:p>
        </w:tc>
      </w:tr>
      <w:tr w:rsidR="00B52E89" w14:paraId="6F6F4E63" w14:textId="77777777" w:rsidTr="004C1053">
        <w:tc>
          <w:tcPr>
            <w:tcW w:w="822" w:type="dxa"/>
            <w:vAlign w:val="center"/>
          </w:tcPr>
          <w:p w14:paraId="6100747A" w14:textId="1E07699E" w:rsidR="00B52E89" w:rsidRDefault="007478BA" w:rsidP="00812BCF">
            <w:pPr>
              <w:spacing w:after="0" w:line="240" w:lineRule="auto"/>
              <w:rPr>
                <w:rFonts w:ascii="Arial" w:hAnsi="Arial" w:cs="Arial"/>
                <w:color w:val="000000"/>
                <w:position w:val="-12"/>
              </w:rPr>
            </w:pPr>
            <w:r>
              <w:rPr>
                <w:rFonts w:ascii="Arial" w:hAnsi="Arial" w:cs="Arial"/>
                <w:color w:val="000000"/>
                <w:position w:val="-12"/>
              </w:rPr>
              <w:t>9</w:t>
            </w:r>
          </w:p>
        </w:tc>
        <w:tc>
          <w:tcPr>
            <w:tcW w:w="6946" w:type="dxa"/>
            <w:vAlign w:val="center"/>
          </w:tcPr>
          <w:p w14:paraId="69815D3C" w14:textId="4CD97C3B" w:rsidR="00B52E89" w:rsidRDefault="00B52E89" w:rsidP="00722DE3">
            <w:pPr>
              <w:spacing w:after="0" w:line="240" w:lineRule="auto"/>
              <w:jc w:val="both"/>
              <w:rPr>
                <w:rFonts w:ascii="Arial" w:hAnsi="Arial" w:cs="Arial"/>
                <w:color w:val="000000"/>
                <w:position w:val="-12"/>
              </w:rPr>
            </w:pPr>
            <w:r>
              <w:rPr>
                <w:rFonts w:ascii="Arial" w:hAnsi="Arial" w:cs="Arial"/>
                <w:color w:val="000000"/>
                <w:position w:val="-12"/>
              </w:rPr>
              <w:t>Katalog oz. specifikacija proizvajalca ponujenega artikla od proizvajalca</w:t>
            </w:r>
            <w:r w:rsidR="00976D16">
              <w:rPr>
                <w:rFonts w:ascii="Arial" w:hAnsi="Arial" w:cs="Arial"/>
                <w:color w:val="000000"/>
                <w:position w:val="-12"/>
              </w:rPr>
              <w:t>.</w:t>
            </w:r>
          </w:p>
        </w:tc>
        <w:tc>
          <w:tcPr>
            <w:tcW w:w="1417" w:type="dxa"/>
          </w:tcPr>
          <w:p w14:paraId="22E2BCBC" w14:textId="77777777" w:rsidR="00B52E89" w:rsidRDefault="00B52E89" w:rsidP="00812BCF">
            <w:pPr>
              <w:spacing w:after="0" w:line="240" w:lineRule="auto"/>
              <w:rPr>
                <w:rFonts w:ascii="Arial" w:hAnsi="Arial" w:cs="Arial"/>
                <w:color w:val="000000"/>
                <w:position w:val="-12"/>
              </w:rPr>
            </w:pPr>
          </w:p>
        </w:tc>
      </w:tr>
    </w:tbl>
    <w:bookmarkEnd w:id="0"/>
    <w:p w14:paraId="1C1F20DB" w14:textId="77777777" w:rsidR="00B52E89" w:rsidRPr="009C2720" w:rsidRDefault="00B52E89" w:rsidP="00B52E89">
      <w:pPr>
        <w:spacing w:after="0"/>
        <w:jc w:val="both"/>
        <w:rPr>
          <w:rFonts w:cs="Arial"/>
        </w:rPr>
      </w:pPr>
      <w:r w:rsidRPr="009C2720">
        <w:rPr>
          <w:rFonts w:cs="Arial"/>
        </w:rPr>
        <w:t xml:space="preserve"> </w:t>
      </w:r>
    </w:p>
    <w:p w14:paraId="713C32D2" w14:textId="77777777" w:rsidR="00B52E89" w:rsidRDefault="00B52E89" w:rsidP="00B52E89">
      <w:pPr>
        <w:spacing w:after="0"/>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7CF73080" w14:textId="77777777" w:rsidR="00722DE3" w:rsidRDefault="00722DE3" w:rsidP="00B52E89">
      <w:pPr>
        <w:spacing w:after="0"/>
        <w:jc w:val="both"/>
        <w:rPr>
          <w:rFonts w:cs="Arial"/>
        </w:rPr>
      </w:pPr>
    </w:p>
    <w:p w14:paraId="5A9361D3" w14:textId="77777777" w:rsidR="00B52E89" w:rsidRDefault="00B52E89" w:rsidP="00B52E89">
      <w:pPr>
        <w:spacing w:after="0"/>
        <w:jc w:val="both"/>
        <w:rPr>
          <w:rFonts w:cs="Arial"/>
        </w:rPr>
      </w:pPr>
      <w:r>
        <w:rPr>
          <w:rFonts w:cs="Arial"/>
        </w:rPr>
        <w:t>Ponudnik mora v razdelek ˝ESPD- ponudnik˝ naložiti izpolnjen obrazec ESPD v XML obliki datoteke.</w:t>
      </w:r>
    </w:p>
    <w:p w14:paraId="631CC9B8" w14:textId="77777777" w:rsidR="00B52E89" w:rsidRDefault="00B52E89" w:rsidP="00B52E89">
      <w:pPr>
        <w:spacing w:after="0"/>
        <w:jc w:val="both"/>
        <w:rPr>
          <w:rFonts w:cs="Arial"/>
        </w:rPr>
      </w:pPr>
    </w:p>
    <w:p w14:paraId="62739187" w14:textId="77777777" w:rsidR="00B52E89" w:rsidRDefault="00B52E89" w:rsidP="00B52E89">
      <w:pPr>
        <w:spacing w:after="0"/>
        <w:jc w:val="both"/>
        <w:rPr>
          <w:rFonts w:cs="Arial"/>
        </w:rPr>
      </w:pPr>
      <w:r>
        <w:rPr>
          <w:rFonts w:cs="Arial"/>
        </w:rPr>
        <w:t>Ponudnik v razdelek »Predračun« naloži scan izpolnjenega obrazca Predračun (OBR-2).</w:t>
      </w:r>
    </w:p>
    <w:p w14:paraId="06A2C149" w14:textId="77777777" w:rsidR="00B52E89" w:rsidRDefault="00B52E89" w:rsidP="00B52E89">
      <w:pPr>
        <w:pStyle w:val="Odstavekseznama10"/>
        <w:spacing w:line="276" w:lineRule="auto"/>
        <w:jc w:val="both"/>
        <w:rPr>
          <w:rFonts w:cs="Arial"/>
          <w:b/>
          <w:sz w:val="22"/>
          <w:szCs w:val="22"/>
        </w:rPr>
      </w:pPr>
    </w:p>
    <w:p w14:paraId="2CDDCDCF" w14:textId="77777777" w:rsidR="00B52E89" w:rsidRDefault="00B52E89" w:rsidP="00B52E89">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542D5231" w14:textId="77777777" w:rsidR="00B52E89" w:rsidRPr="00960101" w:rsidRDefault="00B52E89" w:rsidP="00B52E89">
      <w:pPr>
        <w:spacing w:after="0"/>
        <w:jc w:val="both"/>
        <w:rPr>
          <w:rFonts w:cs="Arial"/>
        </w:rPr>
      </w:pPr>
      <w:r w:rsidRPr="00960101">
        <w:rPr>
          <w:rFonts w:cs="Arial"/>
        </w:rPr>
        <w:t>Ponudnik mora pri pripravi ponudbe in izpolnjevanju obrazcev ter izjav, upoštevati navodila, ki so navedena na posameznem obrazcu.</w:t>
      </w:r>
    </w:p>
    <w:p w14:paraId="69B71364" w14:textId="19F93D7D" w:rsidR="00B52E89" w:rsidRDefault="00722DE3" w:rsidP="00B52E89">
      <w:pPr>
        <w:autoSpaceDE w:val="0"/>
        <w:autoSpaceDN w:val="0"/>
        <w:adjustRightInd w:val="0"/>
        <w:jc w:val="both"/>
        <w:rPr>
          <w:rFonts w:cs="Arial"/>
          <w:color w:val="000000"/>
        </w:rPr>
      </w:pPr>
      <w:r>
        <w:rPr>
          <w:rFonts w:cs="Arial"/>
          <w:color w:val="000000"/>
        </w:rPr>
        <w:br/>
      </w:r>
      <w:r w:rsidR="00B52E89">
        <w:rPr>
          <w:rFonts w:cs="Arial"/>
          <w:color w:val="000000"/>
        </w:rPr>
        <w:t>V</w:t>
      </w:r>
      <w:r w:rsidR="00B52E89" w:rsidRPr="00E221D5">
        <w:rPr>
          <w:rFonts w:cs="Arial"/>
          <w:color w:val="000000"/>
        </w:rPr>
        <w:t>se obrazce je treba izpolniti, podpisati in žigosati.</w:t>
      </w:r>
    </w:p>
    <w:p w14:paraId="2F6FCB41" w14:textId="7C11E39C" w:rsidR="00B52E89" w:rsidRDefault="00B52E89" w:rsidP="00B52E89">
      <w:pPr>
        <w:autoSpaceDE w:val="0"/>
        <w:autoSpaceDN w:val="0"/>
        <w:adjustRightInd w:val="0"/>
        <w:spacing w:after="0"/>
        <w:jc w:val="both"/>
        <w:rPr>
          <w:rFonts w:ascii="Arial" w:hAnsi="Arial" w:cs="Arial"/>
          <w:b/>
          <w:color w:val="000000"/>
        </w:rPr>
      </w:pPr>
      <w:r w:rsidRPr="00742036">
        <w:rPr>
          <w:rFonts w:ascii="Arial" w:hAnsi="Arial" w:cs="Arial"/>
          <w:b/>
          <w:color w:val="000000"/>
        </w:rPr>
        <w:t>2.4. Veljavnost ponudbe</w:t>
      </w:r>
    </w:p>
    <w:p w14:paraId="6ED553FA" w14:textId="733259C7" w:rsidR="00B52E89" w:rsidRDefault="00B52E89" w:rsidP="00B52E89">
      <w:pPr>
        <w:autoSpaceDE w:val="0"/>
        <w:autoSpaceDN w:val="0"/>
        <w:adjustRightInd w:val="0"/>
        <w:spacing w:after="0"/>
        <w:jc w:val="both"/>
        <w:rPr>
          <w:rFonts w:ascii="Arial" w:hAnsi="Arial" w:cs="Arial"/>
          <w:color w:val="000000"/>
        </w:rPr>
      </w:pPr>
      <w:r w:rsidRPr="00742036">
        <w:rPr>
          <w:rFonts w:ascii="Arial" w:hAnsi="Arial" w:cs="Arial"/>
          <w:color w:val="000000"/>
        </w:rPr>
        <w:t>Ponudba mora veljati najmanj do 3</w:t>
      </w:r>
      <w:r w:rsidR="00912DE1">
        <w:rPr>
          <w:rFonts w:ascii="Arial" w:hAnsi="Arial" w:cs="Arial"/>
          <w:color w:val="000000"/>
        </w:rPr>
        <w:t>1</w:t>
      </w:r>
      <w:r w:rsidRPr="00742036">
        <w:rPr>
          <w:rFonts w:ascii="Arial" w:hAnsi="Arial" w:cs="Arial"/>
          <w:color w:val="000000"/>
        </w:rPr>
        <w:t>.</w:t>
      </w:r>
      <w:r>
        <w:rPr>
          <w:rFonts w:ascii="Arial" w:hAnsi="Arial" w:cs="Arial"/>
          <w:color w:val="000000"/>
        </w:rPr>
        <w:t xml:space="preserve"> </w:t>
      </w:r>
      <w:r w:rsidR="008A538B">
        <w:rPr>
          <w:rFonts w:ascii="Arial" w:hAnsi="Arial" w:cs="Arial"/>
          <w:color w:val="000000"/>
        </w:rPr>
        <w:t>12</w:t>
      </w:r>
      <w:r w:rsidR="00912DE1">
        <w:rPr>
          <w:rFonts w:ascii="Arial" w:hAnsi="Arial" w:cs="Arial"/>
          <w:color w:val="000000"/>
        </w:rPr>
        <w:t xml:space="preserve">. </w:t>
      </w:r>
      <w:r w:rsidRPr="00742036">
        <w:rPr>
          <w:rFonts w:ascii="Arial" w:hAnsi="Arial" w:cs="Arial"/>
          <w:color w:val="000000"/>
        </w:rPr>
        <w:t>20</w:t>
      </w:r>
      <w:r>
        <w:rPr>
          <w:rFonts w:ascii="Arial" w:hAnsi="Arial" w:cs="Arial"/>
          <w:color w:val="000000"/>
        </w:rPr>
        <w:t>2</w:t>
      </w:r>
      <w:r w:rsidR="00A05653">
        <w:rPr>
          <w:rFonts w:ascii="Arial" w:hAnsi="Arial" w:cs="Arial"/>
          <w:color w:val="000000"/>
        </w:rPr>
        <w:t>6</w:t>
      </w:r>
      <w:r w:rsidRPr="00742036">
        <w:rPr>
          <w:rFonts w:ascii="Arial" w:hAnsi="Arial" w:cs="Arial"/>
          <w:color w:val="000000"/>
        </w:rPr>
        <w:t>.</w:t>
      </w:r>
      <w:r>
        <w:rPr>
          <w:rFonts w:ascii="Arial" w:hAnsi="Arial" w:cs="Arial"/>
          <w:color w:val="000000"/>
        </w:rPr>
        <w:t xml:space="preserve"> V primeru krajšega roka veljavnosti ponudbe se le ta zavrne.</w:t>
      </w:r>
    </w:p>
    <w:p w14:paraId="09039615" w14:textId="77777777" w:rsidR="00B52E89" w:rsidRDefault="00B52E89" w:rsidP="00B52E89">
      <w:pPr>
        <w:autoSpaceDE w:val="0"/>
        <w:autoSpaceDN w:val="0"/>
        <w:adjustRightInd w:val="0"/>
        <w:spacing w:after="0"/>
        <w:jc w:val="both"/>
        <w:rPr>
          <w:rFonts w:ascii="Arial" w:hAnsi="Arial" w:cs="Arial"/>
          <w:color w:val="000000"/>
        </w:rPr>
      </w:pPr>
    </w:p>
    <w:p w14:paraId="69A16BA2" w14:textId="77777777" w:rsidR="00B52E89" w:rsidRDefault="00B52E89" w:rsidP="00B52E89">
      <w:pPr>
        <w:pStyle w:val="ASB2"/>
        <w:spacing w:line="300" w:lineRule="atLeast"/>
        <w:jc w:val="both"/>
        <w:rPr>
          <w:rFonts w:ascii="Arial" w:hAnsi="Arial" w:cs="Arial"/>
          <w:b/>
          <w:sz w:val="22"/>
          <w:szCs w:val="22"/>
        </w:rPr>
      </w:pPr>
      <w:r>
        <w:rPr>
          <w:rFonts w:ascii="Arial" w:hAnsi="Arial" w:cs="Arial"/>
          <w:b/>
          <w:sz w:val="22"/>
          <w:szCs w:val="22"/>
        </w:rPr>
        <w:lastRenderedPageBreak/>
        <w:t xml:space="preserve">2.5. </w:t>
      </w:r>
      <w:proofErr w:type="spellStart"/>
      <w:r w:rsidRPr="00F7137A">
        <w:rPr>
          <w:rFonts w:ascii="Arial" w:hAnsi="Arial" w:cs="Arial"/>
          <w:b/>
          <w:sz w:val="22"/>
          <w:szCs w:val="22"/>
        </w:rPr>
        <w:t>Zmanjšanje</w:t>
      </w:r>
      <w:proofErr w:type="spellEnd"/>
      <w:r w:rsidRPr="00F7137A">
        <w:rPr>
          <w:rFonts w:ascii="Arial" w:hAnsi="Arial" w:cs="Arial"/>
          <w:b/>
          <w:sz w:val="22"/>
          <w:szCs w:val="22"/>
        </w:rPr>
        <w:t xml:space="preserve"> </w:t>
      </w:r>
      <w:proofErr w:type="spellStart"/>
      <w:r w:rsidRPr="00F7137A">
        <w:rPr>
          <w:rFonts w:ascii="Arial" w:hAnsi="Arial" w:cs="Arial"/>
          <w:b/>
          <w:sz w:val="22"/>
          <w:szCs w:val="22"/>
        </w:rPr>
        <w:t>obsega</w:t>
      </w:r>
      <w:proofErr w:type="spellEnd"/>
      <w:r w:rsidRPr="00F7137A">
        <w:rPr>
          <w:rFonts w:ascii="Arial" w:hAnsi="Arial" w:cs="Arial"/>
          <w:b/>
          <w:sz w:val="22"/>
          <w:szCs w:val="22"/>
        </w:rPr>
        <w:t xml:space="preserve"> naročila </w:t>
      </w:r>
    </w:p>
    <w:p w14:paraId="70AB150B" w14:textId="77777777" w:rsidR="00B52E89" w:rsidRPr="00F7137A" w:rsidRDefault="00B52E89" w:rsidP="00B52E89">
      <w:pPr>
        <w:spacing w:after="0" w:line="300" w:lineRule="atLeast"/>
        <w:jc w:val="both"/>
      </w:pPr>
      <w:r w:rsidRPr="00F7137A">
        <w:rPr>
          <w:rFonts w:ascii="Arial" w:hAnsi="Arial" w:cs="Arial"/>
          <w:color w:val="000000"/>
        </w:rPr>
        <w:t>Naročnik si pridržuje pravico, da zmanjša obseg naročila, ne da bi zato moral navajati posebne razloge. Ponudniki morajo to dejstvo upoštevati pri sestavi ponudbenih cen.</w:t>
      </w:r>
    </w:p>
    <w:p w14:paraId="6E53361D" w14:textId="77777777" w:rsidR="00B52E89" w:rsidRDefault="00B52E89" w:rsidP="00B52E89">
      <w:pPr>
        <w:pStyle w:val="Telobesedila"/>
        <w:spacing w:line="300"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629DE4D" w14:textId="77777777" w:rsidR="00B52E89" w:rsidRDefault="00B52E89" w:rsidP="00B52E89">
      <w:pPr>
        <w:pStyle w:val="Telobesedila"/>
        <w:spacing w:line="276" w:lineRule="auto"/>
        <w:jc w:val="both"/>
        <w:rPr>
          <w:rFonts w:ascii="Arial" w:hAnsi="Arial" w:cs="Arial"/>
          <w:sz w:val="22"/>
          <w:szCs w:val="22"/>
        </w:rPr>
      </w:pPr>
    </w:p>
    <w:p w14:paraId="0F41E420" w14:textId="77777777" w:rsidR="00B52E89" w:rsidRPr="007640AB" w:rsidRDefault="00B52E89" w:rsidP="00B52E89">
      <w:pPr>
        <w:pStyle w:val="Telobesedila"/>
        <w:spacing w:line="276" w:lineRule="auto"/>
        <w:jc w:val="both"/>
        <w:rPr>
          <w:rFonts w:ascii="Arial" w:hAnsi="Arial" w:cs="Arial"/>
          <w:sz w:val="22"/>
          <w:szCs w:val="22"/>
        </w:rPr>
      </w:pPr>
      <w:r>
        <w:rPr>
          <w:rFonts w:ascii="Arial" w:hAnsi="Arial" w:cs="Arial"/>
          <w:sz w:val="22"/>
          <w:szCs w:val="22"/>
        </w:rPr>
        <w:t xml:space="preserve">2.6. </w:t>
      </w:r>
      <w:r w:rsidRPr="007640AB">
        <w:rPr>
          <w:rFonts w:ascii="Arial" w:hAnsi="Arial" w:cs="Arial"/>
          <w:sz w:val="22"/>
          <w:szCs w:val="22"/>
        </w:rPr>
        <w:t xml:space="preserve">Navodilo za izpolnitev predračuna </w:t>
      </w:r>
    </w:p>
    <w:p w14:paraId="13B32869" w14:textId="37DD2DFD" w:rsidR="00B52E89" w:rsidRDefault="00B52E89" w:rsidP="00B52E89">
      <w:pPr>
        <w:jc w:val="both"/>
      </w:pPr>
      <w:r>
        <w:rPr>
          <w:rFonts w:ascii="Arial" w:hAnsi="Arial" w:cs="Arial"/>
        </w:rPr>
        <w:t xml:space="preserve">Ponudnik mora v »Predračun </w:t>
      </w:r>
      <w:r w:rsidR="0053337A">
        <w:rPr>
          <w:rFonts w:ascii="Arial" w:hAnsi="Arial" w:cs="Arial"/>
        </w:rPr>
        <w:t>OBR2</w:t>
      </w:r>
      <w:r w:rsidR="00F41353">
        <w:rPr>
          <w:rFonts w:ascii="Arial" w:hAnsi="Arial" w:cs="Arial"/>
        </w:rPr>
        <w:t>/</w:t>
      </w:r>
      <w:r w:rsidR="0053337A">
        <w:rPr>
          <w:rFonts w:ascii="Arial" w:hAnsi="Arial" w:cs="Arial"/>
        </w:rPr>
        <w:t xml:space="preserve">A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5B221045" w14:textId="77777777" w:rsidR="00B52E89" w:rsidRDefault="00B52E89" w:rsidP="00B52E89">
      <w:pPr>
        <w:pStyle w:val="Telobesedila"/>
        <w:numPr>
          <w:ilvl w:val="0"/>
          <w:numId w:val="17"/>
        </w:numPr>
        <w:spacing w:line="276" w:lineRule="auto"/>
        <w:jc w:val="both"/>
      </w:pPr>
      <w:r w:rsidRPr="005F087B">
        <w:rPr>
          <w:rFonts w:ascii="Arial" w:hAnsi="Arial" w:cs="Arial"/>
          <w:b w:val="0"/>
          <w:bCs/>
          <w:sz w:val="22"/>
          <w:szCs w:val="22"/>
        </w:rPr>
        <w:t>naziv artikla,</w:t>
      </w:r>
    </w:p>
    <w:p w14:paraId="44D715E3"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cena brez DDV,</w:t>
      </w:r>
    </w:p>
    <w:p w14:paraId="0A6F71BF"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davčno stopnjo,</w:t>
      </w:r>
    </w:p>
    <w:p w14:paraId="706B5C6A"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število EM v ponujenem pakiranju,</w:t>
      </w:r>
    </w:p>
    <w:p w14:paraId="61C538E7" w14:textId="77777777" w:rsidR="00B52E89" w:rsidRPr="00761264" w:rsidRDefault="00B52E89" w:rsidP="00B52E89">
      <w:pPr>
        <w:pStyle w:val="Telobesedila"/>
        <w:numPr>
          <w:ilvl w:val="0"/>
          <w:numId w:val="17"/>
        </w:numPr>
        <w:spacing w:line="276" w:lineRule="auto"/>
        <w:jc w:val="both"/>
      </w:pPr>
      <w:r w:rsidRPr="005F087B">
        <w:rPr>
          <w:rFonts w:ascii="Arial" w:hAnsi="Arial" w:cs="Arial"/>
          <w:b w:val="0"/>
          <w:bCs/>
          <w:sz w:val="22"/>
          <w:szCs w:val="22"/>
        </w:rPr>
        <w:t>proizvajal</w:t>
      </w:r>
      <w:r>
        <w:rPr>
          <w:rFonts w:ascii="Arial" w:hAnsi="Arial" w:cs="Arial"/>
          <w:b w:val="0"/>
          <w:bCs/>
          <w:sz w:val="22"/>
          <w:szCs w:val="22"/>
        </w:rPr>
        <w:t>ec</w:t>
      </w:r>
    </w:p>
    <w:p w14:paraId="6624F36C" w14:textId="77777777" w:rsidR="00B52E89" w:rsidRPr="00B71130" w:rsidRDefault="00B52E89" w:rsidP="00B52E89">
      <w:pPr>
        <w:pStyle w:val="Telobesedila"/>
        <w:numPr>
          <w:ilvl w:val="0"/>
          <w:numId w:val="17"/>
        </w:numPr>
        <w:spacing w:line="276" w:lineRule="auto"/>
        <w:jc w:val="both"/>
      </w:pPr>
      <w:r>
        <w:rPr>
          <w:rFonts w:ascii="Arial" w:hAnsi="Arial" w:cs="Arial"/>
          <w:b w:val="0"/>
          <w:bCs/>
          <w:sz w:val="22"/>
          <w:szCs w:val="22"/>
        </w:rPr>
        <w:t xml:space="preserve">kataloška številka </w:t>
      </w:r>
    </w:p>
    <w:p w14:paraId="329B5997" w14:textId="77777777" w:rsidR="00B52E89" w:rsidRPr="0065265A" w:rsidRDefault="00B52E89" w:rsidP="00B52E89">
      <w:pPr>
        <w:pStyle w:val="Telobesedila"/>
        <w:numPr>
          <w:ilvl w:val="0"/>
          <w:numId w:val="17"/>
        </w:numPr>
        <w:spacing w:line="276" w:lineRule="auto"/>
        <w:jc w:val="both"/>
        <w:rPr>
          <w:color w:val="000000"/>
        </w:rPr>
      </w:pPr>
      <w:r w:rsidRPr="0065265A">
        <w:rPr>
          <w:rFonts w:ascii="Arial" w:hAnsi="Arial" w:cs="Arial"/>
          <w:b w:val="0"/>
          <w:bCs/>
          <w:color w:val="000000"/>
          <w:sz w:val="22"/>
          <w:szCs w:val="22"/>
        </w:rPr>
        <w:t>EAN koda, ni obvezna</w:t>
      </w:r>
    </w:p>
    <w:p w14:paraId="0CC8CA27"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opomba, ni obvezna.</w:t>
      </w:r>
    </w:p>
    <w:p w14:paraId="0DFFFAE9" w14:textId="77777777" w:rsidR="00B52E89" w:rsidRPr="005970B9" w:rsidRDefault="00B52E89" w:rsidP="00B52E89">
      <w:pPr>
        <w:pStyle w:val="Telobesedila"/>
        <w:spacing w:line="276" w:lineRule="auto"/>
        <w:ind w:left="720"/>
        <w:jc w:val="both"/>
        <w:rPr>
          <w:color w:val="FF0000"/>
        </w:rPr>
      </w:pPr>
    </w:p>
    <w:tbl>
      <w:tblPr>
        <w:tblW w:w="9178" w:type="dxa"/>
        <w:tblInd w:w="-34" w:type="dxa"/>
        <w:tblLayout w:type="fixed"/>
        <w:tblLook w:val="0000" w:firstRow="0" w:lastRow="0" w:firstColumn="0" w:lastColumn="0" w:noHBand="0" w:noVBand="0"/>
      </w:tblPr>
      <w:tblGrid>
        <w:gridCol w:w="9178"/>
      </w:tblGrid>
      <w:tr w:rsidR="00B52E89" w14:paraId="1B379DB8" w14:textId="77777777" w:rsidTr="00812BCF">
        <w:trPr>
          <w:trHeight w:val="1162"/>
        </w:trPr>
        <w:tc>
          <w:tcPr>
            <w:tcW w:w="9178" w:type="dxa"/>
          </w:tcPr>
          <w:p w14:paraId="30496DB9" w14:textId="77777777" w:rsidR="00B52E89" w:rsidRDefault="00B52E89" w:rsidP="00812BCF">
            <w:pPr>
              <w:spacing w:after="0"/>
              <w:jc w:val="both"/>
              <w:rPr>
                <w:rFonts w:ascii="Arial" w:hAnsi="Arial" w:cs="Arial"/>
                <w:iCs/>
                <w:color w:val="000000"/>
              </w:rPr>
            </w:pPr>
            <w:r w:rsidRPr="00110EAA">
              <w:rPr>
                <w:rFonts w:ascii="Arial" w:hAnsi="Arial" w:cs="Arial"/>
                <w:iCs/>
                <w:color w:val="000000"/>
              </w:rPr>
              <w:t>Naročnik ne odgovarja za morebitne napake pri podajanju posameznih cen in davčnih stopenj oziroma napačno podanih enot v ponujenem pakiranju;</w:t>
            </w:r>
          </w:p>
          <w:p w14:paraId="41714630" w14:textId="77777777" w:rsidR="0053337A" w:rsidRPr="00110EAA" w:rsidRDefault="0053337A" w:rsidP="00812BCF">
            <w:pPr>
              <w:spacing w:after="0"/>
              <w:jc w:val="both"/>
            </w:pPr>
          </w:p>
          <w:p w14:paraId="0C032B13" w14:textId="77777777" w:rsidR="00B52E89" w:rsidRPr="00680225" w:rsidRDefault="00B52E89" w:rsidP="00812BCF">
            <w:pPr>
              <w:spacing w:after="0"/>
              <w:jc w:val="both"/>
            </w:pPr>
            <w:r>
              <w:rPr>
                <w:rFonts w:ascii="Arial" w:hAnsi="Arial" w:cs="Arial"/>
                <w:iCs/>
                <w:color w:val="000000"/>
              </w:rPr>
              <w:t>C</w:t>
            </w:r>
            <w:r w:rsidRPr="00110EAA">
              <w:rPr>
                <w:rFonts w:ascii="Arial" w:hAnsi="Arial" w:cs="Arial"/>
                <w:iCs/>
                <w:color w:val="000000"/>
              </w:rPr>
              <w:t xml:space="preserve">ena brez DDV mora vsebovati vse stroške razen popusta, ki ga ponudnik vpiše v zato namenjeno polje in je fiksen za ves čas trajanja pogodbe za zdravila. </w:t>
            </w:r>
          </w:p>
          <w:p w14:paraId="70983BB6" w14:textId="77777777" w:rsidR="00B52E89" w:rsidRPr="00F7137A" w:rsidRDefault="00B52E89" w:rsidP="00812BCF">
            <w:pPr>
              <w:spacing w:after="0"/>
              <w:jc w:val="both"/>
            </w:pPr>
          </w:p>
        </w:tc>
      </w:tr>
    </w:tbl>
    <w:p w14:paraId="3FAA6533" w14:textId="77777777" w:rsidR="00B52E89" w:rsidRPr="00AF03E4" w:rsidRDefault="00B52E89" w:rsidP="00B52E89">
      <w:pPr>
        <w:autoSpaceDE w:val="0"/>
        <w:autoSpaceDN w:val="0"/>
        <w:adjustRightInd w:val="0"/>
        <w:spacing w:after="0"/>
        <w:jc w:val="both"/>
        <w:rPr>
          <w:rFonts w:cs="Arial"/>
          <w:b/>
          <w:color w:val="000000"/>
        </w:rPr>
      </w:pPr>
      <w:r>
        <w:rPr>
          <w:rFonts w:cs="Arial"/>
          <w:b/>
          <w:color w:val="000000"/>
        </w:rPr>
        <w:t>2.7. E</w:t>
      </w:r>
      <w:r w:rsidRPr="00AF03E4">
        <w:rPr>
          <w:rFonts w:cs="Arial"/>
          <w:b/>
          <w:color w:val="000000"/>
        </w:rPr>
        <w:t>SPD obrazec:</w:t>
      </w:r>
    </w:p>
    <w:p w14:paraId="1A139F70" w14:textId="77777777" w:rsidR="00A05653" w:rsidRPr="008F007C" w:rsidRDefault="00A05653" w:rsidP="004C1053">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DD8551D" w14:textId="77777777" w:rsidR="00A05653" w:rsidRPr="009F7460" w:rsidRDefault="00A05653" w:rsidP="004C1053">
      <w:pPr>
        <w:jc w:val="both"/>
      </w:pPr>
      <w:r w:rsidRPr="009F7460">
        <w:t xml:space="preserve">Navedbe v ESPD in/ali dokazila, ki ji predloži gospodarski subjekt, morajo biti veljavni. </w:t>
      </w:r>
    </w:p>
    <w:p w14:paraId="6F463A09" w14:textId="77777777" w:rsidR="00A05653" w:rsidRDefault="00A05653" w:rsidP="004C1053">
      <w:pPr>
        <w:jc w:val="both"/>
      </w:pPr>
      <w:r w:rsidRPr="009F7460">
        <w:t xml:space="preserve">Gospodarski subjekt  naročnikov obrazec ESPD (datoteka XML) uvozi na spletni strani Portala javnih naročil/ESPD: </w:t>
      </w:r>
      <w:hyperlink r:id="rId17" w:tgtFrame="_blank" w:history="1">
        <w:r>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742D58E3" w14:textId="77777777" w:rsidR="00A05653" w:rsidRDefault="00A05653" w:rsidP="004C1053">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AB7F2C8" w14:textId="77777777" w:rsidR="00A05653" w:rsidRDefault="00A05653" w:rsidP="00A05653">
      <w:pPr>
        <w:spacing w:after="0"/>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352C9481" w14:textId="77777777" w:rsidR="00B52E89" w:rsidRDefault="00B52E89" w:rsidP="00B52E89">
      <w:pPr>
        <w:pStyle w:val="Odstavekseznama10"/>
        <w:spacing w:line="276" w:lineRule="auto"/>
        <w:ind w:left="0"/>
        <w:jc w:val="both"/>
        <w:rPr>
          <w:rFonts w:cs="Arial"/>
          <w:b/>
          <w:sz w:val="22"/>
          <w:szCs w:val="22"/>
        </w:rPr>
      </w:pPr>
    </w:p>
    <w:p w14:paraId="0A49FA6C" w14:textId="77777777" w:rsidR="00B52E89" w:rsidRDefault="00B52E89" w:rsidP="00B52E89">
      <w:pPr>
        <w:spacing w:after="0"/>
        <w:jc w:val="both"/>
        <w:rPr>
          <w:rFonts w:cs="Arial"/>
          <w:b/>
        </w:rPr>
      </w:pPr>
      <w:r w:rsidRPr="00801CC1">
        <w:rPr>
          <w:rFonts w:cs="Arial"/>
          <w:b/>
        </w:rPr>
        <w:lastRenderedPageBreak/>
        <w:t>2.</w:t>
      </w:r>
      <w:r>
        <w:rPr>
          <w:rFonts w:cs="Arial"/>
          <w:b/>
        </w:rPr>
        <w:t>8.</w:t>
      </w:r>
      <w:r w:rsidRPr="00801CC1">
        <w:rPr>
          <w:rFonts w:cs="Arial"/>
          <w:b/>
        </w:rPr>
        <w:t xml:space="preserve">  Predložitev ponudbe </w:t>
      </w:r>
    </w:p>
    <w:p w14:paraId="5318C7BE" w14:textId="191F0F85" w:rsidR="00B52E89" w:rsidRPr="00EB280D" w:rsidRDefault="00B52E89" w:rsidP="00B52E89">
      <w:pPr>
        <w:spacing w:after="0"/>
        <w:contextualSpacing/>
        <w:jc w:val="both"/>
        <w:rPr>
          <w:rFonts w:cs="Arial"/>
        </w:rPr>
      </w:pPr>
      <w:r w:rsidRPr="00EB280D">
        <w:rPr>
          <w:rFonts w:cs="Arial"/>
        </w:rPr>
        <w:t xml:space="preserve">Ponudniki morajo ponudbe predložiti v informacijski sistem e-JN na spletnem naslovu </w:t>
      </w:r>
      <w:hyperlink r:id="rId18" w:history="1">
        <w:r w:rsidR="00A05653" w:rsidRPr="00CB4D55">
          <w:rPr>
            <w:rStyle w:val="Hiperpovezava"/>
            <w:rFonts w:cs="Arial"/>
          </w:rPr>
          <w:t>https://ejn.gov.si</w:t>
        </w:r>
      </w:hyperlink>
      <w:r w:rsidR="00A05653" w:rsidRPr="00EB280D">
        <w:rPr>
          <w:rFonts w:cs="Arial"/>
        </w:rPr>
        <w:t xml:space="preserve">, </w:t>
      </w:r>
      <w:r w:rsidRPr="00EB280D">
        <w:rPr>
          <w:rFonts w:cs="Arial"/>
        </w:rPr>
        <w:t>v skladu s točko 3 dokumenta Navodila za uporabo informacijskega sistema za uporabo funkcionalnosti elektronske oddaje ponudb e-JN: PONUDNIKI (v nadaljevanju: Navodila za uporabo e-JN), ki je del te razpisne dokumentacije in objavljen na spletnem naslovu</w:t>
      </w:r>
      <w:r w:rsidR="00A05653">
        <w:t xml:space="preserve"> </w:t>
      </w:r>
      <w:hyperlink r:id="rId19" w:history="1">
        <w:r w:rsidR="00A05653" w:rsidRPr="00CB4D55">
          <w:rPr>
            <w:rStyle w:val="Hiperpovezava"/>
            <w:rFonts w:cs="Arial"/>
          </w:rPr>
          <w:t>https://ejn.gov.si</w:t>
        </w:r>
      </w:hyperlink>
      <w:r w:rsidRPr="00EB280D">
        <w:rPr>
          <w:rFonts w:cs="Arial"/>
        </w:rPr>
        <w:t>.</w:t>
      </w:r>
      <w:r>
        <w:rPr>
          <w:rFonts w:cs="Arial"/>
        </w:rPr>
        <w:t xml:space="preserve"> </w:t>
      </w:r>
    </w:p>
    <w:p w14:paraId="78B39AF0" w14:textId="77777777" w:rsidR="00B52E89" w:rsidRPr="00EB280D" w:rsidRDefault="00B52E89" w:rsidP="00B52E89">
      <w:pPr>
        <w:spacing w:after="0"/>
        <w:contextualSpacing/>
        <w:jc w:val="both"/>
        <w:rPr>
          <w:rFonts w:cs="Arial"/>
        </w:rPr>
      </w:pPr>
    </w:p>
    <w:p w14:paraId="1D4BDE01" w14:textId="77777777" w:rsidR="00B52E89" w:rsidRDefault="00B52E89" w:rsidP="00B52E89">
      <w:pPr>
        <w:spacing w:after="0"/>
        <w:jc w:val="both"/>
        <w:rPr>
          <w:rFonts w:cs="Arial"/>
          <w:b/>
        </w:rPr>
      </w:pPr>
      <w:r w:rsidRPr="00801CC1">
        <w:rPr>
          <w:rFonts w:cs="Arial"/>
          <w:b/>
        </w:rPr>
        <w:t>2.</w:t>
      </w:r>
      <w:r>
        <w:rPr>
          <w:rFonts w:cs="Arial"/>
          <w:b/>
        </w:rPr>
        <w:t>9.</w:t>
      </w:r>
      <w:r w:rsidRPr="00801CC1">
        <w:rPr>
          <w:rFonts w:cs="Arial"/>
          <w:b/>
        </w:rPr>
        <w:t xml:space="preserve">  Dopustne spremembe in dopolnitve ponudbe </w:t>
      </w:r>
    </w:p>
    <w:p w14:paraId="029086BD" w14:textId="77777777" w:rsidR="00B52E89" w:rsidRPr="00D37E5A" w:rsidRDefault="00B52E89" w:rsidP="00B52E89">
      <w:pPr>
        <w:spacing w:after="0"/>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7D8DA0E0" w14:textId="77777777" w:rsidR="00B52E89" w:rsidRPr="00D37E5A" w:rsidRDefault="00B52E89" w:rsidP="00B52E89">
      <w:pPr>
        <w:spacing w:after="0"/>
        <w:jc w:val="both"/>
        <w:rPr>
          <w:rFonts w:cs="Arial"/>
        </w:rPr>
      </w:pPr>
    </w:p>
    <w:p w14:paraId="3D61B5A0" w14:textId="77777777" w:rsidR="00B52E89" w:rsidRPr="00D37E5A" w:rsidRDefault="00B52E89" w:rsidP="00B52E89">
      <w:pPr>
        <w:spacing w:after="0"/>
        <w:jc w:val="both"/>
        <w:rPr>
          <w:rFonts w:cs="Arial"/>
        </w:rPr>
      </w:pPr>
      <w:r w:rsidRPr="00D37E5A">
        <w:rPr>
          <w:rFonts w:cs="Arial"/>
        </w:rPr>
        <w:t xml:space="preserve">Naročnik od ponudnika zahteva dopolnitev, popravek, spremembo ali pojasnilo njegove ponudbe le, kadar določenega dejstva ne more preveriti sam. </w:t>
      </w:r>
    </w:p>
    <w:p w14:paraId="68819C74" w14:textId="77777777" w:rsidR="00B52E89" w:rsidRPr="00D37E5A" w:rsidRDefault="00B52E89" w:rsidP="00B52E89">
      <w:pPr>
        <w:spacing w:after="0"/>
        <w:jc w:val="both"/>
        <w:rPr>
          <w:rFonts w:cs="Arial"/>
        </w:rPr>
      </w:pPr>
    </w:p>
    <w:p w14:paraId="4F5C0C78" w14:textId="77777777" w:rsidR="00B52E89" w:rsidRPr="00D37E5A" w:rsidRDefault="00B52E89" w:rsidP="00B52E89">
      <w:pPr>
        <w:spacing w:after="0"/>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19573AE0" w14:textId="77777777" w:rsidR="00B52E89" w:rsidRDefault="00B52E89" w:rsidP="00B52E89">
      <w:pPr>
        <w:spacing w:after="0"/>
        <w:contextualSpacing/>
        <w:jc w:val="both"/>
        <w:rPr>
          <w:rFonts w:cs="Arial"/>
        </w:rPr>
      </w:pPr>
    </w:p>
    <w:p w14:paraId="427A70B4" w14:textId="77777777" w:rsidR="00B52E89" w:rsidRPr="00D37E5A" w:rsidRDefault="00B52E89" w:rsidP="00B52E89">
      <w:pPr>
        <w:spacing w:after="0"/>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6E426E3F"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58C6452"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tistega dela ponudbe, ki se veže na tehnične specifikacije predmeta javnega naročila,</w:t>
      </w:r>
    </w:p>
    <w:p w14:paraId="75F153F6"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462EEAB8" w14:textId="77777777" w:rsidR="00B52E89" w:rsidRPr="00D37E5A" w:rsidRDefault="00B52E89" w:rsidP="00B52E89">
      <w:pPr>
        <w:spacing w:after="0"/>
        <w:contextualSpacing/>
        <w:jc w:val="both"/>
        <w:rPr>
          <w:rFonts w:cs="Arial"/>
        </w:rPr>
      </w:pPr>
    </w:p>
    <w:p w14:paraId="10EF737B" w14:textId="77777777" w:rsidR="00B52E89" w:rsidRPr="00D37E5A" w:rsidRDefault="00B52E89" w:rsidP="00B52E89">
      <w:pPr>
        <w:spacing w:after="0"/>
        <w:contextualSpacing/>
        <w:jc w:val="both"/>
        <w:rPr>
          <w:rFonts w:cs="Arial"/>
        </w:rPr>
      </w:pPr>
      <w:r w:rsidRPr="00D37E5A">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3C5F39BE" w14:textId="77777777" w:rsidR="004C1053" w:rsidRDefault="004C1053" w:rsidP="00B52E89">
      <w:pPr>
        <w:spacing w:after="0"/>
        <w:jc w:val="both"/>
        <w:rPr>
          <w:rFonts w:cs="Arial"/>
          <w:b/>
        </w:rPr>
      </w:pPr>
    </w:p>
    <w:p w14:paraId="77B52047" w14:textId="2D42CC42" w:rsidR="00B52E89" w:rsidRDefault="00B52E89" w:rsidP="00B52E89">
      <w:pPr>
        <w:spacing w:after="0"/>
        <w:jc w:val="both"/>
        <w:rPr>
          <w:rFonts w:cs="Arial"/>
        </w:rPr>
      </w:pPr>
      <w:r w:rsidRPr="00801CC1">
        <w:rPr>
          <w:rFonts w:cs="Arial"/>
          <w:b/>
        </w:rPr>
        <w:t>2.</w:t>
      </w:r>
      <w:r>
        <w:rPr>
          <w:rFonts w:cs="Arial"/>
          <w:b/>
        </w:rPr>
        <w:t>10.</w:t>
      </w:r>
      <w:r w:rsidRPr="00801CC1">
        <w:rPr>
          <w:rFonts w:cs="Arial"/>
          <w:b/>
        </w:rPr>
        <w:t xml:space="preserve">  Navedba zavajajočih podatkov </w:t>
      </w:r>
      <w:r w:rsidRPr="00D9617D">
        <w:rPr>
          <w:rFonts w:cs="Arial"/>
        </w:rPr>
        <w:t xml:space="preserve"> </w:t>
      </w:r>
    </w:p>
    <w:p w14:paraId="7AA429FE" w14:textId="77777777" w:rsidR="00B52E89" w:rsidRPr="00D9617D" w:rsidRDefault="00B52E89" w:rsidP="00B52E89">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BEC30" w14:textId="77777777" w:rsidR="00B52E89" w:rsidRPr="00AF03E4" w:rsidRDefault="00B52E89" w:rsidP="00B52E89">
      <w:pPr>
        <w:spacing w:after="0"/>
        <w:jc w:val="both"/>
        <w:rPr>
          <w:rFonts w:cs="Arial"/>
          <w:b/>
          <w:color w:val="FF0000"/>
        </w:rPr>
      </w:pPr>
    </w:p>
    <w:p w14:paraId="23D0AB1B" w14:textId="77777777" w:rsidR="00B52E89" w:rsidRPr="002A4E15" w:rsidRDefault="00B52E89" w:rsidP="00B52E89">
      <w:pPr>
        <w:spacing w:after="0"/>
        <w:jc w:val="both"/>
        <w:rPr>
          <w:rFonts w:cs="Arial"/>
          <w:b/>
        </w:rPr>
      </w:pPr>
      <w:r w:rsidRPr="002A4E15">
        <w:rPr>
          <w:rFonts w:cs="Arial"/>
          <w:b/>
        </w:rPr>
        <w:lastRenderedPageBreak/>
        <w:t>2.</w:t>
      </w:r>
      <w:r>
        <w:rPr>
          <w:rFonts w:cs="Arial"/>
          <w:b/>
        </w:rPr>
        <w:t>11.</w:t>
      </w:r>
      <w:r w:rsidRPr="002A4E15">
        <w:rPr>
          <w:rFonts w:cs="Arial"/>
          <w:b/>
        </w:rPr>
        <w:t xml:space="preserve">  Stroški priprave ponudbe  </w:t>
      </w:r>
    </w:p>
    <w:p w14:paraId="1740F118" w14:textId="77777777" w:rsidR="00B52E89" w:rsidRPr="002A4E15" w:rsidRDefault="00B52E89" w:rsidP="00B52E89">
      <w:pPr>
        <w:spacing w:after="0"/>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316DE7BB" w14:textId="77777777" w:rsidR="00B52E89" w:rsidRDefault="00B52E89" w:rsidP="00B52E89">
      <w:pPr>
        <w:spacing w:after="0"/>
        <w:jc w:val="both"/>
        <w:rPr>
          <w:rFonts w:cs="Arial"/>
          <w:b/>
        </w:rPr>
      </w:pPr>
    </w:p>
    <w:p w14:paraId="605FCBBF" w14:textId="77777777" w:rsidR="00B52E89" w:rsidRPr="00C90627" w:rsidRDefault="00B52E89" w:rsidP="00B52E89">
      <w:pPr>
        <w:pStyle w:val="PODNASLOVI"/>
        <w:numPr>
          <w:ilvl w:val="1"/>
          <w:numId w:val="7"/>
        </w:numPr>
        <w:spacing w:line="276" w:lineRule="auto"/>
        <w:ind w:left="0" w:hanging="284"/>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6183DEB" w14:textId="77777777" w:rsidR="00B52E89" w:rsidRPr="00801CC1" w:rsidRDefault="00B52E89" w:rsidP="00B52E89">
      <w:pPr>
        <w:spacing w:after="0"/>
        <w:jc w:val="both"/>
        <w:rPr>
          <w:rFonts w:cs="Arial"/>
          <w:b/>
        </w:rPr>
      </w:pPr>
      <w:r w:rsidRPr="00801CC1">
        <w:rPr>
          <w:rFonts w:cs="Arial"/>
          <w:b/>
        </w:rPr>
        <w:t>2.</w:t>
      </w:r>
      <w:r>
        <w:rPr>
          <w:rFonts w:cs="Arial"/>
          <w:b/>
        </w:rPr>
        <w:t xml:space="preserve">12. </w:t>
      </w:r>
      <w:r w:rsidRPr="00801CC1">
        <w:rPr>
          <w:rFonts w:cs="Arial"/>
          <w:b/>
        </w:rPr>
        <w:t xml:space="preserve">  Ugotavljanje sposobnosti </w:t>
      </w:r>
    </w:p>
    <w:p w14:paraId="7B0C50E9" w14:textId="77777777" w:rsidR="00B52E89" w:rsidRPr="00F02A43" w:rsidRDefault="00B52E89" w:rsidP="00B52E89">
      <w:pPr>
        <w:widowControl w:val="0"/>
        <w:overflowPunct w:val="0"/>
        <w:autoSpaceDE w:val="0"/>
        <w:autoSpaceDN w:val="0"/>
        <w:adjustRightInd w:val="0"/>
        <w:spacing w:after="0"/>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2288F41B" w14:textId="77777777" w:rsidR="00B52E89" w:rsidRPr="00080465" w:rsidRDefault="00B52E89" w:rsidP="00B52E89">
      <w:pPr>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12</w:t>
      </w:r>
      <w:r w:rsidRPr="00080465">
        <w:rPr>
          <w:color w:val="000000"/>
        </w:rPr>
        <w:t>.2 teh navodil.</w:t>
      </w:r>
    </w:p>
    <w:p w14:paraId="7B097437" w14:textId="77777777" w:rsidR="00B52E89" w:rsidRPr="00A711A0" w:rsidRDefault="00B52E89" w:rsidP="00B52E89">
      <w:pPr>
        <w:widowControl w:val="0"/>
        <w:overflowPunct w:val="0"/>
        <w:autoSpaceDE w:val="0"/>
        <w:autoSpaceDN w:val="0"/>
        <w:adjustRightInd w:val="0"/>
        <w:spacing w:after="0"/>
        <w:ind w:right="20"/>
        <w:jc w:val="both"/>
        <w:rPr>
          <w:rFonts w:cs="Arial"/>
        </w:rPr>
      </w:pPr>
      <w:r w:rsidRPr="00A711A0">
        <w:rPr>
          <w:rFonts w:cs="Arial"/>
        </w:rPr>
        <w:t>Podatke, ki se vodijo v uradnih evidencah in ponudnik za njih ne bo predložil dokazila sam, lahko naročnik preveri v uradni evidenci.</w:t>
      </w:r>
    </w:p>
    <w:p w14:paraId="34BC5BF7" w14:textId="77777777" w:rsidR="00B52E89" w:rsidRPr="00F02A43" w:rsidRDefault="00B52E89" w:rsidP="00B52E89">
      <w:pPr>
        <w:spacing w:after="0"/>
        <w:jc w:val="both"/>
        <w:rPr>
          <w:rFonts w:cs="Arial"/>
        </w:rPr>
      </w:pPr>
    </w:p>
    <w:p w14:paraId="3920E17B" w14:textId="77777777" w:rsidR="00B52E89" w:rsidRPr="00F02A43" w:rsidRDefault="00B52E89" w:rsidP="00B52E89">
      <w:pPr>
        <w:spacing w:after="0"/>
        <w:jc w:val="both"/>
        <w:rPr>
          <w:rFonts w:cs="Arial"/>
        </w:rPr>
      </w:pPr>
      <w:r w:rsidRPr="00F02A43">
        <w:rPr>
          <w:rFonts w:cs="Arial"/>
        </w:rPr>
        <w:t xml:space="preserve">Naročnik bo ugotavljal sposobnost gospodarskih subjektov kot sledi: </w:t>
      </w:r>
    </w:p>
    <w:p w14:paraId="3D7701DA" w14:textId="77777777" w:rsidR="00B52E89" w:rsidRDefault="00B52E89" w:rsidP="00B52E89">
      <w:pPr>
        <w:spacing w:after="0"/>
        <w:jc w:val="both"/>
        <w:rPr>
          <w:rFonts w:cs="Arial"/>
          <w:b/>
        </w:rPr>
      </w:pPr>
    </w:p>
    <w:p w14:paraId="198EDDB1" w14:textId="77777777" w:rsidR="00B52E89" w:rsidRDefault="00B52E89" w:rsidP="00B52E89">
      <w:pPr>
        <w:spacing w:after="0"/>
        <w:jc w:val="both"/>
        <w:rPr>
          <w:rFonts w:cs="Arial"/>
          <w:b/>
        </w:rPr>
      </w:pPr>
      <w:r w:rsidRPr="006019D4">
        <w:rPr>
          <w:rFonts w:cs="Arial"/>
          <w:b/>
        </w:rPr>
        <w:t>2.</w:t>
      </w:r>
      <w:r>
        <w:rPr>
          <w:rFonts w:cs="Arial"/>
          <w:b/>
        </w:rPr>
        <w:t>12</w:t>
      </w:r>
      <w:r w:rsidRPr="006019D4">
        <w:rPr>
          <w:rFonts w:cs="Arial"/>
          <w:b/>
        </w:rPr>
        <w:t xml:space="preserve">.1  Razlogi za izključitev </w:t>
      </w:r>
    </w:p>
    <w:p w14:paraId="18DB8C72" w14:textId="77777777" w:rsidR="00B52E89" w:rsidRDefault="00B52E89" w:rsidP="00B52E89">
      <w:pPr>
        <w:spacing w:after="0" w:line="300"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A7AD48" w14:textId="77777777" w:rsidR="00B52E89" w:rsidRDefault="00B52E89" w:rsidP="00B52E89">
      <w:pPr>
        <w:spacing w:after="0" w:line="300"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AF8203" w14:textId="77777777" w:rsidR="00B52E89" w:rsidRDefault="00B52E89" w:rsidP="00B52E89">
      <w:pPr>
        <w:spacing w:after="0" w:line="300" w:lineRule="atLeast"/>
        <w:jc w:val="both"/>
        <w:rPr>
          <w:rFonts w:ascii="Arial" w:hAnsi="Arial" w:cs="Arial"/>
          <w:color w:val="000000"/>
        </w:rPr>
      </w:pPr>
    </w:p>
    <w:tbl>
      <w:tblPr>
        <w:tblW w:w="0" w:type="auto"/>
        <w:tblInd w:w="109" w:type="dxa"/>
        <w:tblLayout w:type="fixed"/>
        <w:tblLook w:val="0000" w:firstRow="0" w:lastRow="0" w:firstColumn="0" w:lastColumn="0" w:noHBand="0" w:noVBand="0"/>
      </w:tblPr>
      <w:tblGrid>
        <w:gridCol w:w="4643"/>
      </w:tblGrid>
      <w:tr w:rsidR="00B52E89" w14:paraId="7894AAD6" w14:textId="77777777" w:rsidTr="00812BCF">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181BABA6" w14:textId="77777777" w:rsidR="00B52E89" w:rsidRDefault="00B52E89" w:rsidP="00812BCF">
            <w:pPr>
              <w:spacing w:after="0" w:line="240" w:lineRule="auto"/>
            </w:pPr>
            <w:r>
              <w:rPr>
                <w:rFonts w:ascii="Arial" w:hAnsi="Arial" w:cs="Arial"/>
                <w:color w:val="FFFFFF"/>
                <w:position w:val="-12"/>
              </w:rPr>
              <w:t>Razlogi za izključitev</w:t>
            </w:r>
          </w:p>
        </w:tc>
      </w:tr>
    </w:tbl>
    <w:p w14:paraId="7A6AC209" w14:textId="77777777" w:rsidR="00B52E89" w:rsidRDefault="00B52E89" w:rsidP="00B52E89">
      <w:pPr>
        <w:rPr>
          <w:rFonts w:ascii="Arial" w:hAnsi="Arial" w:cs="Arial"/>
        </w:rPr>
      </w:pPr>
    </w:p>
    <w:tbl>
      <w:tblPr>
        <w:tblW w:w="9242" w:type="dxa"/>
        <w:tblInd w:w="109" w:type="dxa"/>
        <w:tblLayout w:type="fixed"/>
        <w:tblLook w:val="0000" w:firstRow="0" w:lastRow="0" w:firstColumn="0" w:lastColumn="0" w:noHBand="0" w:noVBand="0"/>
      </w:tblPr>
      <w:tblGrid>
        <w:gridCol w:w="1860"/>
        <w:gridCol w:w="7382"/>
      </w:tblGrid>
      <w:tr w:rsidR="00B52E89" w14:paraId="7231EDD6" w14:textId="77777777" w:rsidTr="004C1053">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CA2BB7E"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Nekaznovanost</w:t>
            </w:r>
          </w:p>
        </w:tc>
        <w:tc>
          <w:tcPr>
            <w:tcW w:w="7382" w:type="dxa"/>
            <w:tcBorders>
              <w:top w:val="single" w:sz="4" w:space="0" w:color="000001"/>
              <w:left w:val="single" w:sz="4" w:space="0" w:color="000001"/>
              <w:bottom w:val="single" w:sz="4" w:space="0" w:color="000001"/>
              <w:right w:val="single" w:sz="4" w:space="0" w:color="000001"/>
            </w:tcBorders>
            <w:vAlign w:val="center"/>
          </w:tcPr>
          <w:p w14:paraId="39FFC417"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gospodarskemu subjektu ali osebi, ki je članica upravnega, vodstvenega ali nadzornega 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izrečena pravnomočna sodba za dejanje, ki ima elemente kaznivih dejanj naštetih v 75. členu ZJN-3. </w:t>
            </w:r>
          </w:p>
          <w:p w14:paraId="24126ED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5FB7EAF"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007E2781" w14:textId="77777777" w:rsidR="00B52E89" w:rsidRDefault="00B52E89" w:rsidP="006C2A4D">
            <w:pPr>
              <w:spacing w:after="0"/>
              <w:jc w:val="center"/>
            </w:pPr>
            <w:r>
              <w:rPr>
                <w:rFonts w:ascii="Arial" w:hAnsi="Arial" w:cs="Arial"/>
                <w:color w:val="000000"/>
                <w:position w:val="-12"/>
              </w:rPr>
              <w:lastRenderedPageBreak/>
              <w:t>DOKAZILO</w:t>
            </w:r>
          </w:p>
        </w:tc>
        <w:tc>
          <w:tcPr>
            <w:tcW w:w="7382" w:type="dxa"/>
            <w:tcBorders>
              <w:top w:val="single" w:sz="4" w:space="0" w:color="000001"/>
              <w:left w:val="single" w:sz="4" w:space="0" w:color="000001"/>
              <w:bottom w:val="single" w:sz="4" w:space="0" w:color="000001"/>
              <w:right w:val="single" w:sz="4" w:space="0" w:color="000001"/>
            </w:tcBorders>
            <w:vAlign w:val="center"/>
          </w:tcPr>
          <w:p w14:paraId="02BE1D9D"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282C7C8" w14:textId="77777777" w:rsidR="00B52E89" w:rsidRDefault="00B52E89" w:rsidP="006C2A4D">
            <w:pPr>
              <w:spacing w:before="135" w:after="135"/>
              <w:jc w:val="both"/>
            </w:pPr>
            <w:r>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E372E63" w14:textId="77777777" w:rsidR="00B52E89" w:rsidRDefault="00B52E89" w:rsidP="006C2A4D">
            <w:pPr>
              <w:spacing w:before="135" w:after="135"/>
              <w:jc w:val="both"/>
            </w:pPr>
            <w:r>
              <w:rPr>
                <w:rFonts w:ascii="Arial" w:hAnsi="Arial" w:cs="Arial"/>
                <w:color w:val="000000"/>
                <w:position w:val="-12"/>
              </w:rPr>
              <w:t>V kolikor bo gospodarski subjekt predložil zgolj lastno izjavo in izjavo članov organa in zastopnikov, lahko naročnik izpis iz ustreznega registra pridobil sam.</w:t>
            </w:r>
          </w:p>
        </w:tc>
      </w:tr>
      <w:tr w:rsidR="00B52E89" w14:paraId="552BEC96"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3C37B6A6" w14:textId="77777777" w:rsidR="00B52E89" w:rsidRDefault="00B52E89" w:rsidP="006C2A4D">
            <w:pPr>
              <w:spacing w:after="0"/>
              <w:jc w:val="center"/>
            </w:pPr>
            <w:r>
              <w:rPr>
                <w:rFonts w:ascii="Arial" w:hAnsi="Arial" w:cs="Arial"/>
                <w:color w:val="000000"/>
                <w:position w:val="-12"/>
              </w:rPr>
              <w:t>NAVODILO / OPOMBA</w:t>
            </w:r>
          </w:p>
        </w:tc>
        <w:tc>
          <w:tcPr>
            <w:tcW w:w="7382" w:type="dxa"/>
            <w:tcBorders>
              <w:top w:val="single" w:sz="4" w:space="0" w:color="000001"/>
              <w:left w:val="single" w:sz="4" w:space="0" w:color="000001"/>
              <w:bottom w:val="single" w:sz="4" w:space="0" w:color="000001"/>
              <w:right w:val="single" w:sz="4" w:space="0" w:color="000001"/>
            </w:tcBorders>
            <w:vAlign w:val="center"/>
          </w:tcPr>
          <w:p w14:paraId="4066C530"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41A795D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2E89" w14:paraId="29334CC8"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11201907" w14:textId="77777777" w:rsidR="00B52E89" w:rsidRDefault="00B52E89" w:rsidP="006C2A4D">
            <w:pPr>
              <w:spacing w:after="0"/>
              <w:jc w:val="center"/>
            </w:pPr>
            <w:r>
              <w:rPr>
                <w:rFonts w:ascii="Arial" w:hAnsi="Arial" w:cs="Arial"/>
                <w:color w:val="000000"/>
                <w:position w:val="-12"/>
              </w:rPr>
              <w:t>Partnerji v skupni ponudbi</w:t>
            </w:r>
          </w:p>
        </w:tc>
        <w:tc>
          <w:tcPr>
            <w:tcW w:w="7382" w:type="dxa"/>
            <w:tcBorders>
              <w:top w:val="single" w:sz="4" w:space="0" w:color="000001"/>
              <w:left w:val="single" w:sz="4" w:space="0" w:color="000001"/>
              <w:bottom w:val="single" w:sz="4" w:space="0" w:color="000001"/>
              <w:right w:val="single" w:sz="4" w:space="0" w:color="000001"/>
            </w:tcBorders>
            <w:vAlign w:val="center"/>
          </w:tcPr>
          <w:p w14:paraId="176CCF8D" w14:textId="77777777" w:rsidR="00B52E89" w:rsidRDefault="00B52E89" w:rsidP="006C2A4D">
            <w:pPr>
              <w:spacing w:before="135" w:after="135"/>
              <w:jc w:val="both"/>
            </w:pPr>
            <w:r>
              <w:rPr>
                <w:rFonts w:ascii="Arial" w:hAnsi="Arial" w:cs="Arial"/>
                <w:color w:val="000000"/>
                <w:position w:val="-12"/>
              </w:rPr>
              <w:t>MORAJO izpolnjevati pogoj</w:t>
            </w:r>
          </w:p>
          <w:p w14:paraId="44631BEE"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B52E89" w14:paraId="43A1E26E" w14:textId="77777777" w:rsidTr="004C1053">
        <w:tc>
          <w:tcPr>
            <w:tcW w:w="1860" w:type="dxa"/>
            <w:tcBorders>
              <w:top w:val="single" w:sz="4" w:space="0" w:color="000001"/>
              <w:left w:val="single" w:sz="4" w:space="0" w:color="000001"/>
              <w:bottom w:val="single" w:sz="4" w:space="0" w:color="000001"/>
              <w:right w:val="single" w:sz="4" w:space="0" w:color="000001"/>
            </w:tcBorders>
            <w:vAlign w:val="center"/>
          </w:tcPr>
          <w:p w14:paraId="30156DE6" w14:textId="77777777" w:rsidR="00B52E89" w:rsidRDefault="00B52E89" w:rsidP="006C2A4D">
            <w:pPr>
              <w:spacing w:after="0"/>
              <w:jc w:val="center"/>
            </w:pPr>
            <w:r>
              <w:rPr>
                <w:rFonts w:ascii="Arial" w:hAnsi="Arial" w:cs="Arial"/>
                <w:color w:val="000000"/>
                <w:position w:val="-12"/>
              </w:rPr>
              <w:t>Podizvajalci</w:t>
            </w:r>
          </w:p>
        </w:tc>
        <w:tc>
          <w:tcPr>
            <w:tcW w:w="7382" w:type="dxa"/>
            <w:tcBorders>
              <w:top w:val="single" w:sz="4" w:space="0" w:color="000001"/>
              <w:left w:val="single" w:sz="4" w:space="0" w:color="000001"/>
              <w:bottom w:val="single" w:sz="4" w:space="0" w:color="000001"/>
              <w:right w:val="single" w:sz="4" w:space="0" w:color="000001"/>
            </w:tcBorders>
            <w:vAlign w:val="center"/>
          </w:tcPr>
          <w:p w14:paraId="4125D0D8" w14:textId="77777777" w:rsidR="00B52E89" w:rsidRDefault="00B52E89" w:rsidP="006C2A4D">
            <w:pPr>
              <w:spacing w:before="135" w:after="135"/>
              <w:jc w:val="both"/>
            </w:pPr>
            <w:r>
              <w:rPr>
                <w:rFonts w:ascii="Arial" w:hAnsi="Arial" w:cs="Arial"/>
                <w:color w:val="000000"/>
                <w:position w:val="-12"/>
              </w:rPr>
              <w:t>MORAJO izpolnjevati pogoj</w:t>
            </w:r>
          </w:p>
          <w:p w14:paraId="62C9C276"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1361A7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prvega odstavka 75. člena ZJN-3.</w:t>
            </w:r>
          </w:p>
        </w:tc>
      </w:tr>
    </w:tbl>
    <w:p w14:paraId="34786D6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2FA82441"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0B09E149" w14:textId="77777777" w:rsidR="00B52E89" w:rsidRDefault="00B52E89" w:rsidP="006C2A4D">
            <w:pPr>
              <w:spacing w:after="0"/>
              <w:jc w:val="center"/>
            </w:pPr>
            <w:r>
              <w:rPr>
                <w:rFonts w:ascii="Arial" w:hAnsi="Arial" w:cs="Arial"/>
                <w:b/>
                <w:bCs/>
                <w:color w:val="FFFFFF"/>
                <w:position w:val="-12"/>
              </w:rPr>
              <w:lastRenderedPageBreak/>
              <w:t>POGOJ 2</w:t>
            </w:r>
            <w:r>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15147155"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gospodarski subjekt </w:t>
            </w:r>
            <w:r>
              <w:rPr>
                <w:rFonts w:ascii="Arial" w:hAnsi="Arial" w:cs="Arial"/>
                <w:b/>
                <w:bCs/>
                <w:color w:val="000000"/>
                <w:position w:val="-12"/>
                <w:u w:val="single"/>
              </w:rPr>
              <w:t>ne izpolnjuje obveznih dajatev in drugih denarnih nedavčnih obveznosti</w:t>
            </w:r>
            <w:r>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12"/>
                <w:u w:val="single"/>
              </w:rPr>
              <w:t>ni imel predloženih vseh obračunov davčnih odtegljajev za dohodke iz delovnega razmerja</w:t>
            </w:r>
            <w:r>
              <w:rPr>
                <w:rFonts w:ascii="Arial" w:hAnsi="Arial" w:cs="Arial"/>
                <w:color w:val="000000"/>
                <w:position w:val="-12"/>
              </w:rPr>
              <w:t xml:space="preserve"> za obdobje zadnjih petih let do dne oddaje ponudbe ali prijave.</w:t>
            </w:r>
          </w:p>
          <w:p w14:paraId="4C4C8C1D"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064149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083A4C8"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5557E53" w14:textId="77777777" w:rsidR="00B52E89" w:rsidRDefault="00B52E89" w:rsidP="006C2A4D">
            <w:pPr>
              <w:spacing w:before="135" w:after="135"/>
              <w:jc w:val="both"/>
            </w:pPr>
            <w:r>
              <w:rPr>
                <w:rFonts w:ascii="Arial" w:hAnsi="Arial" w:cs="Arial"/>
                <w:color w:val="000000"/>
                <w:position w:val="-12"/>
              </w:rPr>
              <w:t>Izpolnjen in podpisan Obrazec  ESPD.</w:t>
            </w:r>
          </w:p>
          <w:p w14:paraId="2BDBFEAF" w14:textId="77777777" w:rsidR="00B52E89" w:rsidRDefault="00B52E89" w:rsidP="006C2A4D">
            <w:pPr>
              <w:spacing w:before="135" w:after="135"/>
              <w:jc w:val="both"/>
            </w:pPr>
            <w:r>
              <w:rPr>
                <w:rFonts w:ascii="Arial" w:hAnsi="Arial" w:cs="Arial"/>
                <w:color w:val="000000"/>
                <w:position w:val="-12"/>
              </w:rPr>
              <w:t>Gospodarski subjekt lahko predloži potrdilo Finančne uprave RS iz katerega bo razvidno, da ne obstajajo razlogi za izključitev.</w:t>
            </w:r>
          </w:p>
          <w:p w14:paraId="31C652D2" w14:textId="77777777" w:rsidR="00B52E89" w:rsidRDefault="00B52E89" w:rsidP="006C2A4D">
            <w:pPr>
              <w:spacing w:before="135" w:after="135"/>
              <w:jc w:val="both"/>
            </w:pPr>
            <w:r>
              <w:rPr>
                <w:rFonts w:ascii="Arial" w:hAnsi="Arial" w:cs="Arial"/>
                <w:color w:val="000000"/>
                <w:position w:val="-12"/>
              </w:rPr>
              <w:t>V kolikor bo gospodarski subjekt predložil zgolj Obrazec ESPD, bo naročnik potrdilo Finančne uprave RS pridobil sam.</w:t>
            </w:r>
          </w:p>
        </w:tc>
      </w:tr>
      <w:tr w:rsidR="00B52E89" w14:paraId="688B945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759CB9"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D0A38D4"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1C32EBC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6E8EA39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DC7D60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69C7DF" w14:textId="77777777" w:rsidR="00B52E89" w:rsidRDefault="00B52E89" w:rsidP="006C2A4D">
            <w:pPr>
              <w:spacing w:before="135" w:after="135"/>
              <w:jc w:val="both"/>
            </w:pPr>
            <w:r>
              <w:rPr>
                <w:rFonts w:ascii="Arial" w:hAnsi="Arial" w:cs="Arial"/>
                <w:color w:val="000000"/>
                <w:position w:val="-12"/>
              </w:rPr>
              <w:t>MORAJO izpolnjevati pogoj</w:t>
            </w:r>
          </w:p>
          <w:p w14:paraId="232571E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4CA90C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126FCC5"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7FBC09D3" w14:textId="77777777" w:rsidR="00B52E89" w:rsidRDefault="00B52E89" w:rsidP="006C2A4D">
            <w:pPr>
              <w:spacing w:before="135" w:after="135"/>
              <w:jc w:val="both"/>
            </w:pPr>
            <w:r>
              <w:rPr>
                <w:rFonts w:ascii="Arial" w:hAnsi="Arial" w:cs="Arial"/>
                <w:color w:val="000000"/>
                <w:position w:val="-12"/>
              </w:rPr>
              <w:t>MORAJO izpolnjevati pogoj</w:t>
            </w:r>
          </w:p>
          <w:p w14:paraId="6BD1D205" w14:textId="77777777" w:rsidR="00B52E89" w:rsidRDefault="00B52E89" w:rsidP="006C2A4D">
            <w:pPr>
              <w:spacing w:before="135" w:after="135"/>
              <w:jc w:val="both"/>
            </w:pPr>
            <w:r>
              <w:rPr>
                <w:rFonts w:ascii="Arial" w:hAnsi="Arial" w:cs="Arial"/>
                <w:color w:val="000000"/>
                <w:position w:val="-12"/>
              </w:rPr>
              <w:t>Izpolnjen in podpisan Obrazec ESPD.</w:t>
            </w:r>
          </w:p>
          <w:p w14:paraId="6B72F91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drugega odstavka 75. člena ZJN-3. </w:t>
            </w:r>
          </w:p>
        </w:tc>
      </w:tr>
    </w:tbl>
    <w:p w14:paraId="5A218074"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818A40"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5249D1A2"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 xml:space="preserve">Ponudnik ni izločen iz postopkov </w:t>
            </w:r>
            <w:r>
              <w:rPr>
                <w:rFonts w:ascii="Arial" w:hAnsi="Arial" w:cs="Arial"/>
                <w:b/>
                <w:bCs/>
                <w:color w:val="FFFFFF"/>
                <w:position w:val="-12"/>
              </w:rPr>
              <w:lastRenderedPageBreak/>
              <w:t>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4FC187A" w14:textId="77777777" w:rsidR="00B52E89" w:rsidRDefault="00B52E89" w:rsidP="006C2A4D">
            <w:pPr>
              <w:spacing w:before="135" w:after="135"/>
              <w:jc w:val="both"/>
            </w:pPr>
            <w:r>
              <w:rPr>
                <w:rFonts w:ascii="Arial" w:hAnsi="Arial" w:cs="Arial"/>
                <w:color w:val="000000"/>
                <w:position w:val="-12"/>
              </w:rPr>
              <w:lastRenderedPageBreak/>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0643FE5B" w14:textId="77777777" w:rsidR="00B52E89" w:rsidRDefault="00B52E89" w:rsidP="006C2A4D">
            <w:pPr>
              <w:spacing w:before="135" w:after="135"/>
              <w:jc w:val="both"/>
            </w:pPr>
            <w:r>
              <w:rPr>
                <w:rFonts w:ascii="Arial" w:hAnsi="Arial" w:cs="Arial"/>
                <w:color w:val="000000"/>
                <w:position w:val="-12"/>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3202A7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9A1A4FE" w14:textId="77777777" w:rsidR="00B52E89" w:rsidRDefault="00B52E89" w:rsidP="006C2A4D">
            <w:pPr>
              <w:spacing w:after="0"/>
              <w:jc w:val="center"/>
            </w:pPr>
            <w:r>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43AC45" w14:textId="77777777" w:rsidR="00B52E89" w:rsidRDefault="00B52E89" w:rsidP="006C2A4D">
            <w:pPr>
              <w:spacing w:before="135" w:after="135"/>
              <w:jc w:val="both"/>
            </w:pPr>
            <w:r>
              <w:rPr>
                <w:rFonts w:ascii="Arial" w:hAnsi="Arial" w:cs="Arial"/>
                <w:color w:val="000000"/>
                <w:position w:val="-12"/>
              </w:rPr>
              <w:t>Izpolnjen in podpisan Obrazec  ESPD.</w:t>
            </w:r>
          </w:p>
          <w:p w14:paraId="4434A09E" w14:textId="77777777" w:rsidR="00B52E89" w:rsidRDefault="00B52E89" w:rsidP="006C2A4D">
            <w:pPr>
              <w:spacing w:before="135" w:after="135"/>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B52E89" w14:paraId="3D478B2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D3C0F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189E7AE1" w14:textId="77777777" w:rsidR="00B52E89" w:rsidRDefault="00B52E89" w:rsidP="006C2A4D">
            <w:pPr>
              <w:spacing w:after="0"/>
              <w:jc w:val="both"/>
            </w:pPr>
            <w:r>
              <w:rPr>
                <w:rFonts w:ascii="Arial" w:hAnsi="Arial" w:cs="Arial"/>
                <w:color w:val="000000"/>
                <w:position w:val="-12"/>
              </w:rPr>
              <w:t> </w:t>
            </w:r>
          </w:p>
          <w:p w14:paraId="12DCD798" w14:textId="77777777" w:rsidR="00B52E89" w:rsidRDefault="00B52E89" w:rsidP="006C2A4D">
            <w:pPr>
              <w:spacing w:after="0"/>
            </w:pPr>
            <w:r>
              <w:rPr>
                <w:rFonts w:ascii="Arial" w:hAnsi="Arial" w:cs="Arial"/>
                <w:color w:val="000000"/>
                <w:position w:val="-12"/>
              </w:rPr>
              <w:t xml:space="preserve"> /</w:t>
            </w:r>
          </w:p>
        </w:tc>
      </w:tr>
      <w:tr w:rsidR="00B52E89" w14:paraId="0DA983F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CB1519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932D0D" w14:textId="77777777" w:rsidR="00B52E89" w:rsidRDefault="00B52E89" w:rsidP="006C2A4D">
            <w:pPr>
              <w:spacing w:before="135" w:after="135"/>
              <w:jc w:val="both"/>
            </w:pPr>
            <w:r>
              <w:rPr>
                <w:rFonts w:ascii="Arial" w:hAnsi="Arial" w:cs="Arial"/>
                <w:color w:val="000000"/>
                <w:position w:val="-12"/>
              </w:rPr>
              <w:t>MORAJO izpolnjevati pogoj</w:t>
            </w:r>
          </w:p>
          <w:p w14:paraId="5E340B7C"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10A7DB5"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B3968FC"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47D70DA" w14:textId="77777777" w:rsidR="00B52E89" w:rsidRDefault="00B52E89" w:rsidP="006C2A4D">
            <w:pPr>
              <w:spacing w:before="135" w:after="135"/>
              <w:jc w:val="both"/>
            </w:pPr>
            <w:r>
              <w:rPr>
                <w:rFonts w:ascii="Arial" w:hAnsi="Arial" w:cs="Arial"/>
                <w:color w:val="000000"/>
                <w:position w:val="-12"/>
              </w:rPr>
              <w:t>MORAJO izpolnjevati pogoj</w:t>
            </w:r>
          </w:p>
          <w:p w14:paraId="7B5F24D9"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Izpolnjen in podpisan Obrazec ESPD.</w:t>
            </w:r>
          </w:p>
          <w:p w14:paraId="0C1587E1"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tc>
      </w:tr>
    </w:tbl>
    <w:p w14:paraId="7A8560B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765674"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9DC561F" w14:textId="77777777" w:rsidR="00B52E89" w:rsidRDefault="00B52E89" w:rsidP="006C2A4D">
            <w:pPr>
              <w:spacing w:after="0"/>
              <w:jc w:val="center"/>
            </w:pPr>
            <w:r>
              <w:rPr>
                <w:rFonts w:ascii="Arial" w:hAnsi="Arial" w:cs="Arial"/>
                <w:b/>
                <w:bCs/>
                <w:color w:val="FFFFFF"/>
                <w:position w:val="-12"/>
              </w:rPr>
              <w:t>POGOJ 4</w:t>
            </w:r>
            <w:r>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4E0D707"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Slovenije ali druge države članice ali tretje države </w:t>
            </w:r>
            <w:r>
              <w:rPr>
                <w:rFonts w:ascii="Arial" w:hAnsi="Arial" w:cs="Arial"/>
                <w:b/>
                <w:bCs/>
                <w:color w:val="000000"/>
                <w:position w:val="-12"/>
                <w:u w:val="single"/>
              </w:rPr>
              <w:t>dvakrat izrečena globa zaradi prekrška v zvezi s plačilom za delo.</w:t>
            </w:r>
          </w:p>
          <w:p w14:paraId="00A5F36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00D2AD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BDFA3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D874822" w14:textId="77777777" w:rsidR="00B52E89" w:rsidRDefault="00B52E89" w:rsidP="006C2A4D">
            <w:pPr>
              <w:spacing w:before="135" w:after="135"/>
              <w:jc w:val="both"/>
            </w:pPr>
            <w:r>
              <w:rPr>
                <w:rFonts w:ascii="Arial" w:hAnsi="Arial" w:cs="Arial"/>
                <w:color w:val="000000"/>
                <w:position w:val="-12"/>
              </w:rPr>
              <w:t>Izpolnjen in podpisan Obrazec ESPD.</w:t>
            </w:r>
          </w:p>
          <w:p w14:paraId="29E737CA" w14:textId="77777777" w:rsidR="00B52E89" w:rsidRDefault="00B52E89" w:rsidP="006C2A4D">
            <w:pPr>
              <w:spacing w:before="135" w:after="135"/>
              <w:jc w:val="both"/>
            </w:pPr>
            <w:r>
              <w:rPr>
                <w:rFonts w:ascii="Arial" w:hAnsi="Arial" w:cs="Arial"/>
                <w:color w:val="000000"/>
                <w:position w:val="-12"/>
              </w:rPr>
              <w:t>Gospodarski subjekt lahko v ponudbi predloži potrdilo Inšpektorata RS za delo iz katerega bo razvidno, da ne obstajajo razlogi za izključitev.</w:t>
            </w:r>
          </w:p>
          <w:p w14:paraId="26540864" w14:textId="77777777" w:rsidR="00B52E89" w:rsidRDefault="00B52E89" w:rsidP="006C2A4D">
            <w:pPr>
              <w:spacing w:before="135" w:after="135"/>
              <w:jc w:val="both"/>
            </w:pPr>
            <w:r>
              <w:rPr>
                <w:rFonts w:ascii="Arial" w:hAnsi="Arial" w:cs="Arial"/>
                <w:color w:val="000000"/>
                <w:position w:val="-12"/>
              </w:rPr>
              <w:t>V kolikor bo gospodarski subjekt predložil zgolj Obrazec ESPD, lahko naročnik potrdilo pridobi sam.</w:t>
            </w:r>
          </w:p>
        </w:tc>
      </w:tr>
      <w:tr w:rsidR="00B52E89" w14:paraId="53A277E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D49C6A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256B676"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5E41A12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ADF2032"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CE2D83B" w14:textId="77777777" w:rsidR="00B52E89" w:rsidRDefault="00B52E89" w:rsidP="006C2A4D">
            <w:pPr>
              <w:spacing w:before="135" w:after="135"/>
              <w:jc w:val="both"/>
            </w:pPr>
            <w:r>
              <w:rPr>
                <w:rFonts w:ascii="Arial" w:hAnsi="Arial" w:cs="Arial"/>
                <w:color w:val="000000"/>
                <w:position w:val="-12"/>
              </w:rPr>
              <w:t>MORAJO izpolnjevati pogoj</w:t>
            </w:r>
          </w:p>
          <w:p w14:paraId="258E46DF"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B6CF2E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6D0C56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2314DD7" w14:textId="77777777" w:rsidR="00B52E89" w:rsidRDefault="00B52E89" w:rsidP="006C2A4D">
            <w:pPr>
              <w:spacing w:before="135" w:after="135"/>
              <w:jc w:val="both"/>
            </w:pPr>
            <w:r>
              <w:rPr>
                <w:rFonts w:ascii="Arial" w:hAnsi="Arial" w:cs="Arial"/>
                <w:color w:val="000000"/>
                <w:position w:val="-12"/>
              </w:rPr>
              <w:t>MORAJO izpolnjevati pogoj</w:t>
            </w:r>
          </w:p>
          <w:p w14:paraId="18841A02"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p w14:paraId="1EE67D98" w14:textId="77777777" w:rsidR="00B52E89" w:rsidRDefault="00B52E89" w:rsidP="006C2A4D">
            <w:pPr>
              <w:spacing w:before="135" w:after="135"/>
              <w:jc w:val="both"/>
            </w:pPr>
            <w:r>
              <w:rPr>
                <w:rFonts w:ascii="Arial" w:hAnsi="Arial" w:cs="Arial"/>
                <w:color w:val="000000"/>
                <w:position w:val="-12"/>
              </w:rPr>
              <w:t>Izpolnjen in podpisan Obrazec ESPD v zvezi z izpolnjevanjem obveznih pogojev za podizvajalca.</w:t>
            </w:r>
          </w:p>
        </w:tc>
      </w:tr>
    </w:tbl>
    <w:p w14:paraId="6DAF7B15"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426A573D" w14:textId="77777777" w:rsidTr="00812BCF">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0011B571" w14:textId="77777777" w:rsidR="00B52E89" w:rsidRDefault="00B52E89" w:rsidP="00812BCF">
            <w:pPr>
              <w:spacing w:after="0" w:line="240" w:lineRule="auto"/>
            </w:pPr>
            <w:r>
              <w:rPr>
                <w:rFonts w:ascii="Arial" w:hAnsi="Arial" w:cs="Arial"/>
                <w:color w:val="FFFFFF"/>
                <w:position w:val="-12"/>
              </w:rPr>
              <w:t>Poslovna in finančna sposobnost</w:t>
            </w:r>
          </w:p>
        </w:tc>
      </w:tr>
    </w:tbl>
    <w:p w14:paraId="04A198EE"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A03080"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6749470"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016F6C73" w14:textId="77777777" w:rsidR="00B52E89" w:rsidRDefault="00B52E89" w:rsidP="006C2A4D">
            <w:pPr>
              <w:spacing w:before="135" w:after="135"/>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B52E89" w14:paraId="6E5397B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E71653B"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F457FC2" w14:textId="77777777" w:rsidR="00B52E89" w:rsidRDefault="00B52E89" w:rsidP="006C2A4D">
            <w:pPr>
              <w:spacing w:before="135" w:after="135"/>
              <w:jc w:val="both"/>
            </w:pPr>
            <w:r>
              <w:rPr>
                <w:rFonts w:ascii="Arial" w:hAnsi="Arial" w:cs="Arial"/>
                <w:color w:val="000000"/>
                <w:position w:val="-12"/>
              </w:rPr>
              <w:t>Izpolnjen in podpisan Obrazec  ESPD.</w:t>
            </w:r>
          </w:p>
          <w:p w14:paraId="6843063F"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6468FF5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F153B4"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24E7A6" w14:textId="77777777" w:rsidR="00B52E89" w:rsidRDefault="00B52E89" w:rsidP="006C2A4D">
            <w:pPr>
              <w:spacing w:after="0"/>
              <w:jc w:val="both"/>
            </w:pPr>
            <w:r>
              <w:rPr>
                <w:rFonts w:ascii="Arial" w:hAnsi="Arial" w:cs="Arial"/>
                <w:color w:val="000000"/>
                <w:position w:val="-12"/>
              </w:rPr>
              <w:t> </w:t>
            </w:r>
          </w:p>
          <w:p w14:paraId="42D79B2E" w14:textId="77777777" w:rsidR="00B52E89" w:rsidRDefault="00B52E89" w:rsidP="006C2A4D">
            <w:pPr>
              <w:spacing w:after="0"/>
            </w:pPr>
            <w:r>
              <w:rPr>
                <w:rFonts w:ascii="Arial" w:hAnsi="Arial" w:cs="Arial"/>
                <w:color w:val="000000"/>
                <w:position w:val="-12"/>
              </w:rPr>
              <w:t xml:space="preserve"> /</w:t>
            </w:r>
          </w:p>
        </w:tc>
      </w:tr>
      <w:tr w:rsidR="00B52E89" w14:paraId="234C41B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B17847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41B25B" w14:textId="77777777" w:rsidR="00B52E89" w:rsidRDefault="00B52E89" w:rsidP="006C2A4D">
            <w:pPr>
              <w:spacing w:before="135" w:after="135"/>
              <w:jc w:val="both"/>
            </w:pPr>
            <w:r>
              <w:rPr>
                <w:rFonts w:ascii="Arial" w:hAnsi="Arial" w:cs="Arial"/>
                <w:color w:val="000000"/>
                <w:position w:val="-12"/>
              </w:rPr>
              <w:t>MORAJO izpolnjevati pogoj</w:t>
            </w:r>
          </w:p>
          <w:p w14:paraId="336420D4"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6B9DB4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F816451"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F24DAB" w14:textId="77777777" w:rsidR="00B52E89" w:rsidRDefault="00B52E89" w:rsidP="006C2A4D">
            <w:pPr>
              <w:spacing w:before="135" w:after="135"/>
              <w:jc w:val="both"/>
            </w:pPr>
            <w:r>
              <w:rPr>
                <w:rFonts w:ascii="Arial" w:hAnsi="Arial" w:cs="Arial"/>
                <w:color w:val="000000"/>
                <w:position w:val="-12"/>
              </w:rPr>
              <w:t>MORAJO izpolnjevati pogoj</w:t>
            </w:r>
          </w:p>
          <w:p w14:paraId="279A759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da izpolnjuje navedeni pogoj.</w:t>
            </w:r>
          </w:p>
        </w:tc>
      </w:tr>
    </w:tbl>
    <w:p w14:paraId="1C22E833"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1CF47EAE"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0232A181"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B6A9572" w14:textId="77777777" w:rsidR="00B52E89" w:rsidRDefault="00B52E89" w:rsidP="006C2A4D">
            <w:pPr>
              <w:spacing w:before="135" w:after="135"/>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72F43079" w14:textId="77777777" w:rsidR="00B52E89" w:rsidRPr="00186DD1" w:rsidRDefault="00B52E89" w:rsidP="006C2A4D">
            <w:pPr>
              <w:jc w:val="both"/>
            </w:pPr>
            <w:proofErr w:type="spellStart"/>
            <w:r w:rsidRPr="00186DD1">
              <w:lastRenderedPageBreak/>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B52E89" w14:paraId="245FB5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AACA244" w14:textId="77777777" w:rsidR="00B52E89" w:rsidRDefault="00B52E89" w:rsidP="006C2A4D">
            <w:pPr>
              <w:spacing w:after="0"/>
              <w:jc w:val="center"/>
            </w:pPr>
            <w:r>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7BD9E85C" w14:textId="77777777" w:rsidR="00B52E89" w:rsidRDefault="00B52E89" w:rsidP="006C2A4D">
            <w:pPr>
              <w:spacing w:before="135" w:after="135"/>
              <w:jc w:val="both"/>
            </w:pPr>
            <w:r>
              <w:rPr>
                <w:rFonts w:ascii="Arial" w:hAnsi="Arial" w:cs="Arial"/>
                <w:color w:val="000000"/>
                <w:position w:val="-12"/>
              </w:rPr>
              <w:t>Izpolnjen in podpisan Obrazec  ESPD.</w:t>
            </w:r>
          </w:p>
          <w:p w14:paraId="71B41392"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5D11B94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C3249B"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76002C3"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0956AC04" w14:textId="77777777" w:rsidR="00B52E89" w:rsidRDefault="00B52E89" w:rsidP="006C2A4D">
            <w:pPr>
              <w:spacing w:before="135" w:after="135"/>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52E89" w14:paraId="3F2146E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BFD5F2A"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389298" w14:textId="77777777" w:rsidR="00B52E89" w:rsidRDefault="00B52E89" w:rsidP="006C2A4D">
            <w:pPr>
              <w:spacing w:before="135" w:after="135"/>
              <w:jc w:val="both"/>
            </w:pPr>
            <w:r>
              <w:rPr>
                <w:rFonts w:ascii="Arial" w:hAnsi="Arial" w:cs="Arial"/>
                <w:color w:val="000000"/>
                <w:position w:val="-12"/>
              </w:rPr>
              <w:t>MORAJO izpolnjevati pogoj</w:t>
            </w:r>
          </w:p>
          <w:p w14:paraId="1F5C9DDF"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40A9565C"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AA921E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45862735" w14:textId="77777777" w:rsidR="00B52E89" w:rsidRDefault="00B52E89" w:rsidP="006C2A4D">
            <w:pPr>
              <w:spacing w:before="135" w:after="135"/>
              <w:jc w:val="both"/>
            </w:pPr>
            <w:r>
              <w:rPr>
                <w:rFonts w:ascii="Arial" w:hAnsi="Arial" w:cs="Arial"/>
                <w:color w:val="000000"/>
                <w:position w:val="-12"/>
              </w:rPr>
              <w:t>MORAJO izpolnjevati pogoj</w:t>
            </w:r>
          </w:p>
          <w:p w14:paraId="469AEE00"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B62D187"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58B72F54"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590CF42B"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61000470" w14:textId="72476564" w:rsidR="00B52E89" w:rsidRDefault="00B52E89" w:rsidP="006C2A4D">
            <w:pPr>
              <w:spacing w:before="135" w:after="135"/>
              <w:jc w:val="both"/>
            </w:pPr>
            <w:r>
              <w:rPr>
                <w:rFonts w:ascii="Arial" w:hAnsi="Arial" w:cs="Arial"/>
                <w:color w:val="000000"/>
                <w:position w:val="-12"/>
              </w:rPr>
              <w:t xml:space="preserve">Gospodarski subjekt naročniku nudi naslednje plačilne pogoje: </w:t>
            </w:r>
            <w:r w:rsidR="0089465C">
              <w:rPr>
                <w:rFonts w:ascii="Arial" w:hAnsi="Arial" w:cs="Arial"/>
                <w:color w:val="000000"/>
                <w:position w:val="-12"/>
              </w:rPr>
              <w:t>60</w:t>
            </w:r>
            <w:r>
              <w:rPr>
                <w:rFonts w:ascii="Arial" w:hAnsi="Arial" w:cs="Arial"/>
                <w:color w:val="000000"/>
                <w:position w:val="-12"/>
              </w:rPr>
              <w:t>-dnevni plačilni rok od datuma uradnega prejema računa, ki bo izstavljen po opravljeni dobavi blaga.</w:t>
            </w:r>
          </w:p>
        </w:tc>
      </w:tr>
      <w:tr w:rsidR="00B52E89" w14:paraId="444AD75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9F7FE9"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FFAD1AE"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10AD450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347B0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6617605" w14:textId="77777777" w:rsidR="00B52E89" w:rsidRDefault="00B52E89" w:rsidP="006C2A4D">
            <w:pPr>
              <w:spacing w:after="0"/>
              <w:jc w:val="both"/>
            </w:pPr>
            <w:r>
              <w:rPr>
                <w:rFonts w:ascii="Arial" w:hAnsi="Arial" w:cs="Arial"/>
                <w:color w:val="000000"/>
                <w:position w:val="-12"/>
              </w:rPr>
              <w:t> </w:t>
            </w:r>
          </w:p>
          <w:p w14:paraId="03F95E8F" w14:textId="77777777" w:rsidR="00B52E89" w:rsidRDefault="00B52E89" w:rsidP="006C2A4D">
            <w:pPr>
              <w:spacing w:after="0"/>
            </w:pPr>
            <w:r>
              <w:rPr>
                <w:rFonts w:ascii="Arial" w:hAnsi="Arial" w:cs="Arial"/>
                <w:color w:val="000000"/>
                <w:position w:val="-12"/>
              </w:rPr>
              <w:t xml:space="preserve"> /</w:t>
            </w:r>
          </w:p>
        </w:tc>
      </w:tr>
      <w:tr w:rsidR="00B52E89" w14:paraId="7D8D8DE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23DF66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E22DDF3" w14:textId="77777777" w:rsidR="00B52E89" w:rsidRDefault="00B52E89" w:rsidP="006C2A4D">
            <w:pPr>
              <w:spacing w:before="135" w:after="135"/>
              <w:jc w:val="both"/>
            </w:pPr>
            <w:r>
              <w:rPr>
                <w:rFonts w:ascii="Arial" w:hAnsi="Arial" w:cs="Arial"/>
                <w:color w:val="000000"/>
                <w:position w:val="-12"/>
              </w:rPr>
              <w:t>MORAJO izpolnjevati pogoj</w:t>
            </w:r>
          </w:p>
          <w:p w14:paraId="1AA9C23E"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781DC23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88C3E9"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BD08D19" w14:textId="77777777" w:rsidR="00B52E89" w:rsidRDefault="00B52E89" w:rsidP="006C2A4D">
            <w:pPr>
              <w:spacing w:before="135" w:after="135"/>
              <w:jc w:val="both"/>
            </w:pPr>
            <w:r>
              <w:rPr>
                <w:rFonts w:ascii="Arial" w:hAnsi="Arial" w:cs="Arial"/>
                <w:color w:val="000000"/>
                <w:position w:val="-12"/>
              </w:rPr>
              <w:t>MORAJO izpolnjevati pogoj</w:t>
            </w:r>
          </w:p>
          <w:p w14:paraId="7AC1CE8C"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8B0FE2B"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F593CB"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9137C08" w14:textId="77777777" w:rsidR="00B52E89" w:rsidRDefault="00B52E89" w:rsidP="00812BCF">
            <w:pPr>
              <w:spacing w:after="0" w:line="240"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6B8A1286" w14:textId="77777777" w:rsidR="00B52E89" w:rsidRDefault="00B52E89" w:rsidP="00812BCF">
            <w:pPr>
              <w:spacing w:before="135" w:after="135" w:line="240" w:lineRule="auto"/>
              <w:jc w:val="both"/>
            </w:pPr>
            <w:r>
              <w:rPr>
                <w:rFonts w:ascii="Arial" w:hAnsi="Arial" w:cs="Arial"/>
                <w:color w:val="000000"/>
                <w:position w:val="-12"/>
              </w:rPr>
              <w:t>Gospodarski subjekt je finančno in poslovno sposoben za izvedbo javnega naročila.</w:t>
            </w:r>
          </w:p>
        </w:tc>
      </w:tr>
      <w:tr w:rsidR="00B52E89" w14:paraId="2387F1E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33A8FD" w14:textId="77777777" w:rsidR="00B52E89" w:rsidRDefault="00B52E89" w:rsidP="00812BCF">
            <w:pPr>
              <w:spacing w:after="0" w:line="240" w:lineRule="auto"/>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AE6CE60" w14:textId="77777777" w:rsidR="00B52E89" w:rsidRDefault="00B52E89" w:rsidP="00812BCF">
            <w:pPr>
              <w:spacing w:before="135" w:after="135" w:line="240" w:lineRule="auto"/>
              <w:jc w:val="both"/>
            </w:pPr>
            <w:r w:rsidRPr="00CD041E">
              <w:rPr>
                <w:rFonts w:ascii="Arial" w:hAnsi="Arial" w:cs="Arial"/>
                <w:color w:val="000000"/>
                <w:position w:val="-12"/>
              </w:rPr>
              <w:t>Izpolnjen in podpisan Obrazec  ESPD.</w:t>
            </w:r>
          </w:p>
        </w:tc>
      </w:tr>
      <w:tr w:rsidR="00B52E89" w14:paraId="6522BB7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157C0CC" w14:textId="77777777" w:rsidR="00B52E89" w:rsidRDefault="00B52E89" w:rsidP="00812BCF">
            <w:pPr>
              <w:spacing w:after="0" w:line="240" w:lineRule="auto"/>
              <w:jc w:val="center"/>
            </w:pPr>
            <w:bookmarkStart w:id="7" w:name="_Hlk73440314"/>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E8C2D73" w14:textId="77777777" w:rsidR="00B52E89" w:rsidRDefault="00B52E89" w:rsidP="00812BCF">
            <w:pPr>
              <w:spacing w:after="0" w:line="240" w:lineRule="auto"/>
              <w:jc w:val="both"/>
            </w:pPr>
            <w:r>
              <w:rPr>
                <w:rFonts w:ascii="Arial" w:hAnsi="Arial" w:cs="Arial"/>
                <w:color w:val="000000"/>
                <w:position w:val="-12"/>
              </w:rPr>
              <w:t> </w:t>
            </w:r>
          </w:p>
          <w:p w14:paraId="32B8585D" w14:textId="77777777" w:rsidR="00B52E89" w:rsidRDefault="00B52E89" w:rsidP="00812BCF">
            <w:pPr>
              <w:spacing w:after="0" w:line="240" w:lineRule="auto"/>
            </w:pPr>
            <w:r>
              <w:rPr>
                <w:rFonts w:ascii="Arial" w:hAnsi="Arial" w:cs="Arial"/>
                <w:color w:val="000000"/>
                <w:position w:val="-12"/>
              </w:rPr>
              <w:t xml:space="preserve"> /</w:t>
            </w:r>
          </w:p>
        </w:tc>
      </w:tr>
      <w:bookmarkEnd w:id="7"/>
      <w:tr w:rsidR="00B52E89" w14:paraId="7F8E531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07F3368" w14:textId="77777777" w:rsidR="00B52E89" w:rsidRDefault="00B52E89" w:rsidP="00812BCF">
            <w:pPr>
              <w:spacing w:after="0" w:line="240" w:lineRule="auto"/>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AE3C877"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B52E89" w14:paraId="1441323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216D192" w14:textId="77777777" w:rsidR="00B52E89" w:rsidRDefault="00B52E89" w:rsidP="00812BCF">
            <w:pPr>
              <w:spacing w:after="0" w:line="240" w:lineRule="auto"/>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0728411"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p>
        </w:tc>
      </w:tr>
    </w:tbl>
    <w:p w14:paraId="2430C1CD" w14:textId="77777777" w:rsidR="00B52E89" w:rsidRDefault="00B52E89" w:rsidP="00B52E89">
      <w:pPr>
        <w:rPr>
          <w:rFonts w:ascii="Arial" w:hAnsi="Arial" w:cs="Arial"/>
        </w:rPr>
      </w:pPr>
    </w:p>
    <w:tbl>
      <w:tblPr>
        <w:tblW w:w="9301" w:type="dxa"/>
        <w:tblInd w:w="108" w:type="dxa"/>
        <w:tblLook w:val="04A0" w:firstRow="1" w:lastRow="0" w:firstColumn="1" w:lastColumn="0" w:noHBand="0" w:noVBand="1"/>
      </w:tblPr>
      <w:tblGrid>
        <w:gridCol w:w="1860"/>
        <w:gridCol w:w="7441"/>
      </w:tblGrid>
      <w:tr w:rsidR="00B52E89" w:rsidRPr="00753C58" w14:paraId="57C7AF1A" w14:textId="77777777" w:rsidTr="00812BCF">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878A12" w14:textId="77777777" w:rsidR="00B52E89" w:rsidRPr="00753C58" w:rsidRDefault="00B52E89" w:rsidP="006C2A4D">
            <w:pPr>
              <w:jc w:val="center"/>
              <w:rPr>
                <w:rFonts w:ascii="Arial" w:hAnsi="Arial" w:cs="Arial"/>
              </w:rPr>
            </w:pPr>
            <w:r w:rsidRPr="00753C58">
              <w:rPr>
                <w:rFonts w:ascii="Arial" w:hAnsi="Arial" w:cs="Arial"/>
                <w:b/>
                <w:bCs/>
                <w:color w:val="FFFFFF"/>
                <w:position w:val="-2"/>
              </w:rPr>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8C20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52E89" w:rsidRPr="00753C58" w14:paraId="25DC6DC5"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5343" w14:textId="77777777" w:rsidR="00B52E89" w:rsidRPr="00753C58" w:rsidRDefault="00B52E89" w:rsidP="006C2A4D">
            <w:pPr>
              <w:jc w:val="center"/>
              <w:rPr>
                <w:rFonts w:ascii="Arial" w:hAnsi="Arial" w:cs="Arial"/>
              </w:rPr>
            </w:pPr>
            <w:r w:rsidRPr="00753C58">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EA8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52E89" w14:paraId="0B3E2363" w14:textId="77777777" w:rsidTr="00812BCF">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46BF1AA" w14:textId="77777777" w:rsidR="00B52E89" w:rsidRDefault="00B52E89" w:rsidP="006C2A4D">
            <w:pPr>
              <w:spacing w:after="0"/>
              <w:jc w:val="center"/>
            </w:pPr>
            <w:r>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0C22CB19" w14:textId="77777777" w:rsidR="00B52E89" w:rsidRDefault="00B52E89" w:rsidP="006C2A4D">
            <w:pPr>
              <w:spacing w:after="0"/>
              <w:jc w:val="both"/>
            </w:pPr>
            <w:r>
              <w:rPr>
                <w:rFonts w:ascii="Arial" w:hAnsi="Arial" w:cs="Arial"/>
                <w:color w:val="000000"/>
                <w:position w:val="-12"/>
              </w:rPr>
              <w:t> </w:t>
            </w:r>
          </w:p>
          <w:p w14:paraId="2DD6245F" w14:textId="77777777" w:rsidR="00B52E89" w:rsidRDefault="00B52E89" w:rsidP="006C2A4D">
            <w:pPr>
              <w:spacing w:after="0"/>
            </w:pPr>
            <w:r>
              <w:rPr>
                <w:rFonts w:ascii="Arial" w:hAnsi="Arial" w:cs="Arial"/>
                <w:color w:val="000000"/>
                <w:position w:val="-12"/>
              </w:rPr>
              <w:t xml:space="preserve"> /</w:t>
            </w:r>
          </w:p>
        </w:tc>
      </w:tr>
      <w:tr w:rsidR="00B52E89" w:rsidRPr="00753C58" w14:paraId="50F0DADB" w14:textId="77777777" w:rsidTr="00812BCF">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03C64" w14:textId="77777777" w:rsidR="00B52E89" w:rsidRPr="00753C58" w:rsidRDefault="00B52E89" w:rsidP="006C2A4D">
            <w:pPr>
              <w:jc w:val="center"/>
              <w:rPr>
                <w:rFonts w:ascii="Arial" w:hAnsi="Arial" w:cs="Arial"/>
              </w:rPr>
            </w:pPr>
            <w:r w:rsidRPr="00753C58">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C7B4"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0CEF3C8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rsidRPr="00753C58" w14:paraId="3969DBD4"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8F407" w14:textId="77777777" w:rsidR="00B52E89" w:rsidRPr="00753C58" w:rsidRDefault="00B52E89" w:rsidP="006C2A4D">
            <w:pPr>
              <w:jc w:val="center"/>
              <w:rPr>
                <w:rFonts w:ascii="Arial" w:hAnsi="Arial" w:cs="Arial"/>
              </w:rPr>
            </w:pPr>
            <w:r w:rsidRPr="00753C58">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7CAB"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47699AF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D232A69" w14:textId="77777777" w:rsidR="00B52E89" w:rsidRDefault="00B52E89" w:rsidP="00B52E89">
      <w:pPr>
        <w:rPr>
          <w:rFonts w:ascii="Arial" w:hAnsi="Arial" w:cs="Arial"/>
        </w:rPr>
      </w:pPr>
    </w:p>
    <w:p w14:paraId="5B874028" w14:textId="77777777" w:rsidR="00FB04E5" w:rsidRDefault="00FB04E5" w:rsidP="00B52E89">
      <w:pPr>
        <w:rPr>
          <w:rFonts w:ascii="Arial" w:hAnsi="Arial" w:cs="Arial"/>
        </w:rPr>
      </w:pPr>
    </w:p>
    <w:p w14:paraId="345DC738" w14:textId="77777777" w:rsidR="00FB04E5" w:rsidRDefault="00FB04E5"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6C0C35DA" w14:textId="77777777" w:rsidTr="00812BCF">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391EC22E" w14:textId="77777777" w:rsidR="00B52E89" w:rsidRDefault="00B52E89" w:rsidP="00812BCF">
            <w:pPr>
              <w:spacing w:after="0" w:line="240" w:lineRule="auto"/>
            </w:pPr>
            <w:r>
              <w:rPr>
                <w:rFonts w:ascii="Arial" w:hAnsi="Arial" w:cs="Arial"/>
                <w:color w:val="FFFFFF"/>
                <w:position w:val="-12"/>
              </w:rPr>
              <w:lastRenderedPageBreak/>
              <w:t>Tehnična sposobnost</w:t>
            </w:r>
          </w:p>
        </w:tc>
      </w:tr>
    </w:tbl>
    <w:p w14:paraId="2B7ACF8D"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3F1DBF4F"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17928AB"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019F6CC" w14:textId="77777777" w:rsidR="00B52E89" w:rsidRDefault="00B52E89" w:rsidP="006C2A4D">
            <w:pPr>
              <w:spacing w:before="135" w:after="135"/>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B52E89" w14:paraId="5A7C88A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3411350"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28EC73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125878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6925C8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F5AC25" w14:textId="77777777" w:rsidR="00B52E89" w:rsidRDefault="00B52E89" w:rsidP="006C2A4D">
            <w:pPr>
              <w:spacing w:after="0"/>
              <w:jc w:val="both"/>
            </w:pPr>
            <w:r>
              <w:rPr>
                <w:rFonts w:ascii="Arial" w:hAnsi="Arial" w:cs="Arial"/>
                <w:color w:val="000000"/>
                <w:position w:val="-12"/>
              </w:rPr>
              <w:t> </w:t>
            </w:r>
          </w:p>
          <w:p w14:paraId="56D9EB52" w14:textId="77777777" w:rsidR="00B52E89" w:rsidRDefault="00B52E89" w:rsidP="006C2A4D">
            <w:pPr>
              <w:spacing w:after="0"/>
            </w:pPr>
            <w:r>
              <w:rPr>
                <w:rFonts w:ascii="Arial" w:hAnsi="Arial" w:cs="Arial"/>
                <w:color w:val="000000"/>
                <w:position w:val="-12"/>
              </w:rPr>
              <w:t xml:space="preserve"> /</w:t>
            </w:r>
          </w:p>
        </w:tc>
      </w:tr>
      <w:tr w:rsidR="00B52E89" w14:paraId="14B2A64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CC03C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B8DD2F" w14:textId="77777777" w:rsidR="00B52E89" w:rsidRDefault="00B52E89" w:rsidP="006C2A4D">
            <w:pPr>
              <w:spacing w:before="135" w:after="135"/>
              <w:jc w:val="both"/>
            </w:pPr>
            <w:r>
              <w:rPr>
                <w:rFonts w:ascii="Arial" w:hAnsi="Arial" w:cs="Arial"/>
                <w:color w:val="000000"/>
                <w:position w:val="-12"/>
              </w:rPr>
              <w:t>MORAJO izpolnjevati pogoj</w:t>
            </w:r>
          </w:p>
          <w:p w14:paraId="3709F96D"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D14129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4A19B28"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6CA0B32" w14:textId="77777777" w:rsidR="00B52E89" w:rsidRDefault="00B52E89" w:rsidP="006C2A4D">
            <w:pPr>
              <w:spacing w:before="135" w:after="135"/>
              <w:jc w:val="both"/>
            </w:pPr>
            <w:r>
              <w:rPr>
                <w:rFonts w:ascii="Arial" w:hAnsi="Arial" w:cs="Arial"/>
                <w:color w:val="000000"/>
                <w:position w:val="-12"/>
              </w:rPr>
              <w:t>MORAJO izpolnjevati pogoj</w:t>
            </w:r>
          </w:p>
          <w:p w14:paraId="701C69CF"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56196C4A"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5ABB26A6"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85C3963"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75125105" w14:textId="77777777" w:rsidR="00B52E89" w:rsidRDefault="00B52E89" w:rsidP="006C2A4D">
            <w:pPr>
              <w:spacing w:before="135" w:after="135"/>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B52E89" w14:paraId="7256373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8C695A1"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5672DD5"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67A75F8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09230D1"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3367C653" w14:textId="77777777" w:rsidR="00B52E89" w:rsidRDefault="00B52E89" w:rsidP="006C2A4D">
            <w:pPr>
              <w:spacing w:after="0"/>
              <w:jc w:val="both"/>
            </w:pPr>
            <w:r>
              <w:rPr>
                <w:rFonts w:ascii="Arial" w:hAnsi="Arial" w:cs="Arial"/>
                <w:color w:val="000000"/>
                <w:position w:val="-12"/>
              </w:rPr>
              <w:t> </w:t>
            </w:r>
          </w:p>
          <w:p w14:paraId="2F30367F" w14:textId="77777777" w:rsidR="00B52E89" w:rsidRDefault="00B52E89" w:rsidP="006C2A4D">
            <w:pPr>
              <w:spacing w:after="0"/>
            </w:pPr>
            <w:r>
              <w:rPr>
                <w:rFonts w:ascii="Arial" w:hAnsi="Arial" w:cs="Arial"/>
                <w:color w:val="000000"/>
                <w:position w:val="-12"/>
              </w:rPr>
              <w:t xml:space="preserve"> /</w:t>
            </w:r>
          </w:p>
        </w:tc>
      </w:tr>
      <w:tr w:rsidR="00B52E89" w14:paraId="5AC5190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B08C37E"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A407F82" w14:textId="77777777" w:rsidR="00B52E89" w:rsidRDefault="00B52E89" w:rsidP="006C2A4D">
            <w:pPr>
              <w:spacing w:before="135" w:after="135"/>
              <w:jc w:val="both"/>
            </w:pPr>
            <w:r>
              <w:rPr>
                <w:rFonts w:ascii="Arial" w:hAnsi="Arial" w:cs="Arial"/>
                <w:color w:val="000000"/>
                <w:position w:val="-12"/>
              </w:rPr>
              <w:t>MORAJO izpolnjevati pogoj</w:t>
            </w:r>
          </w:p>
          <w:p w14:paraId="576863AF"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126823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65DDCF6"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9F2A4C7" w14:textId="77777777" w:rsidR="00B52E89" w:rsidRDefault="00B52E89" w:rsidP="006C2A4D">
            <w:pPr>
              <w:spacing w:before="135" w:after="135"/>
              <w:jc w:val="both"/>
            </w:pPr>
            <w:r>
              <w:rPr>
                <w:rFonts w:ascii="Arial" w:hAnsi="Arial" w:cs="Arial"/>
                <w:color w:val="000000"/>
                <w:position w:val="-12"/>
              </w:rPr>
              <w:t>MORAJO izpolnjevati pogoj</w:t>
            </w:r>
          </w:p>
          <w:p w14:paraId="1CA8573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D5D67E5" w14:textId="77777777" w:rsidR="00B52E89" w:rsidRDefault="00B52E89" w:rsidP="00B52E89">
      <w:pPr>
        <w:rPr>
          <w:rFonts w:ascii="Arial" w:hAnsi="Arial" w:cs="Arial"/>
        </w:rPr>
      </w:pPr>
    </w:p>
    <w:tbl>
      <w:tblPr>
        <w:tblW w:w="9414" w:type="dxa"/>
        <w:tblInd w:w="-5" w:type="dxa"/>
        <w:tblLayout w:type="fixed"/>
        <w:tblLook w:val="0000" w:firstRow="0" w:lastRow="0" w:firstColumn="0" w:lastColumn="0" w:noHBand="0" w:noVBand="0"/>
      </w:tblPr>
      <w:tblGrid>
        <w:gridCol w:w="1974"/>
        <w:gridCol w:w="7440"/>
      </w:tblGrid>
      <w:tr w:rsidR="00B52E89" w14:paraId="4A1497E1" w14:textId="77777777" w:rsidTr="006C2A4D">
        <w:tc>
          <w:tcPr>
            <w:tcW w:w="1974"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43678AB8" w14:textId="77777777" w:rsidR="00B52E89" w:rsidRDefault="00B52E89" w:rsidP="006C2A4D">
            <w:pPr>
              <w:spacing w:after="0"/>
              <w:jc w:val="center"/>
            </w:pPr>
            <w:r>
              <w:rPr>
                <w:rFonts w:ascii="Arial" w:hAnsi="Arial" w:cs="Arial"/>
                <w:b/>
                <w:bCs/>
                <w:color w:val="FFFFFF"/>
                <w:position w:val="-12"/>
              </w:rPr>
              <w:lastRenderedPageBreak/>
              <w:t>POGOJ 3</w:t>
            </w:r>
            <w:r>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6418191" w14:textId="77777777" w:rsidR="00B52E89" w:rsidRDefault="00B52E89" w:rsidP="006C2A4D">
            <w:pPr>
              <w:spacing w:before="135" w:after="135"/>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B52E89" w14:paraId="07F564E4"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1313647D"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A02C967"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D16B1F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6C2C249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7484A3AC" w14:textId="77777777" w:rsidR="00B52E89" w:rsidRDefault="00B52E89" w:rsidP="006C2A4D">
            <w:pPr>
              <w:spacing w:after="0"/>
              <w:jc w:val="both"/>
            </w:pPr>
            <w:r>
              <w:rPr>
                <w:rFonts w:ascii="Arial" w:hAnsi="Arial" w:cs="Arial"/>
                <w:color w:val="000000"/>
                <w:position w:val="-12"/>
              </w:rPr>
              <w:t> </w:t>
            </w:r>
          </w:p>
          <w:p w14:paraId="1F87F034" w14:textId="77777777" w:rsidR="00B52E89" w:rsidRDefault="00B52E89" w:rsidP="006C2A4D">
            <w:pPr>
              <w:spacing w:after="0"/>
            </w:pPr>
            <w:r>
              <w:rPr>
                <w:rFonts w:ascii="Arial" w:hAnsi="Arial" w:cs="Arial"/>
                <w:color w:val="000000"/>
                <w:position w:val="-12"/>
              </w:rPr>
              <w:t xml:space="preserve"> /</w:t>
            </w:r>
          </w:p>
        </w:tc>
      </w:tr>
      <w:tr w:rsidR="00B52E89" w14:paraId="28E8DD2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2AB6179D"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6B4B56F" w14:textId="77777777" w:rsidR="00B52E89" w:rsidRDefault="00B52E89" w:rsidP="006C2A4D">
            <w:pPr>
              <w:spacing w:before="135" w:after="135"/>
              <w:jc w:val="both"/>
            </w:pPr>
            <w:r>
              <w:rPr>
                <w:rFonts w:ascii="Arial" w:hAnsi="Arial" w:cs="Arial"/>
                <w:color w:val="000000"/>
                <w:position w:val="-12"/>
              </w:rPr>
              <w:t>MORAJO izpolnjevati pogoj</w:t>
            </w:r>
          </w:p>
          <w:p w14:paraId="7DA11D2A"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11D3240B"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0878F59E"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37356B6" w14:textId="77777777" w:rsidR="00B52E89" w:rsidRDefault="00B52E89" w:rsidP="006C2A4D">
            <w:pPr>
              <w:spacing w:before="135" w:after="135"/>
              <w:jc w:val="both"/>
            </w:pPr>
            <w:r>
              <w:rPr>
                <w:rFonts w:ascii="Arial" w:hAnsi="Arial" w:cs="Arial"/>
                <w:color w:val="000000"/>
                <w:position w:val="-12"/>
              </w:rPr>
              <w:t>MORAJO izpolnjevati pogoj</w:t>
            </w:r>
          </w:p>
          <w:p w14:paraId="1AD25352"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C1A76C3" w14:textId="77777777" w:rsidR="00B52E89" w:rsidRDefault="00B52E89" w:rsidP="00B52E89">
      <w:pPr>
        <w:spacing w:after="0"/>
        <w:jc w:val="both"/>
        <w:rPr>
          <w:rFonts w:cs="Arial"/>
        </w:rPr>
      </w:pPr>
    </w:p>
    <w:p w14:paraId="4E4AFC98" w14:textId="77777777" w:rsidR="00B52E89" w:rsidRDefault="00B52E89" w:rsidP="00B52E89">
      <w:pPr>
        <w:spacing w:after="0"/>
        <w:jc w:val="both"/>
        <w:rPr>
          <w:rFonts w:cs="Arial"/>
          <w:b/>
          <w:bCs/>
        </w:rPr>
      </w:pPr>
      <w:bookmarkStart w:id="8" w:name="_Hlk202164657"/>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Pr="007C20D5">
        <w:rPr>
          <w:rFonts w:cs="Arial"/>
          <w:b/>
          <w:bCs/>
        </w:rPr>
        <w:t>Popravni mehanizem:</w:t>
      </w:r>
    </w:p>
    <w:p w14:paraId="2DC92079" w14:textId="562EB44D" w:rsidR="00B52E89" w:rsidRDefault="00B52E89" w:rsidP="00B52E89">
      <w:pPr>
        <w:spacing w:after="0"/>
        <w:jc w:val="both"/>
        <w:rPr>
          <w:rFonts w:cs="Arial"/>
        </w:rPr>
      </w:pPr>
      <w:r w:rsidRPr="00DB71BC">
        <w:rPr>
          <w:rFonts w:cs="Arial"/>
        </w:rPr>
        <w:t>Gospodarski subjekt</w:t>
      </w:r>
      <w:r>
        <w:rPr>
          <w:rFonts w:cs="Arial"/>
        </w:rPr>
        <w:t xml:space="preserve">, ki je v enem od položajev iz </w:t>
      </w:r>
      <w:r w:rsidR="00A05653">
        <w:rPr>
          <w:rFonts w:cs="Arial"/>
        </w:rPr>
        <w:t xml:space="preserve">prvega dela pogojev: </w:t>
      </w:r>
      <w:r>
        <w:rPr>
          <w:rFonts w:cs="Arial"/>
        </w:rPr>
        <w:t xml:space="preserve">točke 1 in 4 </w:t>
      </w:r>
      <w:r w:rsidRPr="00141BC7">
        <w:rPr>
          <w:rFonts w:cs="Arial"/>
        </w:rPr>
        <w:t xml:space="preserve">poglavja </w:t>
      </w:r>
      <w:r>
        <w:rPr>
          <w:rFonts w:cs="Arial"/>
        </w:rPr>
        <w:t xml:space="preserve">Razlog za izključitev, lahko najkasneje do roka za oddajo ponudbe naročniku predloži dokaze, da je sprejel zadostne ukrepe, s katerimi lahko dokaže svojo zanesljivost kljub obstoju razlogov iz navedenih točk. </w:t>
      </w:r>
    </w:p>
    <w:p w14:paraId="17EF7FDA" w14:textId="77777777" w:rsidR="00B52E89" w:rsidRDefault="00B52E89" w:rsidP="00B52E89">
      <w:pPr>
        <w:jc w:val="both"/>
        <w:rPr>
          <w:rFonts w:cs="Arial"/>
        </w:rPr>
      </w:pPr>
      <w:r>
        <w:rPr>
          <w:rFonts w:cs="Arial"/>
        </w:rPr>
        <w:t>Gospodarski subjekt, ki je bil iz sodelovanja v postopkih javnega naročanja izključen na podlagi pravnomočne sodbe ali odločbe o prekršku, ki učinkuje v Republiki Sloveniji, v čas trajanja izključitve ni upravičen do uporabe možnosti iz prejšnjega odstavka.</w:t>
      </w:r>
    </w:p>
    <w:p w14:paraId="5A088305" w14:textId="0C9A04FF" w:rsidR="00B52E89" w:rsidRPr="00DB71BC" w:rsidRDefault="00B52E89" w:rsidP="00B52E89">
      <w:pPr>
        <w:jc w:val="both"/>
        <w:rPr>
          <w:rFonts w:cs="Arial"/>
        </w:rPr>
      </w:pPr>
      <w:r>
        <w:rPr>
          <w:rFonts w:cs="Arial"/>
        </w:rPr>
        <w:t xml:space="preserve">Če naročnik oceni, da dokazi, ki jih je predložil gospodarski subjekt, zadoščajo, gospodarskega subjekta ne glede na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ne izloči iz postopka javnega naročanja.</w:t>
      </w:r>
    </w:p>
    <w:p w14:paraId="139732D5" w14:textId="69C830AF" w:rsidR="00B52E89" w:rsidRPr="0032214B" w:rsidRDefault="00B52E89" w:rsidP="00B52E89">
      <w:pPr>
        <w:jc w:val="both"/>
        <w:rPr>
          <w:rFonts w:cs="Arial"/>
        </w:rPr>
      </w:pPr>
      <w:r>
        <w:rPr>
          <w:rFonts w:cs="Arial"/>
        </w:rPr>
        <w:t xml:space="preserve">V kolikor </w:t>
      </w:r>
      <w:r w:rsidR="00DA774A">
        <w:rPr>
          <w:rFonts w:cs="Arial"/>
        </w:rPr>
        <w:t xml:space="preserve">je </w:t>
      </w:r>
      <w:r>
        <w:rPr>
          <w:rFonts w:cs="Arial"/>
        </w:rPr>
        <w:t xml:space="preserve">gospodarski subjekt v enem od položajev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 xml:space="preserve">in uveljavlja popravni mehanizem, pri oddaji ponudbe predloži lastno izjavo z navedbo kršitev in ukrepov za </w:t>
      </w:r>
      <w:proofErr w:type="spellStart"/>
      <w:r>
        <w:rPr>
          <w:rFonts w:cs="Arial"/>
        </w:rPr>
        <w:t>samoočiščenje</w:t>
      </w:r>
      <w:proofErr w:type="spellEnd"/>
      <w:r>
        <w:rPr>
          <w:rFonts w:cs="Arial"/>
        </w:rPr>
        <w:t xml:space="preserve">, ter predloži dokaze, da je sprejel zadostne ukrepe, s katerimi lahko dokaže svojo zanesljivost kljub obstoju razlogov za izključitev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teh navodil.</w:t>
      </w:r>
    </w:p>
    <w:bookmarkEnd w:id="8"/>
    <w:p w14:paraId="2A85CAF4" w14:textId="77777777" w:rsidR="00B52E89" w:rsidRDefault="00B52E89" w:rsidP="00B52E89">
      <w:pPr>
        <w:spacing w:after="0"/>
        <w:jc w:val="both"/>
        <w:rPr>
          <w:rFonts w:cs="Arial"/>
          <w:b/>
        </w:rPr>
      </w:pPr>
      <w:r w:rsidRPr="00801CC1">
        <w:rPr>
          <w:rFonts w:cs="Arial"/>
          <w:b/>
        </w:rPr>
        <w:t>2.</w:t>
      </w:r>
      <w:r>
        <w:rPr>
          <w:rFonts w:cs="Arial"/>
          <w:b/>
        </w:rPr>
        <w:t>13.</w:t>
      </w:r>
      <w:r w:rsidRPr="00801CC1">
        <w:rPr>
          <w:rFonts w:cs="Arial"/>
          <w:b/>
        </w:rPr>
        <w:t xml:space="preserve">  Ponudbena vrednost </w:t>
      </w:r>
    </w:p>
    <w:p w14:paraId="69C7C79B" w14:textId="77777777" w:rsidR="00B52E89" w:rsidRDefault="00B52E89" w:rsidP="00B52E89">
      <w:pPr>
        <w:tabs>
          <w:tab w:val="left" w:pos="962"/>
        </w:tabs>
        <w:spacing w:after="0"/>
        <w:jc w:val="both"/>
      </w:pPr>
      <w:r>
        <w:rPr>
          <w:rFonts w:cs="Arial"/>
        </w:rPr>
        <w:t xml:space="preserve">Cene morajo biti podane v evrih (EUR). </w:t>
      </w:r>
    </w:p>
    <w:p w14:paraId="304184C3" w14:textId="77777777" w:rsidR="00B52E89" w:rsidRDefault="00B52E89" w:rsidP="00B52E89">
      <w:pPr>
        <w:tabs>
          <w:tab w:val="left" w:pos="962"/>
        </w:tabs>
        <w:spacing w:after="0"/>
        <w:jc w:val="both"/>
        <w:rPr>
          <w:rFonts w:cs="Arial"/>
        </w:rPr>
      </w:pPr>
    </w:p>
    <w:p w14:paraId="5C8F058E" w14:textId="77777777" w:rsidR="00B52E89" w:rsidRDefault="00B52E89" w:rsidP="00B52E89">
      <w:pPr>
        <w:spacing w:after="0"/>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75D4F4D2" w14:textId="77777777" w:rsidR="00B52E89" w:rsidRDefault="00B52E89" w:rsidP="00B52E89">
      <w:pPr>
        <w:spacing w:after="0"/>
        <w:jc w:val="both"/>
        <w:rPr>
          <w:rFonts w:cs="Arial"/>
          <w:b/>
        </w:rPr>
      </w:pPr>
    </w:p>
    <w:p w14:paraId="18C48004" w14:textId="77777777" w:rsidR="00976D16" w:rsidRDefault="00976D16" w:rsidP="00B52E89">
      <w:pPr>
        <w:spacing w:after="0"/>
        <w:jc w:val="both"/>
        <w:rPr>
          <w:rFonts w:cs="Arial"/>
          <w:b/>
        </w:rPr>
      </w:pPr>
    </w:p>
    <w:p w14:paraId="05C10D23" w14:textId="77777777" w:rsidR="00B52E89" w:rsidRDefault="00B52E89" w:rsidP="00B52E89">
      <w:pPr>
        <w:spacing w:after="0"/>
        <w:jc w:val="both"/>
        <w:rPr>
          <w:rFonts w:cs="Arial"/>
        </w:rPr>
      </w:pPr>
      <w:r w:rsidRPr="00801CC1">
        <w:rPr>
          <w:rFonts w:cs="Arial"/>
          <w:b/>
        </w:rPr>
        <w:t>2.</w:t>
      </w:r>
      <w:r>
        <w:rPr>
          <w:rFonts w:cs="Arial"/>
          <w:b/>
        </w:rPr>
        <w:t>14.</w:t>
      </w:r>
      <w:r w:rsidRPr="00801CC1">
        <w:rPr>
          <w:rFonts w:cs="Arial"/>
          <w:b/>
        </w:rPr>
        <w:t xml:space="preserve">  Merilo </w:t>
      </w:r>
    </w:p>
    <w:p w14:paraId="5A219A1B" w14:textId="77777777" w:rsidR="00B52E89" w:rsidRDefault="00B52E89" w:rsidP="00B52E89">
      <w:pPr>
        <w:spacing w:after="0"/>
        <w:jc w:val="both"/>
        <w:rPr>
          <w:rFonts w:ascii="Arial" w:hAnsi="Arial" w:cs="Arial"/>
          <w:color w:val="000000"/>
        </w:rPr>
      </w:pPr>
      <w:r>
        <w:rPr>
          <w:rFonts w:ascii="Arial" w:hAnsi="Arial" w:cs="Arial"/>
          <w:color w:val="000000"/>
        </w:rPr>
        <w:t xml:space="preserve">Izbira ponudb bo potekala po naslednjem kriteriju: </w:t>
      </w:r>
    </w:p>
    <w:p w14:paraId="5621E5F5" w14:textId="77777777" w:rsidR="00B52E89" w:rsidRPr="009C4AC7" w:rsidRDefault="00B52E89" w:rsidP="00B52E89">
      <w:pPr>
        <w:spacing w:after="0"/>
        <w:jc w:val="both"/>
        <w:rPr>
          <w:rFonts w:cs="Arial"/>
        </w:rPr>
      </w:pPr>
    </w:p>
    <w:p w14:paraId="6D7FD446" w14:textId="33F61BF7" w:rsidR="00B52E89" w:rsidRPr="00695A13" w:rsidRDefault="00B52E89" w:rsidP="00B52E89">
      <w:pPr>
        <w:spacing w:after="0"/>
        <w:jc w:val="both"/>
        <w:rPr>
          <w:rFonts w:cs="Arial"/>
          <w:color w:val="000000"/>
        </w:rPr>
      </w:pPr>
      <w:r w:rsidRPr="00695A13">
        <w:rPr>
          <w:rFonts w:cs="Arial"/>
          <w:color w:val="000000"/>
        </w:rPr>
        <w:t xml:space="preserve">Merilo, za izbor najugodnejšega ponudnika za </w:t>
      </w:r>
      <w:r w:rsidR="00976D16">
        <w:rPr>
          <w:rFonts w:cs="Arial"/>
          <w:color w:val="000000"/>
        </w:rPr>
        <w:t xml:space="preserve">posamezen </w:t>
      </w:r>
      <w:r w:rsidR="0053337A">
        <w:rPr>
          <w:rFonts w:cs="Arial"/>
          <w:color w:val="000000"/>
        </w:rPr>
        <w:t>sklop</w:t>
      </w:r>
      <w:r w:rsidRPr="00695A13">
        <w:rPr>
          <w:rFonts w:cs="Arial"/>
          <w:color w:val="000000"/>
        </w:rPr>
        <w:t xml:space="preserve"> medicinsk</w:t>
      </w:r>
      <w:r>
        <w:rPr>
          <w:rFonts w:cs="Arial"/>
          <w:color w:val="000000"/>
        </w:rPr>
        <w:t>ega potrošnega materiala</w:t>
      </w:r>
      <w:r w:rsidRPr="00695A13">
        <w:rPr>
          <w:rFonts w:cs="Arial"/>
          <w:color w:val="000000"/>
        </w:rPr>
        <w:t xml:space="preserve"> je ekonomsko najugodnejša ponudba</w:t>
      </w:r>
      <w:r w:rsidR="00F41353">
        <w:rPr>
          <w:rFonts w:cs="Arial"/>
          <w:color w:val="000000"/>
        </w:rPr>
        <w:t xml:space="preserve"> za posamezen sklop</w:t>
      </w:r>
      <w:r w:rsidRPr="00695A13">
        <w:rPr>
          <w:rFonts w:cs="Arial"/>
          <w:color w:val="000000"/>
        </w:rPr>
        <w:t xml:space="preserve">. Izbrana ponudba bo ponudba z najnižjo končno ceno </w:t>
      </w:r>
      <w:r w:rsidR="0053337A">
        <w:rPr>
          <w:rFonts w:cs="Arial"/>
          <w:color w:val="000000"/>
        </w:rPr>
        <w:t xml:space="preserve">za </w:t>
      </w:r>
      <w:r w:rsidR="00976D16">
        <w:rPr>
          <w:rFonts w:cs="Arial"/>
          <w:color w:val="000000"/>
        </w:rPr>
        <w:t xml:space="preserve">posamezen </w:t>
      </w:r>
      <w:r w:rsidR="0053337A">
        <w:rPr>
          <w:rFonts w:cs="Arial"/>
          <w:color w:val="000000"/>
        </w:rPr>
        <w:t>sklop</w:t>
      </w:r>
      <w:r w:rsidRPr="00695A13">
        <w:rPr>
          <w:rFonts w:cs="Arial"/>
          <w:color w:val="000000"/>
        </w:rPr>
        <w:t xml:space="preserve">, ki obenem ustreza vsem tehničnih zahtevam naročnika. </w:t>
      </w:r>
    </w:p>
    <w:p w14:paraId="5BFF6D53" w14:textId="77777777" w:rsidR="00B52E89" w:rsidRDefault="00B52E89" w:rsidP="00B52E89">
      <w:pPr>
        <w:spacing w:after="0"/>
        <w:jc w:val="both"/>
        <w:rPr>
          <w:rFonts w:cs="Arial"/>
        </w:rPr>
      </w:pPr>
    </w:p>
    <w:p w14:paraId="7111F891" w14:textId="77777777" w:rsidR="00B52E89" w:rsidRPr="00D328AC" w:rsidRDefault="00B52E89" w:rsidP="00B52E89">
      <w:pPr>
        <w:spacing w:after="0" w:line="300" w:lineRule="exact"/>
        <w:jc w:val="both"/>
        <w:rPr>
          <w:rFonts w:cs="Arial"/>
          <w:bCs/>
        </w:rPr>
      </w:pPr>
      <w:r w:rsidRPr="00D328AC">
        <w:rPr>
          <w:rFonts w:cs="Arial"/>
          <w:bCs/>
        </w:rPr>
        <w:t xml:space="preserve">Naročnik bo v primeru, da bo dobil dve enaki najugodnejši </w:t>
      </w:r>
      <w:r>
        <w:rPr>
          <w:rFonts w:cs="Arial"/>
          <w:bCs/>
        </w:rPr>
        <w:t xml:space="preserve">ponudbi, ki ustrezata vsem tehničnim zahtevam </w:t>
      </w:r>
      <w:r w:rsidRPr="00D328AC">
        <w:rPr>
          <w:rFonts w:cs="Arial"/>
          <w:bCs/>
        </w:rPr>
        <w:t xml:space="preserve">za izbor dobavitelja opravil žrebanje. </w:t>
      </w:r>
      <w:r>
        <w:rPr>
          <w:rFonts w:cs="Arial"/>
          <w:bCs/>
        </w:rPr>
        <w:t>Ponudniki, ki so ponudili enako najugodnejšo ponudbo bodo na žrebanje vabljeni.</w:t>
      </w:r>
    </w:p>
    <w:p w14:paraId="5979D6B3" w14:textId="77777777" w:rsidR="00B52E89" w:rsidRDefault="00B52E89" w:rsidP="00B52E89">
      <w:pPr>
        <w:pStyle w:val="ASB2"/>
        <w:spacing w:line="276" w:lineRule="auto"/>
        <w:jc w:val="both"/>
      </w:pPr>
    </w:p>
    <w:p w14:paraId="322E6CF7" w14:textId="77777777" w:rsidR="00B52E89" w:rsidRDefault="00B52E89" w:rsidP="00B52E89">
      <w:pPr>
        <w:pStyle w:val="ASB2"/>
        <w:spacing w:line="276"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3A1714B3" w14:textId="77777777" w:rsidR="00B52E89" w:rsidRPr="001855C7" w:rsidRDefault="00B52E89" w:rsidP="00B52E89">
      <w:pPr>
        <w:pStyle w:val="ASB2"/>
        <w:spacing w:line="276" w:lineRule="auto"/>
        <w:jc w:val="both"/>
        <w:rPr>
          <w:rFonts w:ascii="Arial" w:hAnsi="Arial" w:cs="Arial"/>
          <w:b/>
          <w:sz w:val="22"/>
          <w:szCs w:val="22"/>
          <w:lang w:val="sl-SI"/>
        </w:rPr>
      </w:pPr>
      <w:r w:rsidRPr="00655DF6">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6-tih delovnih dneh od prejema poziva naročnika preko </w:t>
      </w:r>
      <w:proofErr w:type="spellStart"/>
      <w:r w:rsidRPr="00655DF6">
        <w:rPr>
          <w:rFonts w:ascii="Arial" w:hAnsi="Arial" w:cs="Arial"/>
          <w:sz w:val="22"/>
          <w:szCs w:val="22"/>
          <w:lang w:val="sl-SI"/>
        </w:rPr>
        <w:t>eJN</w:t>
      </w:r>
      <w:proofErr w:type="spellEnd"/>
      <w:r w:rsidRPr="00655DF6">
        <w:rPr>
          <w:rFonts w:ascii="Arial" w:hAnsi="Arial" w:cs="Arial"/>
          <w:sz w:val="22"/>
          <w:szCs w:val="22"/>
          <w:lang w:val="sl-SI"/>
        </w:rPr>
        <w:t xml:space="preserve"> sistema. </w:t>
      </w:r>
    </w:p>
    <w:p w14:paraId="2281F01F" w14:textId="77777777" w:rsidR="00B52E89" w:rsidRPr="00655DF6" w:rsidRDefault="00B52E89" w:rsidP="00B52E89">
      <w:pPr>
        <w:pStyle w:val="ASB2"/>
        <w:spacing w:line="276" w:lineRule="auto"/>
        <w:jc w:val="both"/>
        <w:rPr>
          <w:rFonts w:ascii="Arial" w:hAnsi="Arial" w:cs="Arial"/>
          <w:sz w:val="22"/>
          <w:szCs w:val="22"/>
          <w:lang w:val="sl-SI"/>
        </w:rPr>
      </w:pPr>
    </w:p>
    <w:p w14:paraId="6DE5879C" w14:textId="77777777" w:rsidR="00B52E89" w:rsidRPr="00655DF6" w:rsidRDefault="00B52E89" w:rsidP="00B52E89">
      <w:pPr>
        <w:pStyle w:val="ASB2"/>
        <w:spacing w:line="276"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19906E46" w14:textId="77777777" w:rsidR="00B52E89" w:rsidRPr="00655DF6" w:rsidRDefault="00B52E89" w:rsidP="00B52E89">
      <w:pPr>
        <w:pStyle w:val="ASB2"/>
        <w:spacing w:line="276" w:lineRule="auto"/>
        <w:jc w:val="both"/>
        <w:rPr>
          <w:rFonts w:ascii="Arial" w:hAnsi="Arial" w:cs="Arial"/>
          <w:sz w:val="22"/>
          <w:szCs w:val="22"/>
          <w:lang w:val="sl-SI"/>
        </w:rPr>
      </w:pPr>
    </w:p>
    <w:p w14:paraId="54E33DFB" w14:textId="77777777" w:rsidR="00B52E89" w:rsidRPr="00674AB1" w:rsidRDefault="00B52E89" w:rsidP="00B52E89">
      <w:pPr>
        <w:spacing w:after="0"/>
        <w:jc w:val="both"/>
        <w:rPr>
          <w:rFonts w:cs="Arial"/>
        </w:rPr>
      </w:pPr>
      <w:r w:rsidRPr="00674AB1">
        <w:rPr>
          <w:rFonts w:cs="Arial"/>
        </w:rPr>
        <w:t>Ponudnik mora v času preverjanja ponudb zagotoviti vzorce in sicer na sledeč način:</w:t>
      </w:r>
    </w:p>
    <w:p w14:paraId="2CCDBC1F" w14:textId="5BDFFE3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delovn</w:t>
      </w:r>
      <w:r w:rsidR="00DA774A">
        <w:rPr>
          <w:rFonts w:eastAsia="Times New Roman" w:cs="Arial"/>
        </w:rPr>
        <w:t>ih</w:t>
      </w:r>
      <w:r w:rsidRPr="00674AB1">
        <w:rPr>
          <w:rFonts w:eastAsia="Times New Roman" w:cs="Arial"/>
        </w:rPr>
        <w:t xml:space="preserve"> dni od prejema poziva.</w:t>
      </w:r>
    </w:p>
    <w:p w14:paraId="6BB6C75A"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so za naročnika brezplačni.</w:t>
      </w:r>
    </w:p>
    <w:p w14:paraId="5E0ABC95"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bodo predloženi v originalni embalaži in s priloženo dokumentacijo proizvajalca</w:t>
      </w:r>
      <w:r>
        <w:rPr>
          <w:rFonts w:eastAsia="Times New Roman" w:cs="Arial"/>
        </w:rPr>
        <w:t>.</w:t>
      </w:r>
    </w:p>
    <w:p w14:paraId="5CF187C1"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ponujeni artikli morajo imeti CE certifikat in ustrezna dovoljenja za promet v EU.</w:t>
      </w:r>
    </w:p>
    <w:p w14:paraId="38F1D8F8" w14:textId="77777777" w:rsidR="00B52E89" w:rsidRDefault="00B52E89" w:rsidP="00B52E89">
      <w:pPr>
        <w:numPr>
          <w:ilvl w:val="0"/>
          <w:numId w:val="18"/>
        </w:numPr>
        <w:suppressAutoHyphens w:val="0"/>
        <w:spacing w:after="0"/>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311D847A" w14:textId="77777777" w:rsidR="00B52E89" w:rsidRPr="00674AB1" w:rsidRDefault="00B52E89" w:rsidP="00B52E89">
      <w:pPr>
        <w:suppressAutoHyphens w:val="0"/>
        <w:spacing w:after="0"/>
        <w:ind w:left="720"/>
        <w:jc w:val="both"/>
        <w:rPr>
          <w:rFonts w:eastAsia="Times New Roman" w:cs="Arial"/>
        </w:rPr>
      </w:pPr>
    </w:p>
    <w:p w14:paraId="547002C1" w14:textId="77777777" w:rsidR="00B52E89" w:rsidRPr="00F82D56" w:rsidRDefault="00B52E89" w:rsidP="00B52E89">
      <w:pPr>
        <w:spacing w:after="0"/>
        <w:contextualSpacing/>
        <w:jc w:val="both"/>
        <w:rPr>
          <w:rFonts w:cs="Arial"/>
          <w:b/>
        </w:rPr>
      </w:pPr>
      <w:r>
        <w:rPr>
          <w:rFonts w:cs="Arial"/>
          <w:b/>
        </w:rPr>
        <w:t>2</w:t>
      </w:r>
      <w:r w:rsidRPr="00F82D56">
        <w:rPr>
          <w:rFonts w:cs="Arial"/>
          <w:b/>
        </w:rPr>
        <w:t>.1</w:t>
      </w:r>
      <w:r>
        <w:rPr>
          <w:rFonts w:cs="Arial"/>
          <w:b/>
        </w:rPr>
        <w:t>6.</w:t>
      </w:r>
      <w:r w:rsidRPr="00F82D56">
        <w:rPr>
          <w:rFonts w:cs="Arial"/>
          <w:b/>
        </w:rPr>
        <w:t xml:space="preserve"> Neobičajno nizka cena </w:t>
      </w:r>
    </w:p>
    <w:p w14:paraId="6826760F" w14:textId="77777777" w:rsidR="00B52E89" w:rsidRPr="005F6D10" w:rsidRDefault="00B52E89" w:rsidP="00B52E89">
      <w:pPr>
        <w:spacing w:after="0"/>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268C1663" w14:textId="77777777" w:rsidR="00B52E89" w:rsidRPr="005F6D10" w:rsidRDefault="00B52E89" w:rsidP="00B52E89">
      <w:pPr>
        <w:spacing w:after="0"/>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7438DE2" w14:textId="77777777" w:rsidR="00B52E89" w:rsidRPr="005F6D10" w:rsidRDefault="00B52E89" w:rsidP="00B52E89">
      <w:pPr>
        <w:spacing w:after="0"/>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25A7009A" w14:textId="77777777" w:rsidR="00B52E89" w:rsidRPr="005F6D10" w:rsidRDefault="00B52E89" w:rsidP="00B52E89">
      <w:pPr>
        <w:spacing w:after="0"/>
        <w:contextualSpacing/>
        <w:jc w:val="both"/>
        <w:rPr>
          <w:rFonts w:cs="Arial"/>
        </w:rPr>
      </w:pPr>
    </w:p>
    <w:p w14:paraId="12CEE432" w14:textId="77777777" w:rsidR="00B52E89" w:rsidRPr="005F6D10" w:rsidRDefault="00B52E89" w:rsidP="00B52E89">
      <w:pPr>
        <w:spacing w:after="0"/>
        <w:contextualSpacing/>
        <w:jc w:val="both"/>
        <w:rPr>
          <w:rFonts w:cs="Arial"/>
        </w:rPr>
      </w:pPr>
      <w:r w:rsidRPr="005F6D10">
        <w:rPr>
          <w:rFonts w:cs="Arial"/>
        </w:rPr>
        <w:lastRenderedPageBreak/>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26151A3F" w14:textId="77777777" w:rsidR="00B52E89" w:rsidRPr="005F6D10" w:rsidRDefault="00B52E89" w:rsidP="00B52E89">
      <w:pPr>
        <w:spacing w:after="0"/>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129CB2B0" w14:textId="77777777" w:rsidR="00B52E89" w:rsidRDefault="00B52E89" w:rsidP="00B52E89">
      <w:pPr>
        <w:spacing w:after="0"/>
        <w:jc w:val="both"/>
        <w:rPr>
          <w:rFonts w:cs="Arial"/>
        </w:rPr>
      </w:pPr>
      <w:r w:rsidRPr="00D9617D">
        <w:rPr>
          <w:rFonts w:cs="Arial"/>
        </w:rPr>
        <w:t xml:space="preserve">  </w:t>
      </w:r>
    </w:p>
    <w:p w14:paraId="207FCE93" w14:textId="77777777" w:rsidR="00B52E89" w:rsidRDefault="00B52E89" w:rsidP="00B52E89">
      <w:pPr>
        <w:spacing w:after="0"/>
        <w:jc w:val="both"/>
        <w:rPr>
          <w:rFonts w:cs="Arial"/>
          <w:b/>
        </w:rPr>
      </w:pPr>
      <w:r w:rsidRPr="00801CC1">
        <w:rPr>
          <w:rFonts w:cs="Arial"/>
          <w:b/>
        </w:rPr>
        <w:t>2.1</w:t>
      </w:r>
      <w:r>
        <w:rPr>
          <w:rFonts w:cs="Arial"/>
          <w:b/>
        </w:rPr>
        <w:t>7.</w:t>
      </w:r>
      <w:r w:rsidRPr="00801CC1">
        <w:rPr>
          <w:rFonts w:cs="Arial"/>
          <w:b/>
        </w:rPr>
        <w:t xml:space="preserve">  Veljavnost ponudbe </w:t>
      </w:r>
    </w:p>
    <w:p w14:paraId="62249F90" w14:textId="20BC08A9" w:rsidR="00B52E89" w:rsidRPr="001855C7" w:rsidRDefault="00B52E89" w:rsidP="00B52E89">
      <w:pPr>
        <w:spacing w:after="0"/>
        <w:jc w:val="both"/>
        <w:rPr>
          <w:rFonts w:cs="Arial"/>
          <w:b/>
        </w:rPr>
      </w:pPr>
      <w:r w:rsidRPr="001855C7">
        <w:rPr>
          <w:rFonts w:cs="Arial"/>
          <w:bCs/>
        </w:rPr>
        <w:t>P</w:t>
      </w:r>
      <w:r>
        <w:rPr>
          <w:rFonts w:cs="Arial"/>
        </w:rPr>
        <w:t xml:space="preserve">onudba mora veljati vsaj do </w:t>
      </w:r>
      <w:r w:rsidR="00782919">
        <w:rPr>
          <w:rFonts w:cs="Arial"/>
        </w:rPr>
        <w:t>31.</w:t>
      </w:r>
      <w:r w:rsidR="0053337A">
        <w:rPr>
          <w:rFonts w:cs="Arial"/>
        </w:rPr>
        <w:t xml:space="preserve"> </w:t>
      </w:r>
      <w:r w:rsidR="008A538B">
        <w:rPr>
          <w:rFonts w:cs="Arial"/>
        </w:rPr>
        <w:t>12</w:t>
      </w:r>
      <w:r w:rsidR="00782919">
        <w:rPr>
          <w:rFonts w:cs="Arial"/>
        </w:rPr>
        <w:t>.</w:t>
      </w:r>
      <w:r w:rsidR="0053337A">
        <w:rPr>
          <w:rFonts w:cs="Arial"/>
        </w:rPr>
        <w:t xml:space="preserve"> </w:t>
      </w:r>
      <w:r w:rsidR="00782919">
        <w:rPr>
          <w:rFonts w:cs="Arial"/>
        </w:rPr>
        <w:t>2026</w:t>
      </w:r>
      <w:r>
        <w:rPr>
          <w:rFonts w:cs="Arial"/>
        </w:rPr>
        <w:t xml:space="preserve">. </w:t>
      </w:r>
    </w:p>
    <w:p w14:paraId="320A4010" w14:textId="3506D852" w:rsidR="00B52E89" w:rsidRDefault="00B52E89" w:rsidP="00B52E89">
      <w:pPr>
        <w:spacing w:after="0"/>
        <w:jc w:val="both"/>
        <w:rPr>
          <w:rFonts w:cs="Arial"/>
        </w:rPr>
      </w:pPr>
    </w:p>
    <w:p w14:paraId="4E487D1A" w14:textId="77777777" w:rsidR="00B52E89" w:rsidRPr="005F6D10" w:rsidRDefault="00B52E89" w:rsidP="00B52E89">
      <w:pPr>
        <w:spacing w:after="0"/>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DF43FBD" w14:textId="77777777" w:rsidR="00B52E89" w:rsidRDefault="00B52E89" w:rsidP="00B52E89">
      <w:pPr>
        <w:spacing w:after="0"/>
        <w:jc w:val="both"/>
        <w:rPr>
          <w:rFonts w:cs="Arial"/>
        </w:rPr>
      </w:pPr>
    </w:p>
    <w:p w14:paraId="2E3E01B7" w14:textId="77777777" w:rsidR="00B52E89" w:rsidRDefault="00B52E89" w:rsidP="00B52E89">
      <w:pPr>
        <w:spacing w:after="0"/>
        <w:jc w:val="both"/>
        <w:rPr>
          <w:rFonts w:cs="Arial"/>
          <w:b/>
        </w:rPr>
      </w:pPr>
      <w:r w:rsidRPr="00801CC1">
        <w:rPr>
          <w:rFonts w:cs="Arial"/>
          <w:b/>
        </w:rPr>
        <w:t>2.1</w:t>
      </w:r>
      <w:r>
        <w:rPr>
          <w:rFonts w:cs="Arial"/>
          <w:b/>
        </w:rPr>
        <w:t xml:space="preserve">8. </w:t>
      </w:r>
      <w:r w:rsidRPr="00801CC1">
        <w:rPr>
          <w:rFonts w:cs="Arial"/>
          <w:b/>
        </w:rPr>
        <w:t xml:space="preserve">  Variantne ponudbe </w:t>
      </w:r>
    </w:p>
    <w:p w14:paraId="1BD48AF8" w14:textId="77777777" w:rsidR="00B52E89" w:rsidRDefault="00B52E89" w:rsidP="00B52E89">
      <w:pPr>
        <w:spacing w:after="0"/>
        <w:jc w:val="both"/>
        <w:rPr>
          <w:rFonts w:cs="Arial"/>
        </w:rPr>
      </w:pPr>
      <w:r w:rsidRPr="00D9617D">
        <w:rPr>
          <w:rFonts w:cs="Arial"/>
        </w:rPr>
        <w:t xml:space="preserve">Variantne ponudbe niso dovoljene.  </w:t>
      </w:r>
    </w:p>
    <w:p w14:paraId="43E41C7E" w14:textId="77777777" w:rsidR="00B52E89" w:rsidRDefault="00B52E89" w:rsidP="00B52E89">
      <w:pPr>
        <w:spacing w:after="0"/>
        <w:jc w:val="both"/>
        <w:rPr>
          <w:rFonts w:cs="Arial"/>
          <w:b/>
        </w:rPr>
      </w:pPr>
    </w:p>
    <w:p w14:paraId="2125E3CB" w14:textId="77777777" w:rsidR="00B52E89" w:rsidRDefault="00B52E89" w:rsidP="00B52E89">
      <w:pPr>
        <w:spacing w:after="0"/>
        <w:jc w:val="both"/>
        <w:rPr>
          <w:rFonts w:cs="Arial"/>
          <w:b/>
          <w:bCs/>
        </w:rPr>
      </w:pPr>
      <w:r>
        <w:rPr>
          <w:rFonts w:cs="Arial"/>
          <w:b/>
          <w:bCs/>
        </w:rPr>
        <w:t>2.19. Finančna zavarovanja</w:t>
      </w:r>
      <w:r w:rsidRPr="00723491">
        <w:rPr>
          <w:rFonts w:cs="Arial"/>
          <w:b/>
          <w:bCs/>
        </w:rPr>
        <w:t xml:space="preserve"> </w:t>
      </w:r>
    </w:p>
    <w:p w14:paraId="45A0AA4D" w14:textId="77777777" w:rsidR="00B52E89" w:rsidRDefault="00B52E89" w:rsidP="00B52E89">
      <w:pPr>
        <w:spacing w:after="0"/>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3FB237B8" w14:textId="77777777" w:rsidR="00B52E89" w:rsidRPr="00695A13" w:rsidRDefault="00B52E89" w:rsidP="00B52E89">
      <w:pPr>
        <w:spacing w:before="225" w:after="225"/>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33106F54" w14:textId="77777777" w:rsidR="00B52E89" w:rsidRPr="00723491" w:rsidRDefault="00B52E89" w:rsidP="00B52E89">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188BA90F" w14:textId="77777777" w:rsidR="00B52E89" w:rsidRPr="00723491" w:rsidRDefault="00B52E89" w:rsidP="00B52E89">
      <w:pPr>
        <w:autoSpaceDE w:val="0"/>
        <w:autoSpaceDN w:val="0"/>
        <w:adjustRightInd w:val="0"/>
        <w:spacing w:before="100" w:beforeAutospacing="1" w:after="0"/>
        <w:ind w:left="708"/>
        <w:contextualSpacing/>
        <w:jc w:val="both"/>
        <w:rPr>
          <w:rFonts w:cs="Arial"/>
          <w:color w:val="000000"/>
        </w:rPr>
      </w:pPr>
      <w:r w:rsidRPr="00723491">
        <w:rPr>
          <w:rFonts w:cs="Arial"/>
          <w:color w:val="000000"/>
        </w:rPr>
        <w:t>- če dobavitelj ne bo dobavljal blaga  v skladu z zahtevami dokumentacije v zvezi z oddajo javnega naročila;</w:t>
      </w:r>
    </w:p>
    <w:p w14:paraId="40E15920" w14:textId="77777777" w:rsidR="00B52E89" w:rsidRDefault="00B52E89" w:rsidP="00B52E89">
      <w:pPr>
        <w:autoSpaceDE w:val="0"/>
        <w:autoSpaceDN w:val="0"/>
        <w:adjustRightInd w:val="0"/>
        <w:spacing w:after="0"/>
        <w:ind w:left="708"/>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717BB2B9" w14:textId="73113B97" w:rsidR="004C1053" w:rsidRDefault="00B52E89" w:rsidP="00976D16">
      <w:pPr>
        <w:autoSpaceDE w:val="0"/>
        <w:autoSpaceDN w:val="0"/>
        <w:adjustRightInd w:val="0"/>
        <w:jc w:val="both"/>
        <w:rPr>
          <w:rFonts w:ascii="Arial" w:hAnsi="Arial" w:cs="Arial"/>
          <w:b/>
        </w:rPr>
      </w:pPr>
      <w:r>
        <w:rPr>
          <w:rFonts w:cs="Arial"/>
        </w:rPr>
        <w:br/>
        <w:t xml:space="preserve">Vzorec zavarovanja za dobro izvedbo pogodbenih obveznosti je del razpisne dokumentacije. Ponudnik ga samo parafira in priloži v ponudbo. </w:t>
      </w:r>
    </w:p>
    <w:p w14:paraId="43E62D35" w14:textId="31844CA2" w:rsidR="00B52E89" w:rsidRDefault="00B52E89" w:rsidP="00B52E89">
      <w:pPr>
        <w:autoSpaceDE w:val="0"/>
        <w:autoSpaceDN w:val="0"/>
        <w:adjustRightInd w:val="0"/>
        <w:spacing w:after="0"/>
        <w:jc w:val="both"/>
        <w:rPr>
          <w:rFonts w:ascii="Arial" w:hAnsi="Arial" w:cs="Arial"/>
          <w:b/>
        </w:rPr>
      </w:pPr>
      <w:r w:rsidRPr="00BA0680">
        <w:rPr>
          <w:rFonts w:ascii="Arial" w:hAnsi="Arial" w:cs="Arial"/>
          <w:b/>
        </w:rPr>
        <w:t>2.20. Reference</w:t>
      </w:r>
    </w:p>
    <w:p w14:paraId="70611E78" w14:textId="7C4919BE" w:rsidR="00B52E89" w:rsidRPr="00BA0680" w:rsidRDefault="00B52E89" w:rsidP="00B52E89">
      <w:pPr>
        <w:autoSpaceDE w:val="0"/>
        <w:autoSpaceDN w:val="0"/>
        <w:adjustRightInd w:val="0"/>
        <w:spacing w:after="0"/>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dobavljal istovrstno blago vsaj dvema bolnišnicama</w:t>
      </w:r>
      <w:r w:rsidR="00976D16">
        <w:rPr>
          <w:rFonts w:ascii="Arial" w:hAnsi="Arial" w:cs="Arial"/>
        </w:rPr>
        <w:t xml:space="preserve"> v Sloveniji ali v EU</w:t>
      </w:r>
      <w:r w:rsidRPr="00BA0680">
        <w:rPr>
          <w:rFonts w:ascii="Arial" w:hAnsi="Arial" w:cs="Arial"/>
        </w:rPr>
        <w:t>, ki sta po velikosti primerljivi z naročnikom.</w:t>
      </w:r>
    </w:p>
    <w:p w14:paraId="58DAE817" w14:textId="60B14E63" w:rsidR="00B52E89" w:rsidRDefault="008A538B" w:rsidP="00B52E89">
      <w:pPr>
        <w:autoSpaceDE w:val="0"/>
        <w:autoSpaceDN w:val="0"/>
        <w:adjustRightInd w:val="0"/>
        <w:jc w:val="both"/>
        <w:rPr>
          <w:rFonts w:ascii="Arial" w:hAnsi="Arial" w:cs="Arial"/>
        </w:rPr>
      </w:pPr>
      <w:r>
        <w:rPr>
          <w:rFonts w:ascii="Arial" w:hAnsi="Arial" w:cs="Arial"/>
          <w:u w:val="single"/>
        </w:rPr>
        <w:br/>
      </w:r>
      <w:r w:rsidR="00B52E89" w:rsidRPr="00DA774A">
        <w:rPr>
          <w:rFonts w:ascii="Arial" w:hAnsi="Arial" w:cs="Arial"/>
          <w:u w:val="single"/>
        </w:rPr>
        <w:t xml:space="preserve">Ponudnik bo moral dostaviti zahtevano referenco v roku 6 dni </w:t>
      </w:r>
      <w:r w:rsidR="00B52E89" w:rsidRPr="00BA0680">
        <w:rPr>
          <w:rFonts w:ascii="Arial" w:hAnsi="Arial" w:cs="Arial"/>
        </w:rPr>
        <w:t xml:space="preserve">po pozivu naročnika preko </w:t>
      </w:r>
      <w:proofErr w:type="spellStart"/>
      <w:r w:rsidR="00B52E89" w:rsidRPr="00BA0680">
        <w:rPr>
          <w:rFonts w:ascii="Arial" w:hAnsi="Arial" w:cs="Arial"/>
        </w:rPr>
        <w:t>eJN</w:t>
      </w:r>
      <w:proofErr w:type="spellEnd"/>
      <w:r w:rsidR="00B52E89" w:rsidRPr="00BA0680">
        <w:rPr>
          <w:rFonts w:ascii="Arial" w:hAnsi="Arial" w:cs="Arial"/>
        </w:rPr>
        <w:t xml:space="preserve"> sistema, v nasprotnem primeru se njegova ponudba izloči iz nadaljnje obravnave. Reference bodo morale biti potrjene od ustanove, v kateri se medicinski potrošni material uporablja. </w:t>
      </w:r>
    </w:p>
    <w:p w14:paraId="610695FE" w14:textId="77777777" w:rsidR="00B52E89" w:rsidRPr="00BA0680" w:rsidRDefault="00B52E89" w:rsidP="00B52E89">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74975896" w14:textId="77777777" w:rsidR="00F41353" w:rsidRDefault="00F41353" w:rsidP="00B52E89">
      <w:pPr>
        <w:spacing w:after="0"/>
        <w:jc w:val="both"/>
        <w:rPr>
          <w:rFonts w:cs="Arial"/>
          <w:b/>
        </w:rPr>
      </w:pPr>
    </w:p>
    <w:p w14:paraId="29BC4ACB" w14:textId="77777777" w:rsidR="00F41353" w:rsidRDefault="00F41353" w:rsidP="00B52E89">
      <w:pPr>
        <w:spacing w:after="0"/>
        <w:jc w:val="both"/>
        <w:rPr>
          <w:rFonts w:cs="Arial"/>
          <w:b/>
        </w:rPr>
      </w:pPr>
    </w:p>
    <w:p w14:paraId="54B510BB" w14:textId="6D2E7145" w:rsidR="00B52E89" w:rsidRDefault="00B52E89" w:rsidP="00B52E89">
      <w:pPr>
        <w:spacing w:after="0"/>
        <w:jc w:val="both"/>
        <w:rPr>
          <w:rFonts w:cs="Arial"/>
          <w:b/>
        </w:rPr>
      </w:pPr>
      <w:r>
        <w:rPr>
          <w:rFonts w:cs="Arial"/>
          <w:b/>
        </w:rPr>
        <w:t>3.</w:t>
      </w:r>
      <w:r w:rsidRPr="00801CC1">
        <w:rPr>
          <w:rFonts w:cs="Arial"/>
          <w:b/>
        </w:rPr>
        <w:t xml:space="preserve"> </w:t>
      </w:r>
      <w:r>
        <w:rPr>
          <w:rFonts w:cs="Arial"/>
          <w:b/>
        </w:rPr>
        <w:t>Odpiranje ponudb</w:t>
      </w:r>
      <w:r w:rsidRPr="00801CC1">
        <w:rPr>
          <w:rFonts w:cs="Arial"/>
          <w:b/>
        </w:rPr>
        <w:t xml:space="preserve"> </w:t>
      </w:r>
    </w:p>
    <w:p w14:paraId="414FBF82" w14:textId="4BE1D21C" w:rsidR="00B52E89" w:rsidRDefault="00B52E89" w:rsidP="00B52E89">
      <w:pPr>
        <w:spacing w:after="0"/>
        <w:jc w:val="both"/>
        <w:rPr>
          <w:rFonts w:cs="Arial"/>
        </w:rPr>
      </w:pPr>
      <w:r w:rsidRPr="00110638">
        <w:rPr>
          <w:rFonts w:cs="Arial"/>
        </w:rPr>
        <w:t xml:space="preserve">Odpiranje ponudb bo potekalo avtomatično v informacijskem sistemu e-JN dne </w:t>
      </w:r>
      <w:r w:rsidR="00FB04E5">
        <w:rPr>
          <w:rFonts w:cs="Arial"/>
          <w:b/>
          <w:bCs/>
        </w:rPr>
        <w:t>20</w:t>
      </w:r>
      <w:r w:rsidRPr="00976D16">
        <w:rPr>
          <w:rFonts w:cs="Arial"/>
          <w:b/>
          <w:bCs/>
        </w:rPr>
        <w:t>.</w:t>
      </w:r>
      <w:r>
        <w:rPr>
          <w:rFonts w:cs="Arial"/>
          <w:b/>
        </w:rPr>
        <w:t xml:space="preserve"> </w:t>
      </w:r>
      <w:r w:rsidR="00976D16">
        <w:rPr>
          <w:rFonts w:cs="Arial"/>
          <w:b/>
        </w:rPr>
        <w:t>4</w:t>
      </w:r>
      <w:r>
        <w:rPr>
          <w:rFonts w:cs="Arial"/>
          <w:b/>
        </w:rPr>
        <w:t>. 202</w:t>
      </w:r>
      <w:r w:rsidR="0053337A">
        <w:rPr>
          <w:rFonts w:cs="Arial"/>
          <w:b/>
        </w:rPr>
        <w:t>6</w:t>
      </w:r>
      <w:r>
        <w:rPr>
          <w:rFonts w:cs="Arial"/>
          <w:b/>
        </w:rPr>
        <w:t xml:space="preserve"> </w:t>
      </w:r>
      <w:r w:rsidRPr="00110638">
        <w:rPr>
          <w:rFonts w:cs="Arial"/>
        </w:rPr>
        <w:t xml:space="preserve">se bo začelo ob </w:t>
      </w:r>
      <w:r w:rsidRPr="00110638">
        <w:rPr>
          <w:rFonts w:cs="Arial"/>
          <w:b/>
        </w:rPr>
        <w:t>1</w:t>
      </w:r>
      <w:r>
        <w:rPr>
          <w:rFonts w:cs="Arial"/>
          <w:b/>
        </w:rPr>
        <w:t>1</w:t>
      </w:r>
      <w:r w:rsidRPr="00110638">
        <w:rPr>
          <w:rFonts w:cs="Arial"/>
          <w:b/>
        </w:rPr>
        <w:t xml:space="preserve">. </w:t>
      </w:r>
      <w:r>
        <w:rPr>
          <w:rFonts w:cs="Arial"/>
          <w:b/>
        </w:rPr>
        <w:t xml:space="preserve">00 </w:t>
      </w:r>
      <w:r w:rsidRPr="00110638">
        <w:rPr>
          <w:rFonts w:cs="Arial"/>
          <w:b/>
        </w:rPr>
        <w:t xml:space="preserve">uri </w:t>
      </w:r>
      <w:r w:rsidRPr="00110638">
        <w:rPr>
          <w:rFonts w:cs="Arial"/>
        </w:rPr>
        <w:t xml:space="preserve">na spletnem naslovu </w:t>
      </w:r>
      <w:hyperlink r:id="rId20" w:history="1">
        <w:r w:rsidRPr="00110638">
          <w:rPr>
            <w:rStyle w:val="Hiperpovezava"/>
            <w:rFonts w:cs="Arial"/>
          </w:rPr>
          <w:t>https://ejn.gov.si/eJN2</w:t>
        </w:r>
      </w:hyperlink>
      <w:r w:rsidRPr="00110638">
        <w:rPr>
          <w:rFonts w:cs="Arial"/>
        </w:rPr>
        <w:t xml:space="preserve">. </w:t>
      </w:r>
    </w:p>
    <w:p w14:paraId="2B72B572" w14:textId="77777777" w:rsidR="00B52E89" w:rsidRPr="00110638" w:rsidRDefault="00B52E89" w:rsidP="00B52E89">
      <w:pPr>
        <w:spacing w:after="0"/>
        <w:jc w:val="both"/>
        <w:rPr>
          <w:rFonts w:cs="Arial"/>
        </w:rPr>
      </w:pPr>
    </w:p>
    <w:p w14:paraId="6AA79A5F" w14:textId="77777777" w:rsidR="00B52E89" w:rsidRDefault="00B52E89" w:rsidP="00B52E89">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ADA250D" w14:textId="77777777" w:rsidR="00B52E89" w:rsidRPr="00DE6CC4" w:rsidRDefault="00B52E89" w:rsidP="00B52E89">
      <w:pPr>
        <w:spacing w:after="0"/>
        <w:contextualSpacing/>
        <w:jc w:val="both"/>
        <w:rPr>
          <w:rFonts w:ascii="Calibri" w:hAnsi="Calibri" w:cs="Calibri"/>
          <w:b/>
          <w:color w:val="272727"/>
        </w:rPr>
      </w:pPr>
    </w:p>
    <w:p w14:paraId="5DCC24D5" w14:textId="77777777" w:rsidR="00B52E89" w:rsidRPr="00BD589A" w:rsidRDefault="00B52E89" w:rsidP="00B52E89">
      <w:pPr>
        <w:spacing w:after="0"/>
        <w:jc w:val="both"/>
        <w:rPr>
          <w:rFonts w:ascii="Arial" w:hAnsi="Arial" w:cs="Arial"/>
          <w:b/>
        </w:rPr>
      </w:pPr>
      <w:r w:rsidRPr="00BD589A">
        <w:rPr>
          <w:rFonts w:ascii="Arial" w:hAnsi="Arial" w:cs="Arial"/>
          <w:b/>
        </w:rPr>
        <w:t>4.   SKLENITEV POGODB</w:t>
      </w:r>
    </w:p>
    <w:p w14:paraId="78938C92" w14:textId="16764493" w:rsidR="00B52E89" w:rsidRPr="00881F24" w:rsidRDefault="00B52E89" w:rsidP="00B52E89">
      <w:pPr>
        <w:spacing w:after="0"/>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ponudniki, za katere bo ugotovil, da izpolnjujejo vse zahteve in pogoje iz te razpisne dokumentacije</w:t>
      </w:r>
      <w:r>
        <w:rPr>
          <w:rFonts w:ascii="Arial" w:hAnsi="Arial" w:cs="Arial"/>
          <w:color w:val="000000"/>
        </w:rPr>
        <w:t xml:space="preserve"> in bodo ponudili najugodnejšo ceno za posamezen sklop</w:t>
      </w:r>
      <w:r w:rsidRPr="00BD589A">
        <w:rPr>
          <w:rFonts w:ascii="Arial" w:hAnsi="Arial" w:cs="Arial"/>
          <w:color w:val="000000"/>
        </w:rPr>
        <w:t xml:space="preserve">, </w:t>
      </w:r>
      <w:r w:rsidR="007025DB">
        <w:rPr>
          <w:rFonts w:ascii="Arial" w:hAnsi="Arial" w:cs="Arial"/>
          <w:color w:val="000000"/>
        </w:rPr>
        <w:t xml:space="preserve">na podlagi izdani Odločitvi o oddaji javnega naročila, </w:t>
      </w:r>
      <w:r w:rsidRPr="00BD589A">
        <w:rPr>
          <w:rFonts w:ascii="Arial" w:hAnsi="Arial" w:cs="Arial"/>
          <w:color w:val="000000"/>
        </w:rPr>
        <w:t>sklenil pogodbo v skladu z določbami vzorca pogodbe iz te razpisne dokumentacije. </w:t>
      </w:r>
    </w:p>
    <w:p w14:paraId="4F84C15D" w14:textId="77777777" w:rsidR="00B52E89" w:rsidRPr="00695A13" w:rsidRDefault="00B52E89" w:rsidP="00B52E89">
      <w:pPr>
        <w:spacing w:before="225" w:after="225"/>
        <w:jc w:val="both"/>
        <w:rPr>
          <w:rFonts w:ascii="Arial" w:hAnsi="Arial" w:cs="Arial"/>
          <w:color w:val="000000"/>
        </w:rPr>
      </w:pPr>
      <w:r w:rsidRPr="00695A13">
        <w:rPr>
          <w:rFonts w:ascii="Arial" w:hAnsi="Arial" w:cs="Arial"/>
          <w:color w:val="000000"/>
        </w:rPr>
        <w:t xml:space="preserve">Pogodba o dobavi blaga bo sklenjena za obdobje </w:t>
      </w:r>
      <w:r w:rsidRPr="00FB04E5">
        <w:rPr>
          <w:rFonts w:ascii="Arial" w:hAnsi="Arial" w:cs="Arial"/>
          <w:color w:val="000000"/>
          <w:u w:val="single"/>
        </w:rPr>
        <w:t xml:space="preserve">24 mesecev </w:t>
      </w:r>
      <w:r w:rsidRPr="00695A13">
        <w:rPr>
          <w:rFonts w:ascii="Arial" w:hAnsi="Arial" w:cs="Arial"/>
          <w:color w:val="000000"/>
        </w:rPr>
        <w:t xml:space="preserve">od oddaje naročila z možnostjo podaljšanja za obdobje do največ dveh (2) let. </w:t>
      </w:r>
    </w:p>
    <w:p w14:paraId="32FADE3C" w14:textId="77777777" w:rsidR="00B52E89" w:rsidRPr="00BD589A" w:rsidRDefault="00B52E89" w:rsidP="00B52E89">
      <w:pPr>
        <w:spacing w:before="225" w:after="225"/>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5D2C6848" w14:textId="77777777" w:rsidR="00B52E89" w:rsidRDefault="00B52E89" w:rsidP="00B52E89">
      <w:pPr>
        <w:pStyle w:val="Noga"/>
        <w:spacing w:line="276"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0BA96CC0" w14:textId="77777777" w:rsidR="00B52E89" w:rsidRDefault="00B52E89" w:rsidP="00B52E89">
      <w:pPr>
        <w:pStyle w:val="Noga"/>
        <w:spacing w:line="276" w:lineRule="auto"/>
        <w:jc w:val="both"/>
        <w:rPr>
          <w:rFonts w:ascii="Arial" w:hAnsi="Arial" w:cs="Arial"/>
          <w:b/>
        </w:rPr>
      </w:pPr>
    </w:p>
    <w:p w14:paraId="6F96BDFE" w14:textId="77777777" w:rsidR="00B52E89" w:rsidRPr="00BD589A" w:rsidRDefault="00B52E89" w:rsidP="00B52E89">
      <w:pPr>
        <w:pStyle w:val="Noga"/>
        <w:spacing w:line="276" w:lineRule="auto"/>
        <w:jc w:val="both"/>
        <w:rPr>
          <w:rFonts w:ascii="Arial" w:hAnsi="Arial" w:cs="Arial"/>
          <w:b/>
        </w:rPr>
      </w:pPr>
      <w:r w:rsidRPr="00BD589A">
        <w:rPr>
          <w:rFonts w:ascii="Arial" w:hAnsi="Arial" w:cs="Arial"/>
          <w:b/>
        </w:rPr>
        <w:t xml:space="preserve">5.  KONČNA DOLOČILA </w:t>
      </w:r>
    </w:p>
    <w:p w14:paraId="0503B1B0" w14:textId="77777777" w:rsidR="00B52E89" w:rsidRPr="00BD589A" w:rsidRDefault="00B52E89" w:rsidP="00B52E89">
      <w:pPr>
        <w:spacing w:after="0"/>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9C45C84" w14:textId="77777777" w:rsidR="00B52E89" w:rsidRPr="00BD589A" w:rsidRDefault="00B52E89" w:rsidP="00B52E89">
      <w:pPr>
        <w:spacing w:after="0"/>
        <w:jc w:val="both"/>
        <w:rPr>
          <w:rFonts w:ascii="Arial" w:hAnsi="Arial" w:cs="Arial"/>
          <w:b/>
        </w:rPr>
      </w:pPr>
    </w:p>
    <w:p w14:paraId="7D1E1AE7" w14:textId="77777777" w:rsidR="00B52E89" w:rsidRDefault="00B52E89" w:rsidP="00B52E89">
      <w:pPr>
        <w:spacing w:after="0"/>
        <w:jc w:val="both"/>
        <w:rPr>
          <w:rFonts w:ascii="Arial" w:hAnsi="Arial" w:cs="Arial"/>
          <w:b/>
        </w:rPr>
      </w:pPr>
      <w:r w:rsidRPr="00BD589A">
        <w:rPr>
          <w:rFonts w:ascii="Arial" w:hAnsi="Arial" w:cs="Arial"/>
          <w:b/>
        </w:rPr>
        <w:t xml:space="preserve">6.  PRAVNO VARSTVO </w:t>
      </w:r>
    </w:p>
    <w:p w14:paraId="06FAFFF1" w14:textId="77777777" w:rsidR="00B52E89" w:rsidRPr="00BD589A" w:rsidRDefault="00B52E89" w:rsidP="00B52E89">
      <w:pPr>
        <w:spacing w:after="0"/>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663962F1" w14:textId="77777777" w:rsidR="00B52E89" w:rsidRPr="00BD589A" w:rsidRDefault="00B52E89" w:rsidP="00B52E89">
      <w:pPr>
        <w:spacing w:after="0"/>
        <w:jc w:val="both"/>
        <w:rPr>
          <w:rFonts w:ascii="Arial" w:hAnsi="Arial" w:cs="Arial"/>
        </w:rPr>
      </w:pPr>
    </w:p>
    <w:p w14:paraId="42959FB4" w14:textId="77777777" w:rsidR="00B52E89" w:rsidRPr="00D9617D" w:rsidRDefault="00B52E89" w:rsidP="00B52E89">
      <w:pPr>
        <w:spacing w:after="0"/>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011C824E" w14:textId="77777777" w:rsidR="00B52E89" w:rsidRDefault="00B52E89" w:rsidP="00B52E89">
      <w:pPr>
        <w:spacing w:after="0"/>
        <w:jc w:val="both"/>
        <w:rPr>
          <w:rFonts w:cs="Arial"/>
        </w:rPr>
      </w:pPr>
    </w:p>
    <w:p w14:paraId="3DBF8982" w14:textId="77777777" w:rsidR="00B52E89" w:rsidRDefault="00B52E89" w:rsidP="00B52E89">
      <w:pPr>
        <w:spacing w:after="0"/>
        <w:jc w:val="both"/>
        <w:rPr>
          <w:rFonts w:cs="Arial"/>
        </w:rPr>
      </w:pPr>
      <w:r w:rsidRPr="00D9617D">
        <w:rPr>
          <w:rFonts w:cs="Arial"/>
        </w:rPr>
        <w:t xml:space="preserve">Zahtevek za revizijo mora vsebovati: </w:t>
      </w:r>
    </w:p>
    <w:p w14:paraId="780B0948" w14:textId="77777777" w:rsidR="00B52E89" w:rsidRDefault="00B52E89" w:rsidP="00B52E89">
      <w:pPr>
        <w:spacing w:after="0"/>
        <w:jc w:val="both"/>
        <w:rPr>
          <w:rFonts w:cs="Arial"/>
        </w:rPr>
      </w:pPr>
      <w:r w:rsidRPr="00D9617D">
        <w:rPr>
          <w:rFonts w:cs="Arial"/>
        </w:rPr>
        <w:t xml:space="preserve">1. ime in naslov vlagatelja zahtevka (v nadaljnjem besedilu: vlagatelj) ter kontaktno osebo, </w:t>
      </w:r>
    </w:p>
    <w:p w14:paraId="5A6FF848" w14:textId="77777777" w:rsidR="00B52E89" w:rsidRDefault="00B52E89" w:rsidP="00B52E89">
      <w:pPr>
        <w:spacing w:after="0"/>
        <w:jc w:val="both"/>
        <w:rPr>
          <w:rFonts w:cs="Arial"/>
        </w:rPr>
      </w:pPr>
      <w:r w:rsidRPr="00D9617D">
        <w:rPr>
          <w:rFonts w:cs="Arial"/>
        </w:rPr>
        <w:t xml:space="preserve">2. ime naročnika, </w:t>
      </w:r>
    </w:p>
    <w:p w14:paraId="1494B601" w14:textId="77777777" w:rsidR="00B52E89" w:rsidRDefault="00B52E89" w:rsidP="00B52E89">
      <w:pPr>
        <w:spacing w:after="0"/>
        <w:jc w:val="both"/>
        <w:rPr>
          <w:rFonts w:cs="Arial"/>
        </w:rPr>
      </w:pPr>
      <w:r w:rsidRPr="00D9617D">
        <w:rPr>
          <w:rFonts w:cs="Arial"/>
        </w:rPr>
        <w:t xml:space="preserve">3. oznako javnega naročila, </w:t>
      </w:r>
    </w:p>
    <w:p w14:paraId="281701A8" w14:textId="77777777" w:rsidR="00B52E89" w:rsidRDefault="00B52E89" w:rsidP="00B52E89">
      <w:pPr>
        <w:spacing w:after="0"/>
        <w:jc w:val="both"/>
        <w:rPr>
          <w:rFonts w:cs="Arial"/>
        </w:rPr>
      </w:pPr>
      <w:r w:rsidRPr="00D9617D">
        <w:rPr>
          <w:rFonts w:cs="Arial"/>
        </w:rPr>
        <w:t xml:space="preserve">4. predmet javnega naročila, </w:t>
      </w:r>
    </w:p>
    <w:p w14:paraId="15A753D7" w14:textId="77777777" w:rsidR="00B52E89" w:rsidRDefault="00B52E89" w:rsidP="00B52E89">
      <w:pPr>
        <w:spacing w:after="0"/>
        <w:jc w:val="both"/>
        <w:rPr>
          <w:rFonts w:cs="Arial"/>
        </w:rPr>
      </w:pPr>
      <w:r w:rsidRPr="00D9617D">
        <w:rPr>
          <w:rFonts w:cs="Arial"/>
        </w:rPr>
        <w:lastRenderedPageBreak/>
        <w:t xml:space="preserve">5. očitane kršitve, </w:t>
      </w:r>
    </w:p>
    <w:p w14:paraId="4F480F5C" w14:textId="77777777" w:rsidR="00B52E89" w:rsidRDefault="00B52E89" w:rsidP="00B52E89">
      <w:pPr>
        <w:spacing w:after="0"/>
        <w:jc w:val="both"/>
        <w:rPr>
          <w:rFonts w:cs="Arial"/>
        </w:rPr>
      </w:pPr>
      <w:r w:rsidRPr="00D9617D">
        <w:rPr>
          <w:rFonts w:cs="Arial"/>
        </w:rPr>
        <w:t xml:space="preserve">6. dejstva in dokaze, s katerimi se kršitve dokazujejo, </w:t>
      </w:r>
    </w:p>
    <w:p w14:paraId="1A82155D" w14:textId="77777777" w:rsidR="00B52E89" w:rsidRDefault="00B52E89" w:rsidP="00B52E89">
      <w:pPr>
        <w:spacing w:after="0"/>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0B7A5B91" w14:textId="77777777" w:rsidR="00B52E89" w:rsidRDefault="00B52E89" w:rsidP="00B52E89">
      <w:pPr>
        <w:spacing w:after="0"/>
        <w:jc w:val="both"/>
        <w:rPr>
          <w:rFonts w:cs="Arial"/>
        </w:rPr>
      </w:pPr>
      <w:r w:rsidRPr="00D9617D">
        <w:rPr>
          <w:rFonts w:cs="Arial"/>
        </w:rPr>
        <w:t xml:space="preserve">8. navedbo, ali gre v konkretnem postopku javnega naročila za sofinanciranje iz evropskih sredstev in iz katerega sklada. </w:t>
      </w:r>
    </w:p>
    <w:p w14:paraId="701787CA" w14:textId="77777777" w:rsidR="00B52E89" w:rsidRPr="00D9617D" w:rsidRDefault="00B52E89" w:rsidP="00B52E89">
      <w:pPr>
        <w:spacing w:after="0"/>
        <w:jc w:val="both"/>
        <w:rPr>
          <w:rFonts w:cs="Arial"/>
        </w:rPr>
      </w:pPr>
    </w:p>
    <w:p w14:paraId="51C1407A" w14:textId="77777777" w:rsidR="00B52E89" w:rsidRDefault="00B52E89" w:rsidP="00B52E89">
      <w:pPr>
        <w:spacing w:after="0"/>
        <w:jc w:val="both"/>
        <w:rPr>
          <w:rFonts w:cs="Arial"/>
        </w:rPr>
      </w:pPr>
      <w:r w:rsidRPr="00D9617D">
        <w:rPr>
          <w:rFonts w:cs="Arial"/>
        </w:rPr>
        <w:t>Vlagatelj mora zahtevku za revizijo priložiti pot</w:t>
      </w:r>
      <w:r>
        <w:rPr>
          <w:rFonts w:cs="Arial"/>
        </w:rPr>
        <w:t>rdilo o plačilu takse v višini 4.000,00 EUR.</w:t>
      </w:r>
    </w:p>
    <w:p w14:paraId="7DD357F7" w14:textId="77777777" w:rsidR="00B52E89" w:rsidRPr="00D9617D" w:rsidRDefault="00B52E89" w:rsidP="00B52E89">
      <w:pPr>
        <w:spacing w:after="0"/>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FE2A228" w14:textId="77777777" w:rsidR="00B52E89" w:rsidRDefault="00B52E89" w:rsidP="00B52E89">
      <w:pPr>
        <w:spacing w:after="0"/>
        <w:jc w:val="both"/>
        <w:rPr>
          <w:rFonts w:cs="Arial"/>
        </w:rPr>
      </w:pPr>
    </w:p>
    <w:p w14:paraId="2473A316" w14:textId="77777777" w:rsidR="00B52E89" w:rsidRPr="00C724D1" w:rsidRDefault="00B52E89" w:rsidP="00B52E89">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03445292" w14:textId="77777777" w:rsidR="00B52E89" w:rsidRDefault="00B52E89" w:rsidP="00B52E89">
      <w:pPr>
        <w:spacing w:after="0"/>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6F205AC4" w14:textId="77777777" w:rsidR="00B52E89"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objave obvestila o javnem naročilu ali </w:t>
      </w:r>
    </w:p>
    <w:p w14:paraId="47470618" w14:textId="77777777" w:rsidR="00B52E89" w:rsidRPr="006C7BF2"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AC19F10" w14:textId="77777777" w:rsidR="00B52E89" w:rsidRDefault="00B52E89" w:rsidP="00B52E89">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Pr>
          <w:rFonts w:cs="Arial"/>
        </w:rPr>
        <w:t>-B</w:t>
      </w:r>
      <w:r w:rsidRPr="006C7BF2">
        <w:rPr>
          <w:rFonts w:cs="Arial"/>
        </w:rPr>
        <w:t xml:space="preserve"> ni predložil potrdila o plačilu takse ali da ni bila plačana ustrezna taksa, ga najpozneje v treh delovnih dneh od prejema s sklepom zavrže. </w:t>
      </w:r>
    </w:p>
    <w:p w14:paraId="40FFE235" w14:textId="77777777" w:rsidR="00B52E89" w:rsidRDefault="00B52E89" w:rsidP="00B52E89">
      <w:pPr>
        <w:jc w:val="both"/>
        <w:rPr>
          <w:rFonts w:cs="Arial"/>
        </w:rPr>
      </w:pPr>
    </w:p>
    <w:p w14:paraId="3395EA57" w14:textId="5F1F31A0" w:rsidR="006C2A4D" w:rsidRDefault="006C2A4D">
      <w:pPr>
        <w:suppressAutoHyphens w:val="0"/>
        <w:spacing w:after="160" w:line="259" w:lineRule="auto"/>
        <w:rPr>
          <w:rFonts w:ascii="Arial" w:hAnsi="Arial" w:cs="Arial"/>
        </w:rPr>
      </w:pPr>
      <w:r>
        <w:rPr>
          <w:rFonts w:cs="Arial"/>
        </w:rPr>
        <w:br w:type="page"/>
      </w:r>
    </w:p>
    <w:p w14:paraId="3A606499" w14:textId="4B1AD30B" w:rsidR="006C2A4D" w:rsidRDefault="006C2A4D" w:rsidP="006C2A4D">
      <w:pPr>
        <w:spacing w:before="225" w:after="225"/>
        <w:jc w:val="both"/>
        <w:rPr>
          <w:rFonts w:ascii="Arial" w:hAnsi="Arial" w:cs="Arial"/>
          <w:b/>
          <w:bCs/>
          <w:color w:val="000000"/>
        </w:rPr>
      </w:pPr>
      <w:r>
        <w:rPr>
          <w:rFonts w:ascii="Arial" w:hAnsi="Arial" w:cs="Arial"/>
          <w:b/>
          <w:bCs/>
          <w:color w:val="000000"/>
        </w:rPr>
        <w:lastRenderedPageBreak/>
        <w:t xml:space="preserve">C.) </w:t>
      </w:r>
      <w:r w:rsidRPr="009A4209">
        <w:rPr>
          <w:rFonts w:ascii="Arial" w:hAnsi="Arial" w:cs="Arial"/>
          <w:b/>
          <w:bCs/>
          <w:color w:val="000000"/>
          <w:u w:val="single"/>
        </w:rPr>
        <w:t>SPLOŠNE TEHNIČNE SPECIFIKACIJE</w:t>
      </w:r>
    </w:p>
    <w:p w14:paraId="657CDD8C" w14:textId="2C1849B9" w:rsidR="006C2A4D" w:rsidRDefault="006C2A4D" w:rsidP="006C2A4D">
      <w:pPr>
        <w:spacing w:before="225" w:after="225"/>
        <w:jc w:val="both"/>
      </w:pPr>
      <w:r>
        <w:rPr>
          <w:rFonts w:ascii="Arial" w:hAnsi="Arial" w:cs="Arial"/>
          <w:b/>
          <w:bCs/>
          <w:color w:val="000000"/>
        </w:rPr>
        <w:t xml:space="preserve">Predmet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53337A">
        <w:rPr>
          <w:rFonts w:ascii="Arial" w:hAnsi="Arial" w:cs="Arial"/>
          <w:b/>
        </w:rPr>
        <w:t>-</w:t>
      </w:r>
      <w:proofErr w:type="spellStart"/>
      <w:r w:rsidR="00DD201A">
        <w:rPr>
          <w:rFonts w:ascii="Arial" w:hAnsi="Arial" w:cs="Arial"/>
          <w:b/>
        </w:rPr>
        <w:t>prednapolnjene</w:t>
      </w:r>
      <w:proofErr w:type="spellEnd"/>
      <w:r w:rsidR="00DD201A">
        <w:rPr>
          <w:rFonts w:ascii="Arial" w:hAnsi="Arial" w:cs="Arial"/>
          <w:b/>
        </w:rPr>
        <w:t xml:space="preserve"> brizge</w:t>
      </w:r>
      <w:r w:rsidRPr="00502D3E">
        <w:rPr>
          <w:rFonts w:ascii="Arial" w:hAnsi="Arial" w:cs="Arial"/>
        </w:rPr>
        <w:t>«</w:t>
      </w:r>
    </w:p>
    <w:p w14:paraId="024C3515" w14:textId="0FA4D6CC" w:rsidR="006C2A4D" w:rsidRDefault="006C2A4D" w:rsidP="006C2A4D">
      <w:pPr>
        <w:spacing w:before="225" w:after="225"/>
        <w:jc w:val="both"/>
        <w:rPr>
          <w:rFonts w:ascii="Arial" w:hAnsi="Arial" w:cs="Arial"/>
          <w:color w:val="000000"/>
        </w:rPr>
      </w:pPr>
      <w:r>
        <w:rPr>
          <w:rFonts w:ascii="Arial" w:hAnsi="Arial" w:cs="Arial"/>
          <w:color w:val="000000"/>
        </w:rPr>
        <w:t xml:space="preserve">Vrste in okvirne količine razpisanega blaga so podane v Predračunu </w:t>
      </w:r>
      <w:r w:rsidR="008A538B">
        <w:rPr>
          <w:rFonts w:ascii="Arial" w:hAnsi="Arial" w:cs="Arial"/>
          <w:color w:val="000000"/>
        </w:rPr>
        <w:t>–</w:t>
      </w:r>
      <w:r>
        <w:rPr>
          <w:rFonts w:ascii="Arial" w:hAnsi="Arial" w:cs="Arial"/>
          <w:color w:val="000000"/>
        </w:rPr>
        <w:t xml:space="preserve"> </w:t>
      </w:r>
      <w:r w:rsidR="008A538B">
        <w:rPr>
          <w:rFonts w:ascii="Arial" w:hAnsi="Arial" w:cs="Arial"/>
          <w:color w:val="000000"/>
        </w:rPr>
        <w:t>OBR2/A</w:t>
      </w:r>
      <w:r>
        <w:rPr>
          <w:rFonts w:ascii="Arial" w:hAnsi="Arial" w:cs="Arial"/>
          <w:color w:val="000000"/>
        </w:rPr>
        <w:t>, pri čemer so količine razpisanega blaga okvirne, za obdobje 12. mesecev.</w:t>
      </w:r>
    </w:p>
    <w:p w14:paraId="20C40A2F" w14:textId="77777777" w:rsidR="005A5408" w:rsidRPr="005A5408" w:rsidRDefault="005A5408" w:rsidP="005A5408">
      <w:pPr>
        <w:spacing w:after="0"/>
        <w:jc w:val="both"/>
      </w:pPr>
      <w:r w:rsidRPr="005A5408">
        <w:rPr>
          <w:rFonts w:ascii="Arial" w:hAnsi="Arial" w:cs="Arial"/>
          <w:b/>
          <w:bCs/>
          <w:u w:val="single"/>
        </w:rPr>
        <w:t xml:space="preserve">Tehnična specifikacija zahtev naročnika za </w:t>
      </w:r>
      <w:proofErr w:type="spellStart"/>
      <w:r w:rsidRPr="005A5408">
        <w:rPr>
          <w:rFonts w:ascii="Arial" w:hAnsi="Arial" w:cs="Arial"/>
          <w:b/>
          <w:bCs/>
          <w:u w:val="single"/>
        </w:rPr>
        <w:t>prednapolnjene</w:t>
      </w:r>
      <w:proofErr w:type="spellEnd"/>
      <w:r w:rsidRPr="005A5408">
        <w:rPr>
          <w:rFonts w:ascii="Arial" w:hAnsi="Arial" w:cs="Arial"/>
          <w:b/>
          <w:bCs/>
          <w:u w:val="single"/>
        </w:rPr>
        <w:t xml:space="preserve"> brizge </w:t>
      </w:r>
    </w:p>
    <w:p w14:paraId="554A5C4E" w14:textId="77777777" w:rsidR="005A5408" w:rsidRDefault="005A5408" w:rsidP="00B52E89">
      <w:pPr>
        <w:rPr>
          <w:u w:val="single"/>
        </w:rPr>
      </w:pPr>
    </w:p>
    <w:p w14:paraId="7E020D10" w14:textId="3BAF75E3" w:rsidR="008411C4" w:rsidRPr="000E486C" w:rsidRDefault="00DD0DEB" w:rsidP="00B52E89">
      <w:pPr>
        <w:rPr>
          <w:u w:val="single"/>
        </w:rPr>
      </w:pPr>
      <w:r w:rsidRPr="009A4209">
        <w:rPr>
          <w:b/>
          <w:bCs/>
          <w:u w:val="single"/>
        </w:rPr>
        <w:t>Sklop 1</w:t>
      </w:r>
      <w:r w:rsidRPr="000E486C">
        <w:rPr>
          <w:u w:val="single"/>
        </w:rPr>
        <w:t xml:space="preserve">: Brizgalke </w:t>
      </w:r>
      <w:proofErr w:type="spellStart"/>
      <w:r w:rsidRPr="000E486C">
        <w:rPr>
          <w:u w:val="single"/>
        </w:rPr>
        <w:t>prednapolnjene</w:t>
      </w:r>
      <w:proofErr w:type="spellEnd"/>
      <w:r w:rsidRPr="000E486C">
        <w:rPr>
          <w:u w:val="single"/>
        </w:rPr>
        <w:t>, z 0,9% NaCl, za izpiranje žilnih katetrov, za uporabo na sterilnih površinah</w:t>
      </w:r>
    </w:p>
    <w:p w14:paraId="148531D6" w14:textId="18541760" w:rsidR="005A5408" w:rsidRDefault="005A5408" w:rsidP="005A5408">
      <w:pPr>
        <w:pStyle w:val="Odstavekseznama"/>
        <w:numPr>
          <w:ilvl w:val="0"/>
          <w:numId w:val="21"/>
        </w:numPr>
        <w:spacing w:after="0"/>
        <w:jc w:val="both"/>
      </w:pPr>
      <w:r>
        <w:t xml:space="preserve">Volumen: 10ml </w:t>
      </w:r>
    </w:p>
    <w:p w14:paraId="45E67D3F" w14:textId="77777777" w:rsidR="005A5408" w:rsidRDefault="00DD0DEB" w:rsidP="005A5408">
      <w:pPr>
        <w:pStyle w:val="Odstavekseznama"/>
        <w:numPr>
          <w:ilvl w:val="0"/>
          <w:numId w:val="21"/>
        </w:numPr>
        <w:spacing w:after="0"/>
        <w:jc w:val="both"/>
      </w:pPr>
      <w:r>
        <w:t>B</w:t>
      </w:r>
      <w:r w:rsidRPr="00DD0DEB">
        <w:t xml:space="preserve">rizgalke namenjene enkratni uporabi. </w:t>
      </w:r>
    </w:p>
    <w:p w14:paraId="10ACB62D" w14:textId="77777777" w:rsidR="005A5408" w:rsidRDefault="00DD0DEB" w:rsidP="005A5408">
      <w:pPr>
        <w:pStyle w:val="Odstavekseznama"/>
        <w:numPr>
          <w:ilvl w:val="0"/>
          <w:numId w:val="21"/>
        </w:numPr>
        <w:spacing w:after="0"/>
        <w:jc w:val="both"/>
      </w:pPr>
      <w:proofErr w:type="spellStart"/>
      <w:r w:rsidRPr="00DD0DEB">
        <w:t>Luer</w:t>
      </w:r>
      <w:proofErr w:type="spellEnd"/>
      <w:r w:rsidRPr="00DD0DEB">
        <w:t xml:space="preserve"> </w:t>
      </w:r>
      <w:proofErr w:type="spellStart"/>
      <w:r w:rsidRPr="00DD0DEB">
        <w:t>Lock</w:t>
      </w:r>
      <w:proofErr w:type="spellEnd"/>
      <w:r w:rsidRPr="00DD0DEB">
        <w:t xml:space="preserve"> vrh brizgalke z velikim </w:t>
      </w:r>
      <w:proofErr w:type="spellStart"/>
      <w:r w:rsidRPr="00DD0DEB">
        <w:t>Luer</w:t>
      </w:r>
      <w:proofErr w:type="spellEnd"/>
      <w:r w:rsidRPr="00DD0DEB">
        <w:t xml:space="preserve"> </w:t>
      </w:r>
      <w:proofErr w:type="spellStart"/>
      <w:r w:rsidRPr="00DD0DEB">
        <w:t>Lock</w:t>
      </w:r>
      <w:proofErr w:type="spellEnd"/>
      <w:r w:rsidRPr="00DD0DEB">
        <w:t xml:space="preserve"> zamaškom. </w:t>
      </w:r>
    </w:p>
    <w:p w14:paraId="3988117A" w14:textId="4B4E49E4" w:rsidR="005A5408" w:rsidRDefault="00DD0DEB" w:rsidP="005A5408">
      <w:pPr>
        <w:pStyle w:val="Odstavekseznama"/>
        <w:numPr>
          <w:ilvl w:val="0"/>
          <w:numId w:val="21"/>
        </w:numPr>
        <w:spacing w:after="0"/>
        <w:jc w:val="both"/>
      </w:pPr>
      <w:r w:rsidRPr="00DD0DEB">
        <w:t>Guma na brizgalki je debelejša kot 1cm</w:t>
      </w:r>
      <w:r w:rsidR="00BD60C9">
        <w:t xml:space="preserve"> in </w:t>
      </w:r>
      <w:r w:rsidR="00BD60C9" w:rsidRPr="00DD0DEB">
        <w:t>ima tri obročke</w:t>
      </w:r>
      <w:r w:rsidR="00BD60C9">
        <w:t>.</w:t>
      </w:r>
    </w:p>
    <w:p w14:paraId="303B206F" w14:textId="77777777" w:rsidR="005A5408" w:rsidRDefault="00DD0DEB" w:rsidP="005A5408">
      <w:pPr>
        <w:pStyle w:val="Odstavekseznama"/>
        <w:numPr>
          <w:ilvl w:val="0"/>
          <w:numId w:val="21"/>
        </w:numPr>
        <w:spacing w:after="0"/>
        <w:jc w:val="both"/>
      </w:pPr>
      <w:r w:rsidRPr="00DD0DEB">
        <w:t xml:space="preserve">Ponujene brizge morajo tudi v primeru aspiracije ohranjati sterilnost tekočine, ki jo vsebujejo– ponudnik priloži dokument, ki dokazuje ta učinek pri ponujenem medicinskem pripomočku. </w:t>
      </w:r>
    </w:p>
    <w:p w14:paraId="2123203A" w14:textId="77777777" w:rsidR="005A5408" w:rsidRDefault="005A5408" w:rsidP="005A5408">
      <w:pPr>
        <w:pStyle w:val="Odstavekseznama"/>
        <w:numPr>
          <w:ilvl w:val="0"/>
          <w:numId w:val="21"/>
        </w:numPr>
        <w:spacing w:after="0"/>
        <w:jc w:val="both"/>
      </w:pPr>
      <w:r w:rsidRPr="00DD0DEB">
        <w:t>Ponudnik predloži vsaj eno študijo, ki dokazuje, da ponujena brizga bistveno zmanjša povratek krvi v kateter v primerjavi z ročno napolnjenimi brizgami.</w:t>
      </w:r>
    </w:p>
    <w:p w14:paraId="3D2E6BA1" w14:textId="0E2C5838" w:rsidR="005A5408" w:rsidRDefault="00DD0DEB" w:rsidP="005A5408">
      <w:pPr>
        <w:pStyle w:val="Odstavekseznama"/>
        <w:numPr>
          <w:ilvl w:val="0"/>
          <w:numId w:val="21"/>
        </w:numPr>
        <w:spacing w:after="0"/>
        <w:jc w:val="both"/>
      </w:pPr>
      <w:r w:rsidRPr="00DD0DEB">
        <w:t xml:space="preserve">Jasna barvna oznaka na škatli ter oznake na ovojnini in brizgalki za katero področje dela je namenjena (sterilno/ </w:t>
      </w:r>
      <w:proofErr w:type="spellStart"/>
      <w:r w:rsidRPr="00DD0DEB">
        <w:t>nesterilno</w:t>
      </w:r>
      <w:proofErr w:type="spellEnd"/>
      <w:r w:rsidRPr="00DD0DEB">
        <w:t xml:space="preserve">) in kakšna je vsebina. </w:t>
      </w:r>
    </w:p>
    <w:p w14:paraId="196E2DAC" w14:textId="77777777" w:rsidR="005A5408" w:rsidRDefault="00DD0DEB" w:rsidP="005A5408">
      <w:pPr>
        <w:pStyle w:val="Odstavekseznama"/>
        <w:numPr>
          <w:ilvl w:val="0"/>
          <w:numId w:val="21"/>
        </w:numPr>
        <w:spacing w:after="0"/>
        <w:jc w:val="both"/>
      </w:pPr>
      <w:r w:rsidRPr="00DD0DEB">
        <w:t xml:space="preserve">Brizga je pakirana na način, ki omogoča sterilno odpiranje na sterilnem polju. </w:t>
      </w:r>
    </w:p>
    <w:p w14:paraId="106BB293" w14:textId="6B85AE4C" w:rsidR="005A5408" w:rsidRDefault="00DD0DEB" w:rsidP="005A5408">
      <w:pPr>
        <w:pStyle w:val="Odstavekseznama"/>
        <w:numPr>
          <w:ilvl w:val="0"/>
          <w:numId w:val="21"/>
        </w:numPr>
        <w:spacing w:after="0"/>
        <w:jc w:val="both"/>
      </w:pPr>
      <w:r w:rsidRPr="00DD0DEB">
        <w:t xml:space="preserve">Bat brizgalke enostavno drsi brez zatikanja. </w:t>
      </w:r>
    </w:p>
    <w:p w14:paraId="56ED348B" w14:textId="77777777" w:rsidR="005A5408" w:rsidRDefault="00DD0DEB" w:rsidP="005A5408">
      <w:pPr>
        <w:pStyle w:val="Odstavekseznama"/>
        <w:numPr>
          <w:ilvl w:val="0"/>
          <w:numId w:val="21"/>
        </w:numPr>
        <w:spacing w:after="0"/>
        <w:jc w:val="both"/>
      </w:pPr>
      <w:r w:rsidRPr="00DD0DEB">
        <w:t xml:space="preserve">Brizga mora omogočati enoročno tehniko uporabe in enostavno odzračevanje. </w:t>
      </w:r>
    </w:p>
    <w:p w14:paraId="220AFC12" w14:textId="77777777" w:rsidR="005A5408" w:rsidRDefault="00DD0DEB" w:rsidP="005A5408">
      <w:pPr>
        <w:pStyle w:val="Odstavekseznama"/>
        <w:numPr>
          <w:ilvl w:val="0"/>
          <w:numId w:val="21"/>
        </w:numPr>
        <w:spacing w:after="0"/>
        <w:jc w:val="both"/>
      </w:pPr>
      <w:r w:rsidRPr="00DD0DEB">
        <w:t xml:space="preserve">Premer brizge je tak kot pri običajni 10 ml brizgi, kar zagotavlja optimalen tlak med </w:t>
      </w:r>
      <w:proofErr w:type="spellStart"/>
      <w:r w:rsidRPr="00DD0DEB">
        <w:t>prebrizgavanjem</w:t>
      </w:r>
      <w:proofErr w:type="spellEnd"/>
      <w:r w:rsidRPr="00DD0DEB">
        <w:t xml:space="preserve"> katetra. </w:t>
      </w:r>
    </w:p>
    <w:p w14:paraId="1F19E849" w14:textId="77777777" w:rsidR="005A5408" w:rsidRDefault="00DD0DEB" w:rsidP="005A5408">
      <w:pPr>
        <w:pStyle w:val="Odstavekseznama"/>
        <w:numPr>
          <w:ilvl w:val="0"/>
          <w:numId w:val="21"/>
        </w:numPr>
        <w:spacing w:after="0"/>
        <w:jc w:val="both"/>
      </w:pPr>
      <w:r w:rsidRPr="00DD0DEB">
        <w:t xml:space="preserve">Graduacija brizgalke na 0,5 ml. </w:t>
      </w:r>
    </w:p>
    <w:p w14:paraId="7C90C712" w14:textId="77777777" w:rsidR="00976070" w:rsidRDefault="00DD0DEB" w:rsidP="005A5408">
      <w:pPr>
        <w:pStyle w:val="Odstavekseznama"/>
        <w:numPr>
          <w:ilvl w:val="0"/>
          <w:numId w:val="21"/>
        </w:numPr>
        <w:spacing w:after="0"/>
        <w:jc w:val="both"/>
      </w:pPr>
      <w:r w:rsidRPr="00DD0DEB">
        <w:t xml:space="preserve">Brez </w:t>
      </w:r>
      <w:proofErr w:type="spellStart"/>
      <w:r w:rsidRPr="00DD0DEB">
        <w:t>latexa</w:t>
      </w:r>
      <w:proofErr w:type="spellEnd"/>
      <w:r w:rsidRPr="00DD0DEB">
        <w:t xml:space="preserve">, konzervansov, DHP, PVC in BPA. </w:t>
      </w:r>
    </w:p>
    <w:p w14:paraId="1A101680" w14:textId="027C7B3F" w:rsidR="005A5408" w:rsidRDefault="00DD0DEB" w:rsidP="005A5408">
      <w:pPr>
        <w:pStyle w:val="Odstavekseznama"/>
        <w:numPr>
          <w:ilvl w:val="0"/>
          <w:numId w:val="21"/>
        </w:numPr>
        <w:spacing w:after="0"/>
        <w:jc w:val="both"/>
      </w:pPr>
      <w:r w:rsidRPr="00DD0DEB">
        <w:t xml:space="preserve">CE oznaka. </w:t>
      </w:r>
    </w:p>
    <w:p w14:paraId="36EFFFA3" w14:textId="77777777" w:rsidR="005A5408" w:rsidRDefault="00DD0DEB" w:rsidP="005A5408">
      <w:pPr>
        <w:pStyle w:val="Odstavekseznama"/>
        <w:numPr>
          <w:ilvl w:val="0"/>
          <w:numId w:val="21"/>
        </w:numPr>
        <w:spacing w:after="0"/>
        <w:jc w:val="both"/>
      </w:pPr>
      <w:r w:rsidRPr="00DD0DEB">
        <w:t xml:space="preserve">Izdelek je registriran kot medicinski pripomoček razreda III,  skladen z MDR. </w:t>
      </w:r>
      <w:r w:rsidR="005A5408" w:rsidRPr="005A5408">
        <w:t xml:space="preserve">Dopustne so tudi brizge, registrirane kot razred </w:t>
      </w:r>
      <w:proofErr w:type="spellStart"/>
      <w:r w:rsidR="005A5408" w:rsidRPr="005A5408">
        <w:t>IIb</w:t>
      </w:r>
      <w:proofErr w:type="spellEnd"/>
      <w:r w:rsidRPr="00DD0DEB">
        <w:t xml:space="preserve">, </w:t>
      </w:r>
      <w:r w:rsidR="005A5408">
        <w:t>vendar mora</w:t>
      </w:r>
      <w:r w:rsidRPr="00DD0DEB">
        <w:t xml:space="preserve"> ponudnik priloži</w:t>
      </w:r>
      <w:r w:rsidR="005A5408">
        <w:t>ti</w:t>
      </w:r>
      <w:r w:rsidRPr="00DD0DEB">
        <w:t xml:space="preserve"> dokazila glede učinkovitosti tako registriranih brizg in sicer </w:t>
      </w:r>
      <w:r w:rsidR="005A5408">
        <w:t>se zahteva</w:t>
      </w:r>
      <w:r w:rsidRPr="00DD0DEB">
        <w:t xml:space="preserve"> vsaj en</w:t>
      </w:r>
      <w:r w:rsidR="005A5408">
        <w:t>a</w:t>
      </w:r>
      <w:r w:rsidRPr="00DD0DEB">
        <w:t xml:space="preserve"> kliničn</w:t>
      </w:r>
      <w:r w:rsidR="005A5408">
        <w:t>a</w:t>
      </w:r>
      <w:r w:rsidRPr="00DD0DEB">
        <w:t xml:space="preserve"> študij</w:t>
      </w:r>
      <w:r w:rsidR="005A5408">
        <w:t>a</w:t>
      </w:r>
      <w:r w:rsidRPr="00DD0DEB">
        <w:t xml:space="preserve">, ki dokazuje najmanj 50% zmanjšanje pojavnosti s katetri povezanih infekcij krvotoka ob uporabi ponujene brizge v primerjavi z ročno pripravljenimi brizgami za izpiranje žilnih katetrov. </w:t>
      </w:r>
    </w:p>
    <w:p w14:paraId="7CFBDE3D" w14:textId="04AD79B6" w:rsidR="005A5408" w:rsidRDefault="00DD0DEB" w:rsidP="005A5408">
      <w:pPr>
        <w:pStyle w:val="Odstavekseznama"/>
        <w:numPr>
          <w:ilvl w:val="0"/>
          <w:numId w:val="21"/>
        </w:numPr>
        <w:spacing w:after="0"/>
        <w:jc w:val="both"/>
      </w:pPr>
      <w:r w:rsidRPr="00DD0DEB">
        <w:t xml:space="preserve">Rok uporabe </w:t>
      </w:r>
      <w:r w:rsidR="00FB04E5">
        <w:t>najmanj</w:t>
      </w:r>
      <w:r w:rsidRPr="00DD0DEB">
        <w:t xml:space="preserve"> </w:t>
      </w:r>
      <w:r w:rsidR="00FB04E5">
        <w:t>2</w:t>
      </w:r>
      <w:r w:rsidRPr="00DD0DEB">
        <w:t xml:space="preserve"> let</w:t>
      </w:r>
      <w:r w:rsidR="00FB04E5">
        <w:t>i</w:t>
      </w:r>
      <w:r w:rsidR="005A5408">
        <w:t>.</w:t>
      </w:r>
    </w:p>
    <w:p w14:paraId="087E4E33" w14:textId="77777777" w:rsidR="005A5408" w:rsidRDefault="005A5408" w:rsidP="005A5408">
      <w:pPr>
        <w:pStyle w:val="Odstavekseznama"/>
        <w:numPr>
          <w:ilvl w:val="0"/>
          <w:numId w:val="21"/>
        </w:numPr>
        <w:spacing w:after="0"/>
        <w:jc w:val="both"/>
      </w:pPr>
      <w:r>
        <w:t>P</w:t>
      </w:r>
      <w:r w:rsidR="00DD0DEB" w:rsidRPr="00DD0DEB">
        <w:t xml:space="preserve">akiranje po maksimalno 40 kom. </w:t>
      </w:r>
    </w:p>
    <w:p w14:paraId="3FE694C5" w14:textId="597090C9" w:rsidR="005A5408" w:rsidRDefault="005A5408" w:rsidP="005A5408">
      <w:pPr>
        <w:pStyle w:val="Odstavekseznama"/>
        <w:numPr>
          <w:ilvl w:val="0"/>
          <w:numId w:val="21"/>
        </w:numPr>
        <w:spacing w:after="0"/>
        <w:jc w:val="both"/>
      </w:pPr>
      <w:r w:rsidRPr="00DD0DEB">
        <w:t xml:space="preserve">Brizge v skladu s standardi ISO 13485:2016; ISO 10993-1, ISO 11737-1,2, ISO 17665 in EN 556-1. </w:t>
      </w:r>
    </w:p>
    <w:p w14:paraId="22F05357" w14:textId="1A867060" w:rsidR="005A5408" w:rsidRDefault="005A5408" w:rsidP="005A5408">
      <w:pPr>
        <w:pStyle w:val="Odstavekseznama"/>
        <w:numPr>
          <w:ilvl w:val="0"/>
          <w:numId w:val="21"/>
        </w:numPr>
        <w:spacing w:after="0"/>
        <w:jc w:val="both"/>
      </w:pPr>
      <w:r w:rsidRPr="00DD0DEB">
        <w:t>Ponudnik mora predložiti dokazilo, da je s strani proizvajalca pooblaščen distributer za ponujene medicinske pripomočke, ki je uspos</w:t>
      </w:r>
      <w:r w:rsidR="007A541A">
        <w:t>o</w:t>
      </w:r>
      <w:r w:rsidRPr="00DD0DEB">
        <w:t>bljen za pomoč uporabnikom in reševanje zapletov in reklamacij.</w:t>
      </w:r>
    </w:p>
    <w:p w14:paraId="538EA8D8" w14:textId="77777777" w:rsidR="005A5408" w:rsidRDefault="005A5408" w:rsidP="005A5408">
      <w:pPr>
        <w:spacing w:after="0"/>
        <w:ind w:left="360"/>
        <w:jc w:val="both"/>
      </w:pPr>
    </w:p>
    <w:p w14:paraId="7556FB69" w14:textId="77777777" w:rsidR="009A4209" w:rsidRDefault="009A4209" w:rsidP="00DD0DEB">
      <w:pPr>
        <w:suppressAutoHyphens w:val="0"/>
        <w:spacing w:after="160" w:line="259" w:lineRule="auto"/>
        <w:jc w:val="both"/>
        <w:rPr>
          <w:b/>
          <w:bCs/>
          <w:u w:val="single"/>
        </w:rPr>
      </w:pPr>
    </w:p>
    <w:p w14:paraId="5748B8DA" w14:textId="77777777" w:rsidR="009A4209" w:rsidRDefault="009A4209" w:rsidP="00DD0DEB">
      <w:pPr>
        <w:suppressAutoHyphens w:val="0"/>
        <w:spacing w:after="160" w:line="259" w:lineRule="auto"/>
        <w:jc w:val="both"/>
        <w:rPr>
          <w:b/>
          <w:bCs/>
          <w:u w:val="single"/>
        </w:rPr>
      </w:pPr>
    </w:p>
    <w:p w14:paraId="5503E43A" w14:textId="1BE86A99" w:rsidR="005A5408" w:rsidRPr="005A5408" w:rsidRDefault="00221020" w:rsidP="00DD0DEB">
      <w:pPr>
        <w:suppressAutoHyphens w:val="0"/>
        <w:spacing w:after="160" w:line="259" w:lineRule="auto"/>
        <w:jc w:val="both"/>
        <w:rPr>
          <w:u w:val="single"/>
        </w:rPr>
      </w:pPr>
      <w:r w:rsidRPr="009A4209">
        <w:rPr>
          <w:b/>
          <w:bCs/>
          <w:u w:val="single"/>
        </w:rPr>
        <w:lastRenderedPageBreak/>
        <w:t>SKLOP 2</w:t>
      </w:r>
      <w:r>
        <w:rPr>
          <w:u w:val="single"/>
        </w:rPr>
        <w:t xml:space="preserve">: </w:t>
      </w:r>
      <w:r w:rsidR="005A5408" w:rsidRPr="005A5408">
        <w:rPr>
          <w:u w:val="single"/>
        </w:rPr>
        <w:t xml:space="preserve">Brizgalke </w:t>
      </w:r>
      <w:proofErr w:type="spellStart"/>
      <w:r w:rsidR="005A5408" w:rsidRPr="005A5408">
        <w:rPr>
          <w:u w:val="single"/>
        </w:rPr>
        <w:t>prednapolnjene</w:t>
      </w:r>
      <w:proofErr w:type="spellEnd"/>
      <w:r w:rsidR="005A5408" w:rsidRPr="005A5408">
        <w:rPr>
          <w:u w:val="single"/>
        </w:rPr>
        <w:t xml:space="preserve">, z 0,9% NaCl, za izpiranje žilnih katetrov, za uporabo na </w:t>
      </w:r>
      <w:proofErr w:type="spellStart"/>
      <w:r w:rsidR="005A5408" w:rsidRPr="005A5408">
        <w:rPr>
          <w:u w:val="single"/>
        </w:rPr>
        <w:t>nesterilnih</w:t>
      </w:r>
      <w:proofErr w:type="spellEnd"/>
      <w:r w:rsidR="005A5408" w:rsidRPr="005A5408">
        <w:rPr>
          <w:u w:val="single"/>
        </w:rPr>
        <w:t xml:space="preserve"> površinah</w:t>
      </w:r>
      <w:r w:rsidR="005A5408">
        <w:rPr>
          <w:u w:val="single"/>
        </w:rPr>
        <w:t>, različne velikosti</w:t>
      </w:r>
    </w:p>
    <w:p w14:paraId="3A609CCD" w14:textId="77777777" w:rsidR="00221020" w:rsidRDefault="005A5408" w:rsidP="00DD0DEB">
      <w:pPr>
        <w:pStyle w:val="Odstavekseznama"/>
        <w:numPr>
          <w:ilvl w:val="0"/>
          <w:numId w:val="21"/>
        </w:numPr>
        <w:suppressAutoHyphens w:val="0"/>
        <w:spacing w:after="160" w:line="259" w:lineRule="auto"/>
        <w:jc w:val="both"/>
      </w:pPr>
      <w:r w:rsidRPr="005A5408">
        <w:t xml:space="preserve">Volumen: </w:t>
      </w:r>
      <w:r>
        <w:t xml:space="preserve">3ml, 5ml, </w:t>
      </w:r>
      <w:r w:rsidRPr="005A5408">
        <w:t>10 ml.</w:t>
      </w:r>
    </w:p>
    <w:p w14:paraId="7FF84536" w14:textId="77777777" w:rsidR="00221020" w:rsidRDefault="005A5408" w:rsidP="00DD0DEB">
      <w:pPr>
        <w:pStyle w:val="Odstavekseznama"/>
        <w:numPr>
          <w:ilvl w:val="0"/>
          <w:numId w:val="21"/>
        </w:numPr>
        <w:suppressAutoHyphens w:val="0"/>
        <w:spacing w:after="160" w:line="259" w:lineRule="auto"/>
        <w:jc w:val="both"/>
      </w:pPr>
      <w:r w:rsidRPr="005A5408">
        <w:t xml:space="preserve">Brizgalke namenjene enkratni uporabi. </w:t>
      </w:r>
    </w:p>
    <w:p w14:paraId="53AE8B92" w14:textId="77777777" w:rsidR="00221020" w:rsidRDefault="005A5408" w:rsidP="00DD0DEB">
      <w:pPr>
        <w:pStyle w:val="Odstavekseznama"/>
        <w:numPr>
          <w:ilvl w:val="0"/>
          <w:numId w:val="21"/>
        </w:numPr>
        <w:suppressAutoHyphens w:val="0"/>
        <w:spacing w:after="160" w:line="259" w:lineRule="auto"/>
        <w:jc w:val="both"/>
      </w:pPr>
      <w:proofErr w:type="spellStart"/>
      <w:r w:rsidRPr="005A5408">
        <w:t>Luer</w:t>
      </w:r>
      <w:proofErr w:type="spellEnd"/>
      <w:r w:rsidRPr="005A5408">
        <w:t xml:space="preserve"> </w:t>
      </w:r>
      <w:proofErr w:type="spellStart"/>
      <w:r w:rsidRPr="005A5408">
        <w:t>Lock</w:t>
      </w:r>
      <w:proofErr w:type="spellEnd"/>
      <w:r w:rsidRPr="005A5408">
        <w:t xml:space="preserve"> vrh brizgalke z velikim </w:t>
      </w:r>
      <w:proofErr w:type="spellStart"/>
      <w:r w:rsidRPr="005A5408">
        <w:t>Luer</w:t>
      </w:r>
      <w:proofErr w:type="spellEnd"/>
      <w:r w:rsidRPr="005A5408">
        <w:t xml:space="preserve"> </w:t>
      </w:r>
      <w:proofErr w:type="spellStart"/>
      <w:r w:rsidRPr="005A5408">
        <w:t>Lock</w:t>
      </w:r>
      <w:proofErr w:type="spellEnd"/>
      <w:r w:rsidRPr="005A5408">
        <w:t xml:space="preserve"> zamaškom. </w:t>
      </w:r>
    </w:p>
    <w:p w14:paraId="1366CF66" w14:textId="77777777" w:rsidR="00BD60C9" w:rsidRDefault="00BD60C9" w:rsidP="00BD60C9">
      <w:pPr>
        <w:pStyle w:val="Odstavekseznama"/>
        <w:numPr>
          <w:ilvl w:val="0"/>
          <w:numId w:val="21"/>
        </w:numPr>
        <w:spacing w:after="0"/>
        <w:jc w:val="both"/>
      </w:pPr>
      <w:r w:rsidRPr="00DD0DEB">
        <w:t>Guma na brizgalki je debelejša kot 1cm</w:t>
      </w:r>
      <w:r>
        <w:t xml:space="preserve"> in </w:t>
      </w:r>
      <w:r w:rsidRPr="00DD0DEB">
        <w:t>ima tri obročke</w:t>
      </w:r>
      <w:r>
        <w:t>.</w:t>
      </w:r>
    </w:p>
    <w:p w14:paraId="708F74B2" w14:textId="77777777" w:rsidR="00221020" w:rsidRDefault="005A5408" w:rsidP="00DD0DEB">
      <w:pPr>
        <w:pStyle w:val="Odstavekseznama"/>
        <w:numPr>
          <w:ilvl w:val="0"/>
          <w:numId w:val="21"/>
        </w:numPr>
        <w:suppressAutoHyphens w:val="0"/>
        <w:spacing w:after="160" w:line="259" w:lineRule="auto"/>
        <w:jc w:val="both"/>
      </w:pPr>
      <w:r w:rsidRPr="005A5408">
        <w:t xml:space="preserve">Ponujene brizge morajo tudi v primeru aspiracije ohranjati sterilnost tekočine, ki jo vsebujejo– ponudnik priloži dokument, ki dokazuje ta učinek pri ponujenem medicinskem pripomočku. </w:t>
      </w:r>
    </w:p>
    <w:p w14:paraId="37AB228B" w14:textId="77777777" w:rsidR="00221020" w:rsidRDefault="00221020" w:rsidP="00221020">
      <w:pPr>
        <w:pStyle w:val="Odstavekseznama"/>
        <w:numPr>
          <w:ilvl w:val="0"/>
          <w:numId w:val="21"/>
        </w:numPr>
        <w:suppressAutoHyphens w:val="0"/>
        <w:spacing w:after="160" w:line="259" w:lineRule="auto"/>
        <w:jc w:val="both"/>
      </w:pPr>
      <w:r w:rsidRPr="005A5408">
        <w:t xml:space="preserve">Ponudnik predloži vsaj eno študijo, ki dokazuje, da ponujena brizga bistveno zmanjša povratek krvi v kateter v primerjavi z ročno napolnjenimi brizgami. </w:t>
      </w:r>
    </w:p>
    <w:p w14:paraId="4C286024" w14:textId="77777777" w:rsidR="00221020" w:rsidRDefault="005A5408" w:rsidP="00DD0DEB">
      <w:pPr>
        <w:pStyle w:val="Odstavekseznama"/>
        <w:numPr>
          <w:ilvl w:val="0"/>
          <w:numId w:val="21"/>
        </w:numPr>
        <w:suppressAutoHyphens w:val="0"/>
        <w:spacing w:after="160" w:line="259" w:lineRule="auto"/>
        <w:jc w:val="both"/>
      </w:pPr>
      <w:r w:rsidRPr="005A5408">
        <w:t xml:space="preserve">Jasna barvna oznaka na škatli, oznake na ovojnini in brizgalki za katero področje dela je namenjena (sterilno/ </w:t>
      </w:r>
      <w:proofErr w:type="spellStart"/>
      <w:r w:rsidRPr="005A5408">
        <w:t>nesterilno</w:t>
      </w:r>
      <w:proofErr w:type="spellEnd"/>
      <w:r w:rsidRPr="005A5408">
        <w:t xml:space="preserve">) in kakšna je vsebina. </w:t>
      </w:r>
    </w:p>
    <w:p w14:paraId="4CE8D446" w14:textId="77777777" w:rsidR="00221020" w:rsidRDefault="005A5408" w:rsidP="00DD0DEB">
      <w:pPr>
        <w:pStyle w:val="Odstavekseznama"/>
        <w:numPr>
          <w:ilvl w:val="0"/>
          <w:numId w:val="21"/>
        </w:numPr>
        <w:suppressAutoHyphens w:val="0"/>
        <w:spacing w:after="160" w:line="259" w:lineRule="auto"/>
        <w:jc w:val="both"/>
      </w:pPr>
      <w:r w:rsidRPr="005A5408">
        <w:t xml:space="preserve">Besedilo na primarni ovojnini, ki opozarja, da brizga ni primerna za uporabo na sterilnem polju; »DO NOT USE ON A STERILE FIELD« ali podobno. </w:t>
      </w:r>
    </w:p>
    <w:p w14:paraId="5C1BFFC1" w14:textId="7872E9F1" w:rsidR="00221020" w:rsidRDefault="005A5408" w:rsidP="00DD0DEB">
      <w:pPr>
        <w:pStyle w:val="Odstavekseznama"/>
        <w:numPr>
          <w:ilvl w:val="0"/>
          <w:numId w:val="21"/>
        </w:numPr>
        <w:suppressAutoHyphens w:val="0"/>
        <w:spacing w:after="160" w:line="259" w:lineRule="auto"/>
        <w:jc w:val="both"/>
      </w:pPr>
      <w:r w:rsidRPr="005A5408">
        <w:t xml:space="preserve">Bat brizgalke enostavno drsi brez zatikanja. </w:t>
      </w:r>
    </w:p>
    <w:p w14:paraId="6E947F60" w14:textId="77777777" w:rsidR="00221020" w:rsidRDefault="005A5408" w:rsidP="00DD0DEB">
      <w:pPr>
        <w:pStyle w:val="Odstavekseznama"/>
        <w:numPr>
          <w:ilvl w:val="0"/>
          <w:numId w:val="21"/>
        </w:numPr>
        <w:suppressAutoHyphens w:val="0"/>
        <w:spacing w:after="160" w:line="259" w:lineRule="auto"/>
        <w:jc w:val="both"/>
      </w:pPr>
      <w:r w:rsidRPr="005A5408">
        <w:t xml:space="preserve">Brizga mora omogočati enoročno tehniko uporabe in enostavno odzračevanje. </w:t>
      </w:r>
    </w:p>
    <w:p w14:paraId="362CEBC3" w14:textId="77777777" w:rsidR="00221020" w:rsidRDefault="005A5408" w:rsidP="00DD0DEB">
      <w:pPr>
        <w:pStyle w:val="Odstavekseznama"/>
        <w:numPr>
          <w:ilvl w:val="0"/>
          <w:numId w:val="21"/>
        </w:numPr>
        <w:suppressAutoHyphens w:val="0"/>
        <w:spacing w:after="160" w:line="259" w:lineRule="auto"/>
        <w:jc w:val="both"/>
      </w:pPr>
      <w:r w:rsidRPr="005A5408">
        <w:t xml:space="preserve">Premer brizge je tak kot pri običajni 10 ml brizgi, kar zagotavlja optimalen tlak med </w:t>
      </w:r>
      <w:proofErr w:type="spellStart"/>
      <w:r w:rsidRPr="005A5408">
        <w:t>prebrizgavanjem</w:t>
      </w:r>
      <w:proofErr w:type="spellEnd"/>
      <w:r w:rsidRPr="005A5408">
        <w:t xml:space="preserve"> katetra. </w:t>
      </w:r>
    </w:p>
    <w:p w14:paraId="192F0F22" w14:textId="77777777" w:rsidR="00221020" w:rsidRDefault="005A5408" w:rsidP="00DD0DEB">
      <w:pPr>
        <w:pStyle w:val="Odstavekseznama"/>
        <w:numPr>
          <w:ilvl w:val="0"/>
          <w:numId w:val="21"/>
        </w:numPr>
        <w:suppressAutoHyphens w:val="0"/>
        <w:spacing w:after="160" w:line="259" w:lineRule="auto"/>
        <w:jc w:val="both"/>
      </w:pPr>
      <w:r w:rsidRPr="005A5408">
        <w:t xml:space="preserve">Graduacija brizgalke na 0,5 ml. </w:t>
      </w:r>
    </w:p>
    <w:p w14:paraId="77451701" w14:textId="77777777" w:rsidR="00221020" w:rsidRDefault="005A5408" w:rsidP="00221020">
      <w:pPr>
        <w:pStyle w:val="Odstavekseznama"/>
        <w:numPr>
          <w:ilvl w:val="0"/>
          <w:numId w:val="21"/>
        </w:numPr>
        <w:suppressAutoHyphens w:val="0"/>
        <w:spacing w:after="160" w:line="259" w:lineRule="auto"/>
        <w:jc w:val="both"/>
      </w:pPr>
      <w:r w:rsidRPr="005A5408">
        <w:t xml:space="preserve">Brez </w:t>
      </w:r>
      <w:proofErr w:type="spellStart"/>
      <w:r w:rsidRPr="005A5408">
        <w:t>latexa</w:t>
      </w:r>
      <w:proofErr w:type="spellEnd"/>
      <w:r w:rsidRPr="005A5408">
        <w:t xml:space="preserve">, konzervansov, DHP, PVC in BPA. </w:t>
      </w:r>
    </w:p>
    <w:p w14:paraId="6DDD6AE6" w14:textId="77777777" w:rsidR="00976070" w:rsidRDefault="005A5408" w:rsidP="00221020">
      <w:pPr>
        <w:pStyle w:val="Odstavekseznama"/>
        <w:numPr>
          <w:ilvl w:val="0"/>
          <w:numId w:val="21"/>
        </w:numPr>
        <w:suppressAutoHyphens w:val="0"/>
        <w:spacing w:after="160" w:line="259" w:lineRule="auto"/>
        <w:jc w:val="both"/>
      </w:pPr>
      <w:r w:rsidRPr="005A5408">
        <w:t xml:space="preserve">CE oznaka. </w:t>
      </w:r>
    </w:p>
    <w:p w14:paraId="1477E7B1" w14:textId="5931FDAB" w:rsidR="00221020" w:rsidRDefault="00221020" w:rsidP="00221020">
      <w:pPr>
        <w:pStyle w:val="Odstavekseznama"/>
        <w:numPr>
          <w:ilvl w:val="0"/>
          <w:numId w:val="21"/>
        </w:numPr>
        <w:suppressAutoHyphens w:val="0"/>
        <w:spacing w:after="160" w:line="259" w:lineRule="auto"/>
        <w:jc w:val="both"/>
      </w:pPr>
      <w:r w:rsidRPr="005A5408">
        <w:t xml:space="preserve">Brizge v skladu s standardi ISO 13485:2016; ISO 10993-1, ISO 11737-1,2, ISO 17665 in EN 556-1. </w:t>
      </w:r>
    </w:p>
    <w:p w14:paraId="0204DEE8" w14:textId="77777777" w:rsidR="00221020" w:rsidRDefault="00221020" w:rsidP="00DD0DEB">
      <w:pPr>
        <w:pStyle w:val="Odstavekseznama"/>
        <w:numPr>
          <w:ilvl w:val="0"/>
          <w:numId w:val="21"/>
        </w:numPr>
        <w:suppressAutoHyphens w:val="0"/>
        <w:spacing w:after="160" w:line="259" w:lineRule="auto"/>
        <w:jc w:val="both"/>
      </w:pPr>
      <w:r w:rsidRPr="00DD0DEB">
        <w:t xml:space="preserve">Izdelek je registriran kot medicinski pripomoček razreda III,  skladen z MDR. </w:t>
      </w:r>
      <w:r w:rsidRPr="005A5408">
        <w:t xml:space="preserve">Dopustne so tudi brizge, registrirane kot razred </w:t>
      </w:r>
      <w:proofErr w:type="spellStart"/>
      <w:r w:rsidRPr="005A5408">
        <w:t>IIb</w:t>
      </w:r>
      <w:proofErr w:type="spellEnd"/>
      <w:r w:rsidR="005A5408" w:rsidRPr="005A5408">
        <w:t xml:space="preserve">, </w:t>
      </w:r>
      <w:r>
        <w:t>vendar mora</w:t>
      </w:r>
      <w:r w:rsidR="005A5408" w:rsidRPr="005A5408">
        <w:t xml:space="preserve"> ponudnik priloži dokazila glede učinkovitosti tako registriranih brizg in sicer zahtevamo vsaj eno klinično študijo, ki dokazuje najmanj 50% zmanjšanje pojavnosti s katetri povezanih infekcij krvotoka ob uporabi ponujene brizge v primerjavi z ročno pripravljenimi brizgami za izpiranje žilnih katetrov. </w:t>
      </w:r>
    </w:p>
    <w:p w14:paraId="651F1B4F" w14:textId="77777777" w:rsidR="00FB04E5" w:rsidRDefault="005A5408" w:rsidP="00DD0DEB">
      <w:pPr>
        <w:pStyle w:val="Odstavekseznama"/>
        <w:numPr>
          <w:ilvl w:val="0"/>
          <w:numId w:val="21"/>
        </w:numPr>
        <w:suppressAutoHyphens w:val="0"/>
        <w:spacing w:after="160" w:line="259" w:lineRule="auto"/>
        <w:jc w:val="both"/>
      </w:pPr>
      <w:r w:rsidRPr="005A5408">
        <w:t xml:space="preserve">Rok uporabe </w:t>
      </w:r>
      <w:r w:rsidR="00FB04E5">
        <w:t>najmanj 2</w:t>
      </w:r>
      <w:r w:rsidRPr="005A5408">
        <w:t xml:space="preserve"> let</w:t>
      </w:r>
      <w:r w:rsidR="00FB04E5">
        <w:t>i</w:t>
      </w:r>
    </w:p>
    <w:p w14:paraId="540A2CD6" w14:textId="75679DE2" w:rsidR="00221020" w:rsidRDefault="005A5408" w:rsidP="00DD0DEB">
      <w:pPr>
        <w:pStyle w:val="Odstavekseznama"/>
        <w:numPr>
          <w:ilvl w:val="0"/>
          <w:numId w:val="21"/>
        </w:numPr>
        <w:suppressAutoHyphens w:val="0"/>
        <w:spacing w:after="160" w:line="259" w:lineRule="auto"/>
        <w:jc w:val="both"/>
      </w:pPr>
      <w:r w:rsidRPr="005A5408">
        <w:t xml:space="preserve">pakiranje po maksimalno 40 kom. </w:t>
      </w:r>
    </w:p>
    <w:p w14:paraId="515D443B" w14:textId="6DA3647C" w:rsidR="005A5408" w:rsidRDefault="005A5408" w:rsidP="00DD0DEB">
      <w:pPr>
        <w:pStyle w:val="Odstavekseznama"/>
        <w:numPr>
          <w:ilvl w:val="0"/>
          <w:numId w:val="21"/>
        </w:numPr>
        <w:suppressAutoHyphens w:val="0"/>
        <w:spacing w:after="160" w:line="259" w:lineRule="auto"/>
        <w:jc w:val="both"/>
      </w:pPr>
      <w:r w:rsidRPr="005A5408">
        <w:t>Ponudnik mora predložiti dokazilo, da je s strani proizvajalca pooblaščen distributer za ponujene medicinske pripomočke, ki je usposobljen za pomoč uporabnikom in reševanje zapletov in reklamacij.</w:t>
      </w:r>
    </w:p>
    <w:p w14:paraId="78D6E64E" w14:textId="77777777" w:rsidR="001006E9" w:rsidRPr="001006E9" w:rsidRDefault="001006E9" w:rsidP="001006E9">
      <w:pPr>
        <w:spacing w:after="0"/>
        <w:ind w:left="360"/>
        <w:jc w:val="both"/>
        <w:rPr>
          <w:u w:val="single"/>
        </w:rPr>
      </w:pPr>
      <w:r w:rsidRPr="001006E9">
        <w:rPr>
          <w:u w:val="single"/>
        </w:rPr>
        <w:t>Priloženi dokumenti:</w:t>
      </w:r>
    </w:p>
    <w:p w14:paraId="674E3DC9" w14:textId="77777777" w:rsidR="001006E9" w:rsidRDefault="001006E9" w:rsidP="001006E9">
      <w:pPr>
        <w:pStyle w:val="Odstavekseznama"/>
        <w:numPr>
          <w:ilvl w:val="0"/>
          <w:numId w:val="21"/>
        </w:numPr>
        <w:spacing w:after="0"/>
        <w:jc w:val="both"/>
      </w:pPr>
      <w:r>
        <w:t>CE certifikat</w:t>
      </w:r>
    </w:p>
    <w:p w14:paraId="3FA5472C" w14:textId="77777777" w:rsidR="001006E9" w:rsidRDefault="001006E9" w:rsidP="001006E9">
      <w:pPr>
        <w:pStyle w:val="Odstavekseznama"/>
        <w:numPr>
          <w:ilvl w:val="0"/>
          <w:numId w:val="21"/>
        </w:numPr>
        <w:spacing w:after="0"/>
        <w:jc w:val="both"/>
      </w:pPr>
      <w:r w:rsidRPr="00DD0DEB">
        <w:t>dokument, ki dokazuj</w:t>
      </w:r>
      <w:r>
        <w:t>e, da p</w:t>
      </w:r>
      <w:r w:rsidRPr="00DD0DEB">
        <w:t>onujene brizge tudi v primeru aspiracije ohranja</w:t>
      </w:r>
      <w:r>
        <w:t>jo</w:t>
      </w:r>
      <w:r w:rsidRPr="00DD0DEB">
        <w:t xml:space="preserve"> sterilnost tekočine, ki jo vsebujejo </w:t>
      </w:r>
    </w:p>
    <w:p w14:paraId="42A84631" w14:textId="77777777" w:rsidR="001006E9" w:rsidRDefault="001006E9" w:rsidP="001006E9">
      <w:pPr>
        <w:pStyle w:val="Odstavekseznama"/>
        <w:numPr>
          <w:ilvl w:val="0"/>
          <w:numId w:val="21"/>
        </w:numPr>
        <w:spacing w:after="0"/>
        <w:jc w:val="both"/>
      </w:pPr>
      <w:r w:rsidRPr="00DD0DEB">
        <w:t>Ponudnik predloži vsaj eno študijo, ki dokazuje, da ponujena brizga bistveno zmanjša povratek krvi v kateter v primerjavi z ročno napolnjenimi brizgami</w:t>
      </w:r>
      <w:r>
        <w:t>.</w:t>
      </w:r>
    </w:p>
    <w:p w14:paraId="4C998C28" w14:textId="77777777" w:rsidR="001006E9" w:rsidRDefault="001006E9" w:rsidP="001006E9">
      <w:pPr>
        <w:pStyle w:val="Odstavekseznama"/>
        <w:numPr>
          <w:ilvl w:val="0"/>
          <w:numId w:val="21"/>
        </w:numPr>
        <w:spacing w:after="0"/>
        <w:jc w:val="both"/>
      </w:pPr>
      <w:r>
        <w:t xml:space="preserve">V primeru, da ponudnik ponudi </w:t>
      </w:r>
      <w:r w:rsidRPr="005A5408">
        <w:t xml:space="preserve">brizge, registrirane kot razred </w:t>
      </w:r>
      <w:proofErr w:type="spellStart"/>
      <w:r w:rsidRPr="005A5408">
        <w:t>IIb</w:t>
      </w:r>
      <w:proofErr w:type="spellEnd"/>
      <w:r w:rsidRPr="00DD0DEB">
        <w:t xml:space="preserve">, </w:t>
      </w:r>
      <w:r>
        <w:t>mora</w:t>
      </w:r>
      <w:r w:rsidRPr="00DD0DEB">
        <w:t xml:space="preserve"> </w:t>
      </w:r>
      <w:r>
        <w:t xml:space="preserve">ponudbi </w:t>
      </w:r>
      <w:r w:rsidRPr="00DD0DEB">
        <w:t>priloži</w:t>
      </w:r>
      <w:r>
        <w:t>ti</w:t>
      </w:r>
      <w:r w:rsidRPr="00DD0DEB">
        <w:t xml:space="preserve"> dokazila glede učinkovitosti tako registriranih brizg</w:t>
      </w:r>
      <w:r>
        <w:t>. Zahteva se</w:t>
      </w:r>
      <w:r w:rsidRPr="00DD0DEB">
        <w:t xml:space="preserve"> vsaj en</w:t>
      </w:r>
      <w:r>
        <w:t>a</w:t>
      </w:r>
      <w:r w:rsidRPr="00DD0DEB">
        <w:t xml:space="preserve"> kliničn</w:t>
      </w:r>
      <w:r>
        <w:t>a</w:t>
      </w:r>
      <w:r w:rsidRPr="00DD0DEB">
        <w:t xml:space="preserve"> študij</w:t>
      </w:r>
      <w:r>
        <w:t>a</w:t>
      </w:r>
      <w:r w:rsidRPr="00DD0DEB">
        <w:t xml:space="preserve">, ki dokazuje najmanj 50% zmanjšanje pojavnosti s katetri povezanih infekcij krvotoka ob uporabi ponujene brizge v primerjavi z ročno pripravljenimi brizgami za izpiranje žilnih katetrov. </w:t>
      </w:r>
    </w:p>
    <w:p w14:paraId="39A2C9E0" w14:textId="3C9C1805" w:rsidR="001006E9" w:rsidRPr="00FB04E5" w:rsidRDefault="001006E9" w:rsidP="001006E9">
      <w:pPr>
        <w:pStyle w:val="Odstavekseznama"/>
        <w:numPr>
          <w:ilvl w:val="0"/>
          <w:numId w:val="21"/>
        </w:numPr>
        <w:spacing w:after="0"/>
        <w:jc w:val="both"/>
        <w:rPr>
          <w:color w:val="000000" w:themeColor="text1"/>
        </w:rPr>
      </w:pPr>
      <w:r w:rsidRPr="00FB04E5">
        <w:rPr>
          <w:color w:val="000000" w:themeColor="text1"/>
        </w:rPr>
        <w:t xml:space="preserve">Ponudnik mora predložiti dokazilo, da je s strani proizvajalca pooblaščen distributer za ponujene medicinske pripomočke, ki je usposobljen za pomoč uporabnikom in reševanje zapletov in reklamacij. </w:t>
      </w:r>
    </w:p>
    <w:p w14:paraId="5EA1AE94" w14:textId="4C20C40A" w:rsidR="009A4209" w:rsidRDefault="009A4209" w:rsidP="009A4209">
      <w:pPr>
        <w:suppressAutoHyphens w:val="0"/>
        <w:spacing w:after="0"/>
        <w:jc w:val="both"/>
        <w:rPr>
          <w:rFonts w:ascii="Calibri" w:eastAsia="Times New Roman" w:hAnsi="Calibri"/>
          <w:lang w:eastAsia="sl-SI"/>
        </w:rPr>
      </w:pPr>
      <w:r>
        <w:rPr>
          <w:rFonts w:eastAsia="Times New Roman"/>
          <w:lang w:eastAsia="sl-SI"/>
        </w:rPr>
        <w:lastRenderedPageBreak/>
        <w:t xml:space="preserve">Ponudnik naj ob oddaji ponudbe predloži zahtevane certifikate in dokazila, v kolikor certifikati in dokazila ne bodo v celoti priloženi ponudbi, se ponudnik obvezuje, da jih bo </w:t>
      </w:r>
      <w:r w:rsidR="0051032D">
        <w:rPr>
          <w:rFonts w:eastAsia="Times New Roman"/>
          <w:lang w:eastAsia="sl-SI"/>
        </w:rPr>
        <w:t>predložil</w:t>
      </w:r>
      <w:r>
        <w:rPr>
          <w:rFonts w:eastAsia="Times New Roman"/>
          <w:lang w:eastAsia="sl-SI"/>
        </w:rPr>
        <w:t xml:space="preserve">, v roku </w:t>
      </w:r>
      <w:r w:rsidRPr="009A4209">
        <w:rPr>
          <w:rFonts w:eastAsia="Times New Roman"/>
          <w:u w:val="single"/>
          <w:lang w:eastAsia="sl-SI"/>
        </w:rPr>
        <w:t>tr</w:t>
      </w:r>
      <w:r>
        <w:rPr>
          <w:rFonts w:eastAsia="Times New Roman"/>
          <w:u w:val="single"/>
          <w:lang w:eastAsia="sl-SI"/>
        </w:rPr>
        <w:t>eh</w:t>
      </w:r>
      <w:r w:rsidRPr="009A4209">
        <w:rPr>
          <w:rFonts w:eastAsia="Times New Roman"/>
          <w:u w:val="single"/>
          <w:lang w:eastAsia="sl-SI"/>
        </w:rPr>
        <w:t xml:space="preserve"> delov</w:t>
      </w:r>
      <w:r>
        <w:rPr>
          <w:rFonts w:eastAsia="Times New Roman"/>
          <w:u w:val="single"/>
          <w:lang w:eastAsia="sl-SI"/>
        </w:rPr>
        <w:t>nih</w:t>
      </w:r>
      <w:r w:rsidRPr="009A4209">
        <w:rPr>
          <w:rFonts w:eastAsia="Times New Roman"/>
          <w:u w:val="single"/>
          <w:lang w:eastAsia="sl-SI"/>
        </w:rPr>
        <w:t xml:space="preserve"> dni</w:t>
      </w:r>
      <w:r>
        <w:rPr>
          <w:rFonts w:eastAsia="Times New Roman"/>
          <w:lang w:eastAsia="sl-SI"/>
        </w:rPr>
        <w:t xml:space="preserve"> od naročnikovega poziva, kot dokaz, da ponujen potrošni material ustreza naročnikovim zahtevam</w:t>
      </w:r>
      <w:r w:rsidR="0051032D">
        <w:rPr>
          <w:rFonts w:eastAsia="Times New Roman"/>
          <w:lang w:eastAsia="sl-SI"/>
        </w:rPr>
        <w:t>.</w:t>
      </w:r>
    </w:p>
    <w:p w14:paraId="115E8E00" w14:textId="53789734" w:rsidR="00F41353" w:rsidRDefault="00F41353" w:rsidP="00F41353">
      <w:pPr>
        <w:spacing w:before="225" w:after="225"/>
        <w:jc w:val="both"/>
      </w:pPr>
      <w:r>
        <w:rPr>
          <w:rFonts w:ascii="Arial" w:hAnsi="Arial" w:cs="Arial"/>
          <w:b/>
          <w:bCs/>
          <w:color w:val="000000"/>
        </w:rPr>
        <w:t>Zahteve naročnika za izbranega ponudnika glede izvajanja naročila (DOBAVA MEDICINSKEGA POTROŠNEGA MATERIALA)– izbrani ponudnik bo moral zagotavljati:</w:t>
      </w:r>
    </w:p>
    <w:tbl>
      <w:tblPr>
        <w:tblW w:w="9178" w:type="dxa"/>
        <w:tblInd w:w="109" w:type="dxa"/>
        <w:tblLayout w:type="fixed"/>
        <w:tblLook w:val="0000" w:firstRow="0" w:lastRow="0" w:firstColumn="0" w:lastColumn="0" w:noHBand="0" w:noVBand="0"/>
      </w:tblPr>
      <w:tblGrid>
        <w:gridCol w:w="9178"/>
      </w:tblGrid>
      <w:tr w:rsidR="00F41353" w14:paraId="0AC74C92" w14:textId="77777777" w:rsidTr="008D63BE">
        <w:tc>
          <w:tcPr>
            <w:tcW w:w="9178" w:type="dxa"/>
          </w:tcPr>
          <w:p w14:paraId="737A5011" w14:textId="77777777" w:rsidR="00F41353" w:rsidRDefault="00F41353" w:rsidP="008D63BE">
            <w:pPr>
              <w:numPr>
                <w:ilvl w:val="0"/>
                <w:numId w:val="21"/>
              </w:numPr>
              <w:spacing w:after="0"/>
              <w:jc w:val="both"/>
            </w:pPr>
            <w:r>
              <w:rPr>
                <w:rFonts w:ascii="Arial" w:hAnsi="Arial" w:cs="Arial"/>
                <w:color w:val="000000"/>
              </w:rPr>
              <w:t xml:space="preserve">da je pridobitev blaga in promet z blagom v skladu z Zakonom o medicinskih pripomočkih, </w:t>
            </w:r>
            <w:r>
              <w:rPr>
                <w:rFonts w:ascii="Arial" w:hAnsi="Arial" w:cs="Arial"/>
                <w:color w:val="000000"/>
                <w:position w:val="-12"/>
              </w:rPr>
              <w:t xml:space="preserve"> </w:t>
            </w:r>
            <w:r>
              <w:rPr>
                <w:rFonts w:ascii="Arial" w:hAnsi="Arial" w:cs="Arial"/>
                <w:color w:val="000000"/>
              </w:rPr>
              <w:t xml:space="preserve"> </w:t>
            </w:r>
          </w:p>
          <w:p w14:paraId="365E939D" w14:textId="77777777" w:rsidR="00F41353" w:rsidRDefault="00F41353" w:rsidP="008D63BE">
            <w:pPr>
              <w:numPr>
                <w:ilvl w:val="0"/>
                <w:numId w:val="21"/>
              </w:numPr>
              <w:spacing w:after="0"/>
              <w:jc w:val="both"/>
            </w:pPr>
            <w:r>
              <w:rPr>
                <w:rFonts w:ascii="Arial" w:hAnsi="Arial" w:cs="Arial"/>
                <w:color w:val="000000"/>
              </w:rPr>
              <w:t>da bodo ponujeni medicinski pripomočki v času objave razpisa dostopna na trgu RS oz. morajo biti le ta, ki jih ponuja ponudnik v posameznem obdobju prisotna na trgu tudi ves čas trajanja pogodbe za posamezno obdobje;</w:t>
            </w:r>
          </w:p>
          <w:p w14:paraId="6551B630" w14:textId="77BE9C83" w:rsidR="00F41353" w:rsidRDefault="00F41353" w:rsidP="008D63BE">
            <w:pPr>
              <w:numPr>
                <w:ilvl w:val="0"/>
                <w:numId w:val="21"/>
              </w:numPr>
              <w:spacing w:after="0"/>
              <w:jc w:val="both"/>
            </w:pPr>
            <w:r>
              <w:rPr>
                <w:rFonts w:ascii="Arial" w:hAnsi="Arial" w:cs="Arial"/>
                <w:color w:val="000000"/>
              </w:rPr>
              <w:t xml:space="preserve">da bo rok uporabe dobavljenega blaga vsaj </w:t>
            </w:r>
            <w:r w:rsidR="00FB04E5" w:rsidRPr="00FB04E5">
              <w:rPr>
                <w:rFonts w:ascii="Arial" w:hAnsi="Arial" w:cs="Arial"/>
                <w:color w:val="000000"/>
                <w:u w:val="single"/>
              </w:rPr>
              <w:t>dve leti</w:t>
            </w:r>
            <w:r>
              <w:rPr>
                <w:rFonts w:ascii="Arial" w:hAnsi="Arial" w:cs="Arial"/>
                <w:color w:val="000000"/>
              </w:rPr>
              <w:t xml:space="preserve"> od datuma prevzema oz. izjemoma manj po predhodnem dogovoru z naročnikom;</w:t>
            </w:r>
          </w:p>
        </w:tc>
      </w:tr>
      <w:tr w:rsidR="00F41353" w14:paraId="0F3D117E" w14:textId="77777777" w:rsidTr="008D63BE">
        <w:tc>
          <w:tcPr>
            <w:tcW w:w="9178" w:type="dxa"/>
          </w:tcPr>
          <w:p w14:paraId="1AD13D8E" w14:textId="77777777" w:rsidR="00F41353" w:rsidRDefault="00F41353" w:rsidP="008D63BE">
            <w:pPr>
              <w:numPr>
                <w:ilvl w:val="0"/>
                <w:numId w:val="21"/>
              </w:numPr>
              <w:spacing w:after="0"/>
              <w:jc w:val="both"/>
            </w:pPr>
            <w:r>
              <w:rPr>
                <w:rFonts w:ascii="Arial" w:hAnsi="Arial" w:cs="Arial"/>
                <w:color w:val="000000"/>
              </w:rPr>
              <w:t xml:space="preserve">da zagotavlja dostavo blaga </w:t>
            </w:r>
            <w:proofErr w:type="spellStart"/>
            <w:r>
              <w:rPr>
                <w:rFonts w:ascii="Arial" w:hAnsi="Arial" w:cs="Arial"/>
                <w:color w:val="000000"/>
              </w:rPr>
              <w:t>ddp</w:t>
            </w:r>
            <w:proofErr w:type="spellEnd"/>
            <w:r>
              <w:rPr>
                <w:rFonts w:ascii="Arial" w:hAnsi="Arial" w:cs="Arial"/>
                <w:color w:val="000000"/>
              </w:rPr>
              <w:t xml:space="preserve"> Lekarna, Splošna bolnišnica Jesenice razloženo v skladišča naročnika v sklopu ponudbene cene in sicer ob delovnih dnevih od ponedeljka do petka med 7.00 in 14.00.</w:t>
            </w:r>
          </w:p>
          <w:p w14:paraId="6833331F" w14:textId="77777777" w:rsidR="00F41353" w:rsidRDefault="00F41353" w:rsidP="008D63BE">
            <w:pPr>
              <w:numPr>
                <w:ilvl w:val="0"/>
                <w:numId w:val="21"/>
              </w:numPr>
              <w:spacing w:after="0"/>
              <w:jc w:val="both"/>
            </w:pPr>
            <w:r>
              <w:rPr>
                <w:rFonts w:ascii="Arial" w:hAnsi="Arial" w:cs="Arial"/>
                <w:color w:val="000000"/>
              </w:rPr>
              <w:t xml:space="preserve">da zagotavlja dobavni rok za vse medicinske pripomočke, ki so predmet tega razpisa </w:t>
            </w:r>
            <w:r w:rsidRPr="00FB04E5">
              <w:rPr>
                <w:rFonts w:ascii="Arial" w:hAnsi="Arial" w:cs="Arial"/>
                <w:color w:val="000000"/>
                <w:u w:val="single"/>
              </w:rPr>
              <w:t>48 ur</w:t>
            </w:r>
            <w:r>
              <w:rPr>
                <w:rFonts w:ascii="Arial" w:hAnsi="Arial" w:cs="Arial"/>
                <w:color w:val="000000"/>
              </w:rPr>
              <w:t xml:space="preserve"> od naročila oziroma dva delovna dneva (oz. manj v nujnih primerih po predhodnem dogovoru z naročnikom) od potrditve naročila na lokacijo naročnika ter dostavo na  dan in uro, ki ju določi naročnik;</w:t>
            </w:r>
          </w:p>
        </w:tc>
      </w:tr>
      <w:tr w:rsidR="00F41353" w14:paraId="1E32B5CE" w14:textId="77777777" w:rsidTr="008D63BE">
        <w:tc>
          <w:tcPr>
            <w:tcW w:w="9178" w:type="dxa"/>
          </w:tcPr>
          <w:p w14:paraId="34D4D176" w14:textId="77777777" w:rsidR="00F41353" w:rsidRDefault="00F41353" w:rsidP="008D63BE">
            <w:pPr>
              <w:numPr>
                <w:ilvl w:val="0"/>
                <w:numId w:val="21"/>
              </w:numPr>
              <w:spacing w:after="0"/>
              <w:jc w:val="both"/>
            </w:pPr>
            <w:r>
              <w:rPr>
                <w:rFonts w:ascii="Arial" w:hAnsi="Arial" w:cs="Arial"/>
                <w:color w:val="000000"/>
              </w:rPr>
              <w:t>pri posameznem naročilu zagotoviti dobavo celotne količine naročenega blaga  po vsakem posameznem naročilu oz. da bo v primeru odstopanj od dobavnega roka oz.  ne dobavi celotnih naročenih količin, naročnika o tem pisno obvestil in mu sporočil dejanski rok dobave za naročeno blago;</w:t>
            </w:r>
          </w:p>
          <w:p w14:paraId="637468AB" w14:textId="77777777" w:rsidR="00F41353" w:rsidRDefault="00F41353" w:rsidP="008D63BE">
            <w:pPr>
              <w:numPr>
                <w:ilvl w:val="0"/>
                <w:numId w:val="21"/>
              </w:numPr>
              <w:spacing w:after="0"/>
              <w:jc w:val="both"/>
            </w:pPr>
            <w:r>
              <w:rPr>
                <w:rFonts w:ascii="Arial" w:hAnsi="Arial" w:cs="Arial"/>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03E048EF" w14:textId="77777777" w:rsidR="00F41353" w:rsidRPr="005F087B" w:rsidRDefault="00F41353" w:rsidP="008D63BE">
            <w:pPr>
              <w:numPr>
                <w:ilvl w:val="0"/>
                <w:numId w:val="21"/>
              </w:numPr>
              <w:spacing w:after="0"/>
              <w:jc w:val="both"/>
            </w:pPr>
            <w:r w:rsidRPr="005F087B">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4E5AA003" w14:textId="77777777" w:rsidR="00F41353" w:rsidRPr="005F087B" w:rsidRDefault="00F41353" w:rsidP="008D63BE">
            <w:pPr>
              <w:numPr>
                <w:ilvl w:val="0"/>
                <w:numId w:val="21"/>
              </w:numPr>
              <w:spacing w:after="0"/>
              <w:jc w:val="both"/>
            </w:pPr>
            <w:r w:rsidRPr="005F087B">
              <w:rPr>
                <w:rFonts w:ascii="Arial" w:hAnsi="Arial" w:cs="Arial"/>
              </w:rPr>
              <w:t xml:space="preserve">da zagotavlja skladnost podatkov glede ponujenih cen, in sicer v ponudbi, pogodbi in na  dobavnici ter računu, </w:t>
            </w:r>
          </w:p>
          <w:p w14:paraId="05B96CDC" w14:textId="77777777" w:rsidR="00F41353" w:rsidRPr="005F087B" w:rsidRDefault="00F41353" w:rsidP="008D63BE">
            <w:pPr>
              <w:numPr>
                <w:ilvl w:val="0"/>
                <w:numId w:val="21"/>
              </w:numPr>
              <w:suppressAutoHyphens w:val="0"/>
              <w:spacing w:after="0"/>
              <w:jc w:val="both"/>
              <w:rPr>
                <w:rFonts w:ascii="Calibri" w:hAnsi="Calibri"/>
              </w:rPr>
            </w:pPr>
            <w:r w:rsidRPr="005F087B">
              <w:rPr>
                <w:rFonts w:ascii="Arial" w:hAnsi="Arial" w:cs="Arial"/>
              </w:rPr>
              <w:t xml:space="preserve">da bo osnovno pakiranje vsebovalo podatke: naziv blaga, naziv proizvajalca, oznako dimenzij, število kosov v osnovnem pakiranju, rok uporabe in ostale zahtevane elemente po </w:t>
            </w:r>
            <w:proofErr w:type="spellStart"/>
            <w:r w:rsidRPr="005F087B">
              <w:rPr>
                <w:rFonts w:ascii="Arial" w:hAnsi="Arial" w:cs="Arial"/>
              </w:rPr>
              <w:t>Deligirani</w:t>
            </w:r>
            <w:proofErr w:type="spellEnd"/>
            <w:r w:rsidRPr="005F087B">
              <w:rPr>
                <w:rFonts w:ascii="Arial" w:hAnsi="Arial" w:cs="Arial"/>
              </w:rPr>
              <w:t xml:space="preserve"> Uredbi komisije EU 2016/161;</w:t>
            </w:r>
          </w:p>
          <w:p w14:paraId="3591D843" w14:textId="77777777" w:rsidR="00F41353" w:rsidRPr="00AF233F" w:rsidRDefault="00F41353" w:rsidP="008D63BE">
            <w:pPr>
              <w:numPr>
                <w:ilvl w:val="0"/>
                <w:numId w:val="21"/>
              </w:numPr>
              <w:spacing w:after="0"/>
              <w:jc w:val="both"/>
            </w:pPr>
            <w:r w:rsidRPr="005F087B">
              <w:rPr>
                <w:rFonts w:ascii="Arial" w:hAnsi="Arial" w:cs="Arial"/>
              </w:rPr>
              <w:t>opremljenost transportne embalaže z ustreznimi simboli</w:t>
            </w:r>
            <w:r>
              <w:rPr>
                <w:rFonts w:ascii="Arial" w:hAnsi="Arial" w:cs="Arial"/>
              </w:rPr>
              <w:t>.</w:t>
            </w:r>
          </w:p>
          <w:p w14:paraId="37225FDA" w14:textId="77777777" w:rsidR="00F41353" w:rsidRDefault="00F41353" w:rsidP="008D63BE">
            <w:pPr>
              <w:pStyle w:val="Telobesedila"/>
              <w:suppressAutoHyphens w:val="0"/>
              <w:spacing w:line="276" w:lineRule="auto"/>
              <w:ind w:left="360"/>
              <w:rPr>
                <w:rFonts w:ascii="Arial" w:hAnsi="Arial" w:cs="Arial"/>
                <w:sz w:val="22"/>
                <w:szCs w:val="22"/>
              </w:rPr>
            </w:pPr>
          </w:p>
          <w:p w14:paraId="6FAC8661" w14:textId="77777777" w:rsidR="009A4209" w:rsidRDefault="009A4209" w:rsidP="008D63BE">
            <w:pPr>
              <w:pStyle w:val="Telobesedila"/>
              <w:suppressAutoHyphens w:val="0"/>
              <w:spacing w:line="276" w:lineRule="auto"/>
              <w:rPr>
                <w:rFonts w:ascii="Arial" w:hAnsi="Arial" w:cs="Arial"/>
                <w:sz w:val="22"/>
                <w:szCs w:val="22"/>
              </w:rPr>
            </w:pPr>
          </w:p>
          <w:p w14:paraId="0D5FAF46" w14:textId="77777777" w:rsidR="009A4209" w:rsidRDefault="009A4209" w:rsidP="008D63BE">
            <w:pPr>
              <w:pStyle w:val="Telobesedila"/>
              <w:suppressAutoHyphens w:val="0"/>
              <w:spacing w:line="276" w:lineRule="auto"/>
              <w:rPr>
                <w:rFonts w:ascii="Arial" w:hAnsi="Arial" w:cs="Arial"/>
                <w:sz w:val="22"/>
                <w:szCs w:val="22"/>
              </w:rPr>
            </w:pPr>
          </w:p>
          <w:p w14:paraId="189F5200" w14:textId="77777777" w:rsidR="009A4209" w:rsidRDefault="009A4209" w:rsidP="008D63BE">
            <w:pPr>
              <w:pStyle w:val="Telobesedila"/>
              <w:suppressAutoHyphens w:val="0"/>
              <w:spacing w:line="276" w:lineRule="auto"/>
              <w:rPr>
                <w:rFonts w:ascii="Arial" w:hAnsi="Arial" w:cs="Arial"/>
                <w:sz w:val="22"/>
                <w:szCs w:val="22"/>
              </w:rPr>
            </w:pPr>
          </w:p>
          <w:p w14:paraId="74F51738" w14:textId="77777777" w:rsidR="009A4209" w:rsidRDefault="009A4209" w:rsidP="008D63BE">
            <w:pPr>
              <w:pStyle w:val="Telobesedila"/>
              <w:suppressAutoHyphens w:val="0"/>
              <w:spacing w:line="276" w:lineRule="auto"/>
              <w:rPr>
                <w:rFonts w:ascii="Arial" w:hAnsi="Arial" w:cs="Arial"/>
                <w:sz w:val="22"/>
                <w:szCs w:val="22"/>
              </w:rPr>
            </w:pPr>
          </w:p>
          <w:p w14:paraId="0F628170" w14:textId="77777777" w:rsidR="009A4209" w:rsidRDefault="009A4209" w:rsidP="008D63BE">
            <w:pPr>
              <w:pStyle w:val="Telobesedila"/>
              <w:suppressAutoHyphens w:val="0"/>
              <w:spacing w:line="276" w:lineRule="auto"/>
              <w:rPr>
                <w:rFonts w:ascii="Arial" w:hAnsi="Arial" w:cs="Arial"/>
                <w:sz w:val="22"/>
                <w:szCs w:val="22"/>
              </w:rPr>
            </w:pPr>
          </w:p>
          <w:p w14:paraId="63635F4E" w14:textId="77777777" w:rsidR="009A4209" w:rsidRDefault="009A4209" w:rsidP="008D63BE">
            <w:pPr>
              <w:pStyle w:val="Telobesedila"/>
              <w:suppressAutoHyphens w:val="0"/>
              <w:spacing w:line="276" w:lineRule="auto"/>
              <w:rPr>
                <w:rFonts w:ascii="Arial" w:hAnsi="Arial" w:cs="Arial"/>
                <w:sz w:val="22"/>
                <w:szCs w:val="22"/>
              </w:rPr>
            </w:pPr>
          </w:p>
          <w:p w14:paraId="619EE69E" w14:textId="77777777" w:rsidR="009A4209" w:rsidRDefault="009A4209" w:rsidP="008D63BE">
            <w:pPr>
              <w:pStyle w:val="Telobesedila"/>
              <w:suppressAutoHyphens w:val="0"/>
              <w:spacing w:line="276" w:lineRule="auto"/>
              <w:rPr>
                <w:rFonts w:ascii="Arial" w:hAnsi="Arial" w:cs="Arial"/>
                <w:sz w:val="22"/>
                <w:szCs w:val="22"/>
              </w:rPr>
            </w:pPr>
          </w:p>
          <w:p w14:paraId="4D340869" w14:textId="764C211A" w:rsidR="00F41353" w:rsidRDefault="00F41353" w:rsidP="008D63BE">
            <w:pPr>
              <w:pStyle w:val="Telobesedila"/>
              <w:suppressAutoHyphens w:val="0"/>
              <w:spacing w:line="276" w:lineRule="auto"/>
              <w:rPr>
                <w:rFonts w:ascii="Arial" w:hAnsi="Arial" w:cs="Arial"/>
                <w:sz w:val="22"/>
                <w:szCs w:val="22"/>
              </w:rPr>
            </w:pPr>
            <w:r w:rsidRPr="00D30BAC">
              <w:rPr>
                <w:rFonts w:ascii="Arial" w:hAnsi="Arial" w:cs="Arial"/>
                <w:sz w:val="22"/>
                <w:szCs w:val="22"/>
              </w:rPr>
              <w:lastRenderedPageBreak/>
              <w:t>Na primarnih in transportnih embalažnih elementih mora biti navedeno:</w:t>
            </w:r>
          </w:p>
          <w:p w14:paraId="60338972" w14:textId="77777777" w:rsidR="00F41353" w:rsidRPr="00D30BAC" w:rsidRDefault="00F41353" w:rsidP="008D63BE">
            <w:pPr>
              <w:pStyle w:val="Telobesedila"/>
              <w:spacing w:line="276" w:lineRule="auto"/>
              <w:ind w:left="360"/>
              <w:rPr>
                <w:rFonts w:ascii="Arial" w:hAnsi="Arial" w:cs="Arial"/>
                <w:sz w:val="22"/>
                <w:szCs w:val="22"/>
              </w:rPr>
            </w:pPr>
          </w:p>
          <w:p w14:paraId="342CCA6F"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ime in naslov proizvajalca,</w:t>
            </w:r>
          </w:p>
          <w:p w14:paraId="355ECD01"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 xml:space="preserve">ime artikla, </w:t>
            </w:r>
          </w:p>
          <w:p w14:paraId="10EB808C"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kataloška številka,</w:t>
            </w:r>
          </w:p>
          <w:p w14:paraId="35AF44E4"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serijska številka,</w:t>
            </w:r>
          </w:p>
          <w:p w14:paraId="1FF2A3FD"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CE oznaka,</w:t>
            </w:r>
          </w:p>
          <w:p w14:paraId="3A89ED7D"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so pri artiklih zahtevane velikosti jih je potrebno navesti,</w:t>
            </w:r>
          </w:p>
          <w:p w14:paraId="5868A050" w14:textId="77777777" w:rsidR="00F4135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material za 1x uporabo mora biti razvidna  navedba, da je artikel za 1x uporabo,</w:t>
            </w:r>
          </w:p>
          <w:p w14:paraId="40DAF6FA"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Pr>
                <w:rFonts w:ascii="Arial" w:hAnsi="Arial" w:cs="Arial"/>
                <w:b w:val="0"/>
                <w:sz w:val="22"/>
                <w:szCs w:val="22"/>
              </w:rPr>
              <w:t>rok uporabe artikla</w:t>
            </w:r>
          </w:p>
          <w:p w14:paraId="2B41AD76"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za artikel zahtevana sterilnost – se zahteva datum sterilizacije in rok uporabe, oz. rok sterilnosti, način sterilizacije in  oznaka, da je artikel sterilen,</w:t>
            </w:r>
          </w:p>
          <w:p w14:paraId="11A85D24"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navedeno mora biti število artiklov v embalaži,</w:t>
            </w:r>
          </w:p>
          <w:p w14:paraId="0309D652"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zaželena so  slovenska navodila o uporabi, če to ni mogoče,  morajo biti v angleškem ali nemškem jeziku,</w:t>
            </w:r>
          </w:p>
          <w:p w14:paraId="2B6FA9A9"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razviden mora biti način shranjevanja,</w:t>
            </w:r>
          </w:p>
          <w:p w14:paraId="75CC6FC4" w14:textId="77777777" w:rsidR="00F41353" w:rsidRPr="005D4F93" w:rsidRDefault="00F41353" w:rsidP="008D63BE">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vidno mora biti označen način odpiranja primarnega in sekundarnega ovoja oz. embalaže,</w:t>
            </w:r>
          </w:p>
          <w:p w14:paraId="3EE8ABF6" w14:textId="77777777" w:rsidR="00F41353" w:rsidRDefault="00F41353" w:rsidP="008D63BE">
            <w:pPr>
              <w:numPr>
                <w:ilvl w:val="0"/>
                <w:numId w:val="21"/>
              </w:numPr>
              <w:spacing w:after="0"/>
              <w:jc w:val="both"/>
            </w:pPr>
            <w:r w:rsidRPr="005D4F93">
              <w:rPr>
                <w:rFonts w:ascii="Arial" w:hAnsi="Arial" w:cs="Arial"/>
                <w:b/>
              </w:rPr>
              <w:t xml:space="preserve">na zunanji ovojnini artikla mora biti črtna koda, zaželeno je, da je na zunanji ovojnini tudi </w:t>
            </w:r>
            <w:proofErr w:type="spellStart"/>
            <w:r w:rsidRPr="005D4F93">
              <w:rPr>
                <w:rFonts w:ascii="Arial" w:hAnsi="Arial" w:cs="Arial"/>
                <w:b/>
              </w:rPr>
              <w:t>matrix</w:t>
            </w:r>
            <w:proofErr w:type="spellEnd"/>
            <w:r w:rsidRPr="005D4F93">
              <w:rPr>
                <w:rFonts w:ascii="Arial" w:hAnsi="Arial" w:cs="Arial"/>
                <w:b/>
              </w:rPr>
              <w:t xml:space="preserve"> koda, če je mogoče naj bosta kodi tudi na ovojnini a</w:t>
            </w:r>
            <w:r>
              <w:rPr>
                <w:rFonts w:ascii="Arial" w:hAnsi="Arial" w:cs="Arial"/>
                <w:b/>
              </w:rPr>
              <w:t>rtikla posameznega pakiranja</w:t>
            </w:r>
          </w:p>
          <w:p w14:paraId="7F19DCA6" w14:textId="77777777" w:rsidR="00F41353" w:rsidRDefault="00F41353" w:rsidP="008D63BE">
            <w:pPr>
              <w:spacing w:after="0"/>
              <w:jc w:val="both"/>
            </w:pPr>
          </w:p>
        </w:tc>
      </w:tr>
    </w:tbl>
    <w:p w14:paraId="0AC9957A" w14:textId="59244766" w:rsidR="00FB04E5" w:rsidRDefault="00FB04E5">
      <w:pPr>
        <w:suppressAutoHyphens w:val="0"/>
        <w:spacing w:after="160" w:line="259" w:lineRule="auto"/>
      </w:pPr>
    </w:p>
    <w:p w14:paraId="5FD3E6B3" w14:textId="77777777" w:rsidR="00FB04E5" w:rsidRDefault="00FB04E5">
      <w:pPr>
        <w:suppressAutoHyphens w:val="0"/>
        <w:spacing w:after="160" w:line="259" w:lineRule="auto"/>
      </w:pPr>
      <w:r>
        <w:br w:type="page"/>
      </w:r>
    </w:p>
    <w:p w14:paraId="36A4917C" w14:textId="77777777" w:rsidR="006C2A4D" w:rsidRPr="006C2A4D" w:rsidRDefault="006C2A4D" w:rsidP="006C2A4D">
      <w:pPr>
        <w:pStyle w:val="Naslov2"/>
        <w:pBdr>
          <w:top w:val="single" w:sz="48" w:space="1" w:color="548DD4"/>
          <w:left w:val="single" w:sz="48" w:space="4" w:color="548DD4"/>
          <w:bottom w:val="single" w:sz="48" w:space="1" w:color="548DD4"/>
          <w:right w:val="single" w:sz="48" w:space="4" w:color="548DD4"/>
        </w:pBdr>
        <w:shd w:val="clear" w:color="auto" w:fill="548DD4"/>
        <w:rPr>
          <w:b/>
          <w:bCs/>
          <w:sz w:val="24"/>
          <w:szCs w:val="24"/>
        </w:rPr>
      </w:pPr>
      <w:r w:rsidRPr="006C2A4D">
        <w:rPr>
          <w:rFonts w:ascii="Arial" w:hAnsi="Arial" w:cs="Arial"/>
          <w:b/>
          <w:bCs/>
          <w:color w:val="FFFFFF"/>
          <w:sz w:val="24"/>
          <w:szCs w:val="24"/>
        </w:rPr>
        <w:lastRenderedPageBreak/>
        <w:t>Vsebina ponudbene dokumentacije</w:t>
      </w:r>
    </w:p>
    <w:p w14:paraId="626E2135" w14:textId="77777777" w:rsidR="006C2A4D" w:rsidRDefault="006C2A4D" w:rsidP="006C2A4D">
      <w:pPr>
        <w:spacing w:before="225" w:after="225"/>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FCD2F5" w14:textId="77777777" w:rsidR="006C2A4D" w:rsidRDefault="006C2A4D" w:rsidP="006C2A4D">
      <w:pPr>
        <w:spacing w:before="225" w:after="225"/>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3F35DFA4" w14:textId="77777777" w:rsidR="006C2A4D" w:rsidRDefault="006C2A4D" w:rsidP="006C2A4D">
      <w:pPr>
        <w:spacing w:before="225" w:after="225"/>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0D159DE" w14:textId="77777777" w:rsidR="006C2A4D" w:rsidRDefault="006C2A4D" w:rsidP="006C2A4D">
      <w:pPr>
        <w:spacing w:before="225" w:after="225"/>
        <w:jc w:val="both"/>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W w:w="9072"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231"/>
        <w:gridCol w:w="3731"/>
        <w:gridCol w:w="4110"/>
      </w:tblGrid>
      <w:tr w:rsidR="006C2A4D" w14:paraId="1F4EE910" w14:textId="77777777" w:rsidTr="00F41353">
        <w:tc>
          <w:tcPr>
            <w:tcW w:w="1231" w:type="dxa"/>
            <w:shd w:val="clear" w:color="auto" w:fill="AAAAAA"/>
            <w:vAlign w:val="center"/>
          </w:tcPr>
          <w:p w14:paraId="4A715178" w14:textId="77777777" w:rsidR="006C2A4D" w:rsidRDefault="006C2A4D" w:rsidP="00812BCF">
            <w:pPr>
              <w:spacing w:after="0" w:line="240" w:lineRule="auto"/>
              <w:jc w:val="center"/>
            </w:pPr>
            <w:r>
              <w:rPr>
                <w:rFonts w:ascii="Arial" w:hAnsi="Arial" w:cs="Arial"/>
                <w:b/>
                <w:bCs/>
                <w:color w:val="000000"/>
                <w:position w:val="-12"/>
              </w:rPr>
              <w:t>Obrazec</w:t>
            </w:r>
          </w:p>
        </w:tc>
        <w:tc>
          <w:tcPr>
            <w:tcW w:w="3731" w:type="dxa"/>
            <w:shd w:val="clear" w:color="auto" w:fill="AAAAAA"/>
            <w:vAlign w:val="center"/>
          </w:tcPr>
          <w:p w14:paraId="784F4ECB" w14:textId="77777777" w:rsidR="006C2A4D" w:rsidRDefault="006C2A4D" w:rsidP="00812BCF">
            <w:pPr>
              <w:spacing w:after="0" w:line="240" w:lineRule="auto"/>
              <w:jc w:val="center"/>
            </w:pPr>
            <w:r>
              <w:rPr>
                <w:rFonts w:ascii="Arial" w:hAnsi="Arial" w:cs="Arial"/>
                <w:b/>
                <w:bCs/>
                <w:color w:val="000000"/>
                <w:position w:val="-12"/>
              </w:rPr>
              <w:t>Naziv</w:t>
            </w:r>
          </w:p>
        </w:tc>
        <w:tc>
          <w:tcPr>
            <w:tcW w:w="4110" w:type="dxa"/>
            <w:shd w:val="clear" w:color="auto" w:fill="AAAAAA"/>
            <w:vAlign w:val="center"/>
          </w:tcPr>
          <w:p w14:paraId="158EB8A9" w14:textId="77777777" w:rsidR="006C2A4D" w:rsidRDefault="006C2A4D" w:rsidP="00812BCF">
            <w:pPr>
              <w:spacing w:after="0" w:line="240" w:lineRule="auto"/>
              <w:jc w:val="center"/>
            </w:pPr>
            <w:r>
              <w:rPr>
                <w:rFonts w:ascii="Arial" w:hAnsi="Arial" w:cs="Arial"/>
                <w:b/>
                <w:bCs/>
                <w:color w:val="000000"/>
                <w:position w:val="-12"/>
              </w:rPr>
              <w:t>Opombe</w:t>
            </w:r>
          </w:p>
        </w:tc>
      </w:tr>
      <w:tr w:rsidR="006C2A4D" w14:paraId="55F198CE" w14:textId="77777777" w:rsidTr="00F41353">
        <w:tc>
          <w:tcPr>
            <w:tcW w:w="1231" w:type="dxa"/>
            <w:vAlign w:val="center"/>
          </w:tcPr>
          <w:p w14:paraId="314FD119" w14:textId="5F5DC1B8" w:rsidR="006C2A4D" w:rsidRDefault="006C2A4D" w:rsidP="00812BCF">
            <w:pPr>
              <w:spacing w:after="0" w:line="240" w:lineRule="auto"/>
              <w:jc w:val="center"/>
            </w:pPr>
            <w:r>
              <w:rPr>
                <w:rFonts w:ascii="Arial" w:hAnsi="Arial" w:cs="Arial"/>
                <w:color w:val="000000"/>
                <w:position w:val="-12"/>
              </w:rPr>
              <w:t>1</w:t>
            </w:r>
            <w:r w:rsidR="000D0434">
              <w:rPr>
                <w:rFonts w:ascii="Arial" w:hAnsi="Arial" w:cs="Arial"/>
                <w:color w:val="000000"/>
                <w:position w:val="-12"/>
              </w:rPr>
              <w:t xml:space="preserve"> </w:t>
            </w:r>
          </w:p>
        </w:tc>
        <w:tc>
          <w:tcPr>
            <w:tcW w:w="3731" w:type="dxa"/>
            <w:vAlign w:val="center"/>
          </w:tcPr>
          <w:p w14:paraId="5E156E18" w14:textId="77777777" w:rsidR="006C2A4D" w:rsidRDefault="006C2A4D" w:rsidP="00722DE3">
            <w:pPr>
              <w:spacing w:after="0" w:line="240" w:lineRule="auto"/>
              <w:jc w:val="both"/>
            </w:pPr>
            <w:r>
              <w:rPr>
                <w:rFonts w:ascii="Arial" w:hAnsi="Arial" w:cs="Arial"/>
                <w:color w:val="000000"/>
                <w:position w:val="-12"/>
              </w:rPr>
              <w:t>Ponudba</w:t>
            </w:r>
          </w:p>
          <w:p w14:paraId="772D6987" w14:textId="77777777" w:rsidR="006C2A4D" w:rsidRDefault="006C2A4D" w:rsidP="00722DE3">
            <w:pPr>
              <w:spacing w:after="0" w:line="240" w:lineRule="auto"/>
              <w:jc w:val="both"/>
              <w:rPr>
                <w:rFonts w:ascii="Arial" w:hAnsi="Arial" w:cs="Arial"/>
              </w:rPr>
            </w:pPr>
          </w:p>
        </w:tc>
        <w:tc>
          <w:tcPr>
            <w:tcW w:w="4110" w:type="dxa"/>
            <w:vAlign w:val="center"/>
          </w:tcPr>
          <w:p w14:paraId="243665F1"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6A9FED0A" w14:textId="77777777" w:rsidTr="00F41353">
        <w:tc>
          <w:tcPr>
            <w:tcW w:w="1231" w:type="dxa"/>
            <w:vAlign w:val="center"/>
          </w:tcPr>
          <w:p w14:paraId="307FF0E7" w14:textId="7D3A8795" w:rsidR="006C2A4D" w:rsidRDefault="000D0434" w:rsidP="00812BCF">
            <w:pPr>
              <w:spacing w:after="0" w:line="240" w:lineRule="auto"/>
              <w:ind w:left="360"/>
              <w:rPr>
                <w:rFonts w:ascii="Arial" w:hAnsi="Arial" w:cs="Arial"/>
                <w:color w:val="000000"/>
                <w:position w:val="-12"/>
              </w:rPr>
            </w:pPr>
            <w:r>
              <w:rPr>
                <w:rFonts w:ascii="Arial" w:hAnsi="Arial" w:cs="Arial"/>
                <w:color w:val="000000"/>
                <w:position w:val="-12"/>
              </w:rPr>
              <w:t xml:space="preserve"> </w:t>
            </w:r>
            <w:r w:rsidR="006C2A4D">
              <w:rPr>
                <w:rFonts w:ascii="Arial" w:hAnsi="Arial" w:cs="Arial"/>
                <w:color w:val="000000"/>
                <w:position w:val="-12"/>
              </w:rPr>
              <w:t>2</w:t>
            </w:r>
            <w:r>
              <w:rPr>
                <w:rFonts w:ascii="Arial" w:hAnsi="Arial" w:cs="Arial"/>
                <w:color w:val="000000"/>
                <w:position w:val="-12"/>
              </w:rPr>
              <w:t xml:space="preserve"> </w:t>
            </w:r>
          </w:p>
        </w:tc>
        <w:tc>
          <w:tcPr>
            <w:tcW w:w="3731" w:type="dxa"/>
            <w:vAlign w:val="center"/>
          </w:tcPr>
          <w:p w14:paraId="37498E22" w14:textId="77777777" w:rsidR="006C2A4D" w:rsidRDefault="006C2A4D" w:rsidP="00722DE3">
            <w:pPr>
              <w:spacing w:after="0" w:line="240" w:lineRule="auto"/>
              <w:jc w:val="both"/>
            </w:pPr>
            <w:r>
              <w:rPr>
                <w:rFonts w:ascii="Arial" w:hAnsi="Arial" w:cs="Arial"/>
                <w:color w:val="000000"/>
                <w:position w:val="-12"/>
              </w:rPr>
              <w:t>Predračun</w:t>
            </w:r>
          </w:p>
          <w:p w14:paraId="1BDE7B61" w14:textId="77777777" w:rsidR="006C2A4D" w:rsidRDefault="006C2A4D" w:rsidP="00722DE3">
            <w:pPr>
              <w:spacing w:after="0" w:line="240" w:lineRule="auto"/>
              <w:jc w:val="both"/>
              <w:rPr>
                <w:rFonts w:ascii="Arial" w:hAnsi="Arial" w:cs="Arial"/>
              </w:rPr>
            </w:pPr>
          </w:p>
        </w:tc>
        <w:tc>
          <w:tcPr>
            <w:tcW w:w="4110" w:type="dxa"/>
            <w:vAlign w:val="center"/>
          </w:tcPr>
          <w:p w14:paraId="41300796"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1D3FF694" w14:textId="77777777" w:rsidTr="00F41353">
        <w:tc>
          <w:tcPr>
            <w:tcW w:w="1231" w:type="dxa"/>
            <w:vAlign w:val="center"/>
          </w:tcPr>
          <w:p w14:paraId="145599E3" w14:textId="77777777" w:rsidR="006C2A4D" w:rsidRDefault="006C2A4D" w:rsidP="00812BCF">
            <w:pPr>
              <w:spacing w:after="0" w:line="240" w:lineRule="auto"/>
              <w:jc w:val="center"/>
            </w:pPr>
          </w:p>
        </w:tc>
        <w:tc>
          <w:tcPr>
            <w:tcW w:w="3731" w:type="dxa"/>
            <w:vAlign w:val="center"/>
          </w:tcPr>
          <w:p w14:paraId="32FD599B" w14:textId="77777777" w:rsidR="006C2A4D" w:rsidRDefault="006C2A4D" w:rsidP="00722DE3">
            <w:pPr>
              <w:spacing w:after="0" w:line="240" w:lineRule="auto"/>
              <w:jc w:val="both"/>
            </w:pPr>
            <w:r>
              <w:rPr>
                <w:rFonts w:ascii="Arial" w:hAnsi="Arial" w:cs="Arial"/>
                <w:color w:val="000000"/>
                <w:position w:val="-12"/>
              </w:rPr>
              <w:t>ESPD</w:t>
            </w:r>
          </w:p>
          <w:p w14:paraId="3C63555E" w14:textId="77777777" w:rsidR="006C2A4D" w:rsidRDefault="006C2A4D" w:rsidP="00722DE3">
            <w:pPr>
              <w:spacing w:after="0" w:line="240" w:lineRule="auto"/>
              <w:jc w:val="both"/>
              <w:rPr>
                <w:rFonts w:ascii="Arial" w:hAnsi="Arial" w:cs="Arial"/>
              </w:rPr>
            </w:pPr>
          </w:p>
        </w:tc>
        <w:tc>
          <w:tcPr>
            <w:tcW w:w="4110" w:type="dxa"/>
            <w:vAlign w:val="center"/>
          </w:tcPr>
          <w:p w14:paraId="49CECA9E" w14:textId="77777777" w:rsidR="006C2A4D" w:rsidRDefault="006C2A4D" w:rsidP="00722DE3">
            <w:pPr>
              <w:spacing w:before="135" w:after="135" w:line="240"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6C2A4D" w14:paraId="524F042E" w14:textId="77777777" w:rsidTr="00F41353">
        <w:tc>
          <w:tcPr>
            <w:tcW w:w="1231" w:type="dxa"/>
            <w:vAlign w:val="center"/>
          </w:tcPr>
          <w:p w14:paraId="39E343D0" w14:textId="01B9E631" w:rsidR="006C2A4D" w:rsidRDefault="00B3235F" w:rsidP="00812BCF">
            <w:pPr>
              <w:spacing w:after="0" w:line="240" w:lineRule="auto"/>
              <w:jc w:val="center"/>
              <w:rPr>
                <w:rFonts w:ascii="Arial" w:hAnsi="Arial" w:cs="Arial"/>
              </w:rPr>
            </w:pPr>
            <w:r>
              <w:rPr>
                <w:rFonts w:ascii="Arial" w:hAnsi="Arial" w:cs="Arial"/>
              </w:rPr>
              <w:t>3</w:t>
            </w:r>
          </w:p>
        </w:tc>
        <w:tc>
          <w:tcPr>
            <w:tcW w:w="3731" w:type="dxa"/>
            <w:vAlign w:val="center"/>
          </w:tcPr>
          <w:p w14:paraId="5EAD574E"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Krovna izjava in soglasje za e-Dosje</w:t>
            </w:r>
          </w:p>
        </w:tc>
        <w:tc>
          <w:tcPr>
            <w:tcW w:w="4110" w:type="dxa"/>
            <w:vAlign w:val="center"/>
          </w:tcPr>
          <w:p w14:paraId="3AFB35E2" w14:textId="77777777" w:rsidR="006C2A4D" w:rsidRDefault="006C2A4D" w:rsidP="00722DE3">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w:t>
            </w:r>
          </w:p>
        </w:tc>
      </w:tr>
      <w:tr w:rsidR="006C2A4D" w14:paraId="4D4D03A8" w14:textId="77777777" w:rsidTr="00F41353">
        <w:tc>
          <w:tcPr>
            <w:tcW w:w="1231" w:type="dxa"/>
            <w:vAlign w:val="center"/>
          </w:tcPr>
          <w:p w14:paraId="58BA6F1F" w14:textId="2F652B1D" w:rsidR="006C2A4D" w:rsidRDefault="00B3235F" w:rsidP="00812BCF">
            <w:pPr>
              <w:spacing w:after="0" w:line="240" w:lineRule="auto"/>
              <w:jc w:val="center"/>
            </w:pPr>
            <w:r>
              <w:rPr>
                <w:rFonts w:ascii="Arial" w:hAnsi="Arial" w:cs="Arial"/>
              </w:rPr>
              <w:t>4</w:t>
            </w:r>
          </w:p>
        </w:tc>
        <w:tc>
          <w:tcPr>
            <w:tcW w:w="3731" w:type="dxa"/>
            <w:vAlign w:val="center"/>
          </w:tcPr>
          <w:p w14:paraId="0345E643" w14:textId="77777777" w:rsidR="006C2A4D" w:rsidRDefault="006C2A4D" w:rsidP="00722DE3">
            <w:pPr>
              <w:spacing w:after="0" w:line="240" w:lineRule="auto"/>
              <w:jc w:val="both"/>
            </w:pPr>
            <w:r>
              <w:rPr>
                <w:rFonts w:ascii="Arial" w:hAnsi="Arial" w:cs="Arial"/>
                <w:color w:val="000000"/>
                <w:position w:val="-12"/>
              </w:rPr>
              <w:t>Izjava o lastniških deležih</w:t>
            </w:r>
          </w:p>
          <w:p w14:paraId="2B9F3E54" w14:textId="77777777" w:rsidR="006C2A4D" w:rsidRDefault="006C2A4D" w:rsidP="00722DE3">
            <w:pPr>
              <w:spacing w:after="0" w:line="240" w:lineRule="auto"/>
              <w:jc w:val="both"/>
              <w:rPr>
                <w:rFonts w:ascii="Arial" w:hAnsi="Arial" w:cs="Arial"/>
              </w:rPr>
            </w:pPr>
          </w:p>
        </w:tc>
        <w:tc>
          <w:tcPr>
            <w:tcW w:w="4110" w:type="dxa"/>
            <w:vAlign w:val="center"/>
          </w:tcPr>
          <w:p w14:paraId="1726F9E2"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03838AAC" w14:textId="77777777" w:rsidTr="00F41353">
        <w:tc>
          <w:tcPr>
            <w:tcW w:w="1231" w:type="dxa"/>
            <w:vAlign w:val="center"/>
          </w:tcPr>
          <w:p w14:paraId="1E92127C" w14:textId="7A27DF37" w:rsidR="006C2A4D" w:rsidRDefault="00B3235F" w:rsidP="00812BCF">
            <w:pPr>
              <w:spacing w:after="0" w:line="240" w:lineRule="auto"/>
              <w:jc w:val="center"/>
            </w:pPr>
            <w:r>
              <w:rPr>
                <w:rFonts w:ascii="Arial" w:hAnsi="Arial" w:cs="Arial"/>
              </w:rPr>
              <w:t>5</w:t>
            </w:r>
          </w:p>
        </w:tc>
        <w:tc>
          <w:tcPr>
            <w:tcW w:w="3731" w:type="dxa"/>
            <w:vAlign w:val="center"/>
          </w:tcPr>
          <w:p w14:paraId="64DBD957" w14:textId="77777777" w:rsidR="006C2A4D" w:rsidRDefault="006C2A4D" w:rsidP="00722DE3">
            <w:pPr>
              <w:spacing w:after="0" w:line="240" w:lineRule="auto"/>
              <w:jc w:val="both"/>
            </w:pPr>
            <w:r>
              <w:rPr>
                <w:rFonts w:ascii="Arial" w:hAnsi="Arial" w:cs="Arial"/>
                <w:color w:val="000000"/>
                <w:position w:val="-12"/>
              </w:rPr>
              <w:t>Vzorec menične izjave za dobro izvedbo del</w:t>
            </w:r>
          </w:p>
          <w:p w14:paraId="612DC495" w14:textId="77777777" w:rsidR="006C2A4D" w:rsidRDefault="006C2A4D" w:rsidP="00722DE3">
            <w:pPr>
              <w:spacing w:after="0" w:line="240" w:lineRule="auto"/>
              <w:jc w:val="both"/>
              <w:rPr>
                <w:rFonts w:ascii="Arial" w:hAnsi="Arial" w:cs="Arial"/>
              </w:rPr>
            </w:pPr>
          </w:p>
        </w:tc>
        <w:tc>
          <w:tcPr>
            <w:tcW w:w="4110" w:type="dxa"/>
            <w:vAlign w:val="center"/>
          </w:tcPr>
          <w:p w14:paraId="33DB6A23" w14:textId="77777777" w:rsidR="006C2A4D" w:rsidRDefault="006C2A4D" w:rsidP="00722DE3">
            <w:pPr>
              <w:spacing w:before="135" w:after="135" w:line="240" w:lineRule="auto"/>
              <w:jc w:val="both"/>
            </w:pPr>
            <w:r>
              <w:rPr>
                <w:rFonts w:ascii="Arial" w:hAnsi="Arial" w:cs="Arial"/>
                <w:color w:val="000000"/>
                <w:position w:val="-12"/>
              </w:rPr>
              <w:t>Parafiran.</w:t>
            </w:r>
          </w:p>
        </w:tc>
      </w:tr>
      <w:tr w:rsidR="006C2A4D" w14:paraId="5D824466" w14:textId="77777777" w:rsidTr="00F41353">
        <w:tc>
          <w:tcPr>
            <w:tcW w:w="1231" w:type="dxa"/>
            <w:vAlign w:val="center"/>
          </w:tcPr>
          <w:p w14:paraId="686BA6AC" w14:textId="5340F633" w:rsidR="006C2A4D" w:rsidRDefault="00B3235F" w:rsidP="00812BCF">
            <w:pPr>
              <w:spacing w:after="0" w:line="240" w:lineRule="auto"/>
              <w:jc w:val="center"/>
              <w:rPr>
                <w:rFonts w:ascii="Arial" w:hAnsi="Arial" w:cs="Arial"/>
                <w:color w:val="000000"/>
                <w:position w:val="-12"/>
              </w:rPr>
            </w:pPr>
            <w:r>
              <w:rPr>
                <w:rFonts w:ascii="Arial" w:hAnsi="Arial" w:cs="Arial"/>
                <w:color w:val="000000"/>
                <w:position w:val="-12"/>
              </w:rPr>
              <w:t>6</w:t>
            </w:r>
          </w:p>
        </w:tc>
        <w:tc>
          <w:tcPr>
            <w:tcW w:w="3731" w:type="dxa"/>
            <w:vAlign w:val="center"/>
          </w:tcPr>
          <w:p w14:paraId="04E60B8D"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Referenca</w:t>
            </w:r>
          </w:p>
        </w:tc>
        <w:tc>
          <w:tcPr>
            <w:tcW w:w="4110" w:type="dxa"/>
            <w:vAlign w:val="center"/>
          </w:tcPr>
          <w:p w14:paraId="0855C564" w14:textId="77777777" w:rsidR="006C2A4D" w:rsidRPr="00D0216A" w:rsidRDefault="006C2A4D" w:rsidP="00722DE3">
            <w:pPr>
              <w:spacing w:before="135" w:after="135" w:line="240" w:lineRule="auto"/>
              <w:jc w:val="both"/>
              <w:rPr>
                <w:rFonts w:ascii="Arial" w:hAnsi="Arial" w:cs="Arial"/>
                <w:color w:val="000000"/>
                <w:position w:val="-12"/>
              </w:rPr>
            </w:pPr>
            <w:r w:rsidRPr="00D0216A">
              <w:rPr>
                <w:rFonts w:ascii="Arial" w:hAnsi="Arial" w:cs="Arial"/>
                <w:color w:val="000000"/>
                <w:position w:val="-2"/>
              </w:rPr>
              <w:t>Izpolnjena in potrjena s strani ustanove, kjer se je ponujeno blago uporabljalo. Ponudnik jo dostavi v primeru, da ga bo naročnik k temu pozval.</w:t>
            </w:r>
          </w:p>
        </w:tc>
      </w:tr>
      <w:tr w:rsidR="006C2A4D" w14:paraId="03B9C73B" w14:textId="77777777" w:rsidTr="00F41353">
        <w:tc>
          <w:tcPr>
            <w:tcW w:w="1231" w:type="dxa"/>
            <w:vAlign w:val="center"/>
          </w:tcPr>
          <w:p w14:paraId="6986EA4C" w14:textId="5ACE6916" w:rsidR="006C2A4D" w:rsidRDefault="00B3235F" w:rsidP="00812BCF">
            <w:pPr>
              <w:spacing w:after="0" w:line="240" w:lineRule="auto"/>
              <w:jc w:val="center"/>
            </w:pPr>
            <w:r>
              <w:rPr>
                <w:rFonts w:ascii="Arial" w:hAnsi="Arial" w:cs="Arial"/>
                <w:color w:val="000000"/>
                <w:position w:val="-12"/>
              </w:rPr>
              <w:t>7</w:t>
            </w:r>
          </w:p>
        </w:tc>
        <w:tc>
          <w:tcPr>
            <w:tcW w:w="3731" w:type="dxa"/>
            <w:vAlign w:val="center"/>
          </w:tcPr>
          <w:p w14:paraId="77D75F5D" w14:textId="77777777" w:rsidR="006C2A4D" w:rsidRDefault="006C2A4D" w:rsidP="00722DE3">
            <w:pPr>
              <w:spacing w:after="0" w:line="240" w:lineRule="auto"/>
              <w:jc w:val="both"/>
            </w:pPr>
            <w:r>
              <w:rPr>
                <w:rFonts w:ascii="Arial" w:hAnsi="Arial" w:cs="Arial"/>
                <w:color w:val="000000"/>
                <w:position w:val="-12"/>
              </w:rPr>
              <w:t>Vzorec pogodbe</w:t>
            </w:r>
          </w:p>
          <w:p w14:paraId="1C72795C" w14:textId="77777777" w:rsidR="006C2A4D" w:rsidRDefault="006C2A4D" w:rsidP="00722DE3">
            <w:pPr>
              <w:spacing w:after="0" w:line="240" w:lineRule="auto"/>
              <w:jc w:val="both"/>
              <w:rPr>
                <w:rFonts w:ascii="Arial" w:hAnsi="Arial" w:cs="Arial"/>
              </w:rPr>
            </w:pPr>
          </w:p>
        </w:tc>
        <w:tc>
          <w:tcPr>
            <w:tcW w:w="4110" w:type="dxa"/>
            <w:vAlign w:val="center"/>
          </w:tcPr>
          <w:p w14:paraId="6EA67A96" w14:textId="77777777" w:rsidR="006C2A4D" w:rsidRDefault="006C2A4D" w:rsidP="00722DE3">
            <w:pPr>
              <w:spacing w:before="135" w:after="135" w:line="240" w:lineRule="auto"/>
              <w:jc w:val="both"/>
            </w:pPr>
            <w:r>
              <w:rPr>
                <w:rFonts w:ascii="Arial" w:hAnsi="Arial" w:cs="Arial"/>
                <w:color w:val="000000"/>
                <w:position w:val="-12"/>
              </w:rPr>
              <w:t>Parafirana in žigosana.</w:t>
            </w:r>
          </w:p>
        </w:tc>
      </w:tr>
      <w:tr w:rsidR="006C2A4D" w14:paraId="2E5B407D" w14:textId="77777777" w:rsidTr="00F41353">
        <w:tc>
          <w:tcPr>
            <w:tcW w:w="1231" w:type="dxa"/>
            <w:vAlign w:val="center"/>
          </w:tcPr>
          <w:p w14:paraId="091CC3EE" w14:textId="77777777" w:rsidR="006C2A4D" w:rsidRDefault="006C2A4D" w:rsidP="00812BCF">
            <w:pPr>
              <w:spacing w:after="0" w:line="240" w:lineRule="auto"/>
              <w:jc w:val="center"/>
              <w:rPr>
                <w:rFonts w:ascii="Arial" w:hAnsi="Arial" w:cs="Arial"/>
                <w:color w:val="000000"/>
                <w:position w:val="-12"/>
              </w:rPr>
            </w:pPr>
          </w:p>
        </w:tc>
        <w:tc>
          <w:tcPr>
            <w:tcW w:w="3731" w:type="dxa"/>
            <w:vAlign w:val="center"/>
          </w:tcPr>
          <w:p w14:paraId="2F953C5B"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Katalog s tehničnimi specifikacijami ponujenega blaga</w:t>
            </w:r>
          </w:p>
        </w:tc>
        <w:tc>
          <w:tcPr>
            <w:tcW w:w="4110" w:type="dxa"/>
            <w:vAlign w:val="center"/>
          </w:tcPr>
          <w:p w14:paraId="0B39400F" w14:textId="77777777" w:rsidR="006C2A4D" w:rsidRDefault="006C2A4D" w:rsidP="00722DE3">
            <w:pPr>
              <w:spacing w:before="135" w:after="135" w:line="240" w:lineRule="auto"/>
              <w:jc w:val="both"/>
              <w:rPr>
                <w:rFonts w:ascii="Arial" w:hAnsi="Arial" w:cs="Arial"/>
                <w:color w:val="000000"/>
                <w:position w:val="-12"/>
              </w:rPr>
            </w:pPr>
          </w:p>
        </w:tc>
      </w:tr>
    </w:tbl>
    <w:p w14:paraId="023E99F2" w14:textId="505A32CB" w:rsidR="006C2A4D" w:rsidRDefault="006C2A4D" w:rsidP="00B52E89"/>
    <w:p w14:paraId="2F5B6DB7" w14:textId="77777777" w:rsidR="006C2A4D" w:rsidRDefault="006C2A4D">
      <w:pPr>
        <w:suppressAutoHyphens w:val="0"/>
        <w:spacing w:after="160" w:line="259" w:lineRule="auto"/>
      </w:pPr>
      <w:r>
        <w:br w:type="page"/>
      </w:r>
    </w:p>
    <w:p w14:paraId="1C7F348C" w14:textId="77777777" w:rsidR="006C2A4D" w:rsidRPr="00B258A1"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570FA48B" w14:textId="77777777" w:rsidR="006C2A4D" w:rsidRPr="00B258A1" w:rsidRDefault="006C2A4D" w:rsidP="006C2A4D">
      <w:pPr>
        <w:spacing w:before="225" w:after="225"/>
        <w:jc w:val="center"/>
        <w:rPr>
          <w:rFonts w:ascii="Arial" w:hAnsi="Arial" w:cs="Arial"/>
          <w:b/>
          <w:bCs/>
          <w:color w:val="000000"/>
        </w:rPr>
      </w:pPr>
      <w:r w:rsidRPr="00B258A1">
        <w:rPr>
          <w:rFonts w:ascii="Arial" w:hAnsi="Arial" w:cs="Arial"/>
          <w:b/>
          <w:bCs/>
          <w:color w:val="000000"/>
        </w:rPr>
        <w:t>PONUDBA ŠT.:____________________</w:t>
      </w:r>
    </w:p>
    <w:p w14:paraId="0E283F7E" w14:textId="20FD6524" w:rsidR="006C2A4D" w:rsidRDefault="006C2A4D" w:rsidP="006C2A4D">
      <w:pPr>
        <w:spacing w:before="225" w:after="225"/>
        <w:jc w:val="both"/>
      </w:pPr>
      <w:r>
        <w:rPr>
          <w:rFonts w:ascii="Arial" w:hAnsi="Arial" w:cs="Arial"/>
          <w:color w:val="000000"/>
        </w:rPr>
        <w:t xml:space="preserve">Na osnovi povabila za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8A538B">
        <w:rPr>
          <w:rFonts w:ascii="Arial" w:hAnsi="Arial" w:cs="Arial"/>
          <w:b/>
        </w:rPr>
        <w:t xml:space="preserve">2026 </w:t>
      </w:r>
      <w:r w:rsidR="00DD201A">
        <w:rPr>
          <w:rFonts w:ascii="Arial" w:hAnsi="Arial" w:cs="Arial"/>
          <w:b/>
        </w:rPr>
        <w:t>–</w:t>
      </w:r>
      <w:r w:rsidR="0053337A">
        <w:rPr>
          <w:rFonts w:ascii="Arial" w:hAnsi="Arial" w:cs="Arial"/>
          <w:b/>
        </w:rPr>
        <w:t xml:space="preserve"> </w:t>
      </w:r>
      <w:proofErr w:type="spellStart"/>
      <w:r w:rsidR="00DD201A">
        <w:rPr>
          <w:rFonts w:ascii="Arial" w:hAnsi="Arial" w:cs="Arial"/>
          <w:b/>
        </w:rPr>
        <w:t>prednapolnjene</w:t>
      </w:r>
      <w:proofErr w:type="spellEnd"/>
      <w:r w:rsidR="00DD201A">
        <w:rPr>
          <w:rFonts w:ascii="Arial" w:hAnsi="Arial" w:cs="Arial"/>
          <w:b/>
        </w:rPr>
        <w:t xml:space="preserve"> brizge</w:t>
      </w:r>
      <w:r w:rsidRPr="00502D3E">
        <w:rPr>
          <w:rFonts w:ascii="Arial" w:hAnsi="Arial" w:cs="Arial"/>
        </w:rPr>
        <w:t>«</w:t>
      </w:r>
      <w:r w:rsidRPr="00502D3E">
        <w:rPr>
          <w:rFonts w:ascii="Arial" w:hAnsi="Arial" w:cs="Arial"/>
          <w:b/>
          <w:bCs/>
        </w:rPr>
        <w:t xml:space="preserve"> </w:t>
      </w:r>
      <w:r>
        <w:rPr>
          <w:rFonts w:ascii="Arial" w:hAnsi="Arial" w:cs="Arial"/>
          <w:color w:val="000000"/>
        </w:rPr>
        <w:t>dajemo ponudbo, kot sledi:</w:t>
      </w:r>
    </w:p>
    <w:tbl>
      <w:tblPr>
        <w:tblW w:w="9072" w:type="dxa"/>
        <w:tblInd w:w="-5" w:type="dxa"/>
        <w:tblLayout w:type="fixed"/>
        <w:tblLook w:val="0000" w:firstRow="0" w:lastRow="0" w:firstColumn="0" w:lastColumn="0" w:noHBand="0" w:noVBand="0"/>
      </w:tblPr>
      <w:tblGrid>
        <w:gridCol w:w="2948"/>
        <w:gridCol w:w="6124"/>
      </w:tblGrid>
      <w:tr w:rsidR="006C2A4D" w14:paraId="36A457EB" w14:textId="77777777" w:rsidTr="008A538B">
        <w:trPr>
          <w:trHeight w:val="400"/>
        </w:trPr>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20688D" w14:textId="77777777" w:rsidR="006C2A4D" w:rsidRDefault="006C2A4D" w:rsidP="00812BCF">
            <w:pPr>
              <w:spacing w:after="0"/>
              <w:jc w:val="right"/>
            </w:pPr>
            <w:r>
              <w:rPr>
                <w:rFonts w:ascii="Arial" w:hAnsi="Arial" w:cs="Arial"/>
                <w:b/>
                <w:bCs/>
                <w:color w:val="000000"/>
                <w:position w:val="-12"/>
              </w:rPr>
              <w:t>NAZIV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4857CF93"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6BC31909" w14:textId="77777777" w:rsidR="006C2A4D" w:rsidRDefault="006C2A4D" w:rsidP="00812BCF">
            <w:pPr>
              <w:spacing w:after="0"/>
            </w:pPr>
          </w:p>
        </w:tc>
      </w:tr>
      <w:tr w:rsidR="006C2A4D" w14:paraId="042094D3" w14:textId="77777777" w:rsidTr="008A538B">
        <w:trPr>
          <w:trHeight w:val="380"/>
        </w:trPr>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59CDB0B4" w14:textId="77777777" w:rsidR="006C2A4D" w:rsidRDefault="006C2A4D" w:rsidP="00812BCF">
            <w:pPr>
              <w:spacing w:after="0"/>
              <w:jc w:val="right"/>
            </w:pPr>
            <w:r>
              <w:rPr>
                <w:rFonts w:ascii="Arial" w:hAnsi="Arial" w:cs="Arial"/>
                <w:b/>
                <w:bCs/>
                <w:color w:val="000000"/>
                <w:position w:val="-12"/>
              </w:rPr>
              <w:t>NASLOV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4300DD88"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133F72B7" w14:textId="77777777" w:rsidR="006C2A4D" w:rsidRDefault="006C2A4D" w:rsidP="00812BCF">
            <w:pPr>
              <w:spacing w:after="0"/>
            </w:pPr>
          </w:p>
        </w:tc>
      </w:tr>
    </w:tbl>
    <w:p w14:paraId="70FA1AEC" w14:textId="77777777" w:rsidR="006C2A4D" w:rsidRDefault="006C2A4D" w:rsidP="006C2A4D">
      <w:pPr>
        <w:spacing w:after="0"/>
        <w:jc w:val="both"/>
        <w:rPr>
          <w:rFonts w:ascii="Arial" w:hAnsi="Arial" w:cs="Arial"/>
          <w:color w:val="000000"/>
        </w:rPr>
      </w:pPr>
    </w:p>
    <w:p w14:paraId="45E7B962" w14:textId="77777777" w:rsidR="006C2A4D" w:rsidRDefault="006C2A4D" w:rsidP="006C2A4D">
      <w:pPr>
        <w:spacing w:after="0"/>
        <w:jc w:val="both"/>
      </w:pPr>
      <w:r>
        <w:rPr>
          <w:rFonts w:ascii="Arial" w:hAnsi="Arial" w:cs="Arial"/>
          <w:color w:val="000000"/>
        </w:rPr>
        <w:t>Ponudbo oddajamo (ustrezno označite):</w:t>
      </w:r>
    </w:p>
    <w:bookmarkStart w:id="9" w:name="cbox15afbff2cabe93"/>
    <w:p w14:paraId="65BFC2EF" w14:textId="5362CFC2" w:rsidR="006C2A4D" w:rsidRDefault="006C2A4D" w:rsidP="006C2A4D">
      <w:pPr>
        <w:spacing w:after="0"/>
        <w:jc w:val="both"/>
      </w:pPr>
      <w:r>
        <w:object w:dxaOrig="1440" w:dyaOrig="1440" w14:anchorId="7499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1" o:title=""/>
          </v:shape>
          <w:control r:id="rId22" w:name="Control0" w:shapeid="_x0000_i1033"/>
        </w:object>
      </w:r>
      <w:bookmarkEnd w:id="9"/>
      <w:r>
        <w:rPr>
          <w:rFonts w:ascii="Arial" w:hAnsi="Arial" w:cs="Arial"/>
          <w:color w:val="000000"/>
        </w:rPr>
        <w:t> samostojno</w:t>
      </w:r>
    </w:p>
    <w:bookmarkStart w:id="10" w:name="cbox15afbff2cac17a"/>
    <w:p w14:paraId="08A63EF7" w14:textId="3A19BD5E" w:rsidR="006C2A4D" w:rsidRDefault="006C2A4D" w:rsidP="006C2A4D">
      <w:pPr>
        <w:spacing w:after="0"/>
        <w:jc w:val="both"/>
      </w:pPr>
      <w:r>
        <w:object w:dxaOrig="1440" w:dyaOrig="1440" w14:anchorId="4B7BEEB4">
          <v:shape id="_x0000_i1035" type="#_x0000_t75" style="width:11.25pt;height:11.25pt" o:ole="" filled="t">
            <v:fill color2="black"/>
            <v:imagedata r:id="rId21" o:title=""/>
          </v:shape>
          <w:control r:id="rId23" w:name="Control01" w:shapeid="_x0000_i1035"/>
        </w:object>
      </w:r>
      <w:bookmarkEnd w:id="10"/>
      <w:r>
        <w:rPr>
          <w:rFonts w:ascii="Arial" w:hAnsi="Arial" w:cs="Arial"/>
          <w:color w:val="000000"/>
        </w:rPr>
        <w:t> z naslednjimi partnerji (navedite samo firme): ___________________________________</w:t>
      </w:r>
    </w:p>
    <w:bookmarkStart w:id="11" w:name="cbox15afbff2cac459"/>
    <w:p w14:paraId="6CCA5209" w14:textId="631A52A4" w:rsidR="006C2A4D" w:rsidRDefault="006C2A4D" w:rsidP="006C2A4D">
      <w:pPr>
        <w:spacing w:after="0"/>
        <w:jc w:val="both"/>
      </w:pPr>
      <w:r>
        <w:object w:dxaOrig="1440" w:dyaOrig="1440" w14:anchorId="6C81519F">
          <v:shape id="_x0000_i1041" type="#_x0000_t75" style="width:11.25pt;height:11.25pt" o:ole="" filled="t">
            <v:fill color2="black"/>
            <v:imagedata r:id="rId21" o:title=""/>
          </v:shape>
          <w:control r:id="rId24" w:name="Control02" w:shapeid="_x0000_i1041"/>
        </w:object>
      </w:r>
      <w:bookmarkEnd w:id="11"/>
      <w:r>
        <w:rPr>
          <w:rFonts w:ascii="Arial" w:hAnsi="Arial" w:cs="Arial"/>
          <w:color w:val="000000"/>
        </w:rPr>
        <w:t> z naslednjimi podizvajalci (navedite samo firme): ________________________________</w:t>
      </w:r>
    </w:p>
    <w:bookmarkStart w:id="12" w:name="cbox15afbff2cac738"/>
    <w:p w14:paraId="28BA07FA" w14:textId="4C6E8855" w:rsidR="006C2A4D" w:rsidRDefault="006C2A4D" w:rsidP="006C2A4D">
      <w:pPr>
        <w:spacing w:after="0"/>
        <w:jc w:val="both"/>
      </w:pPr>
      <w:r>
        <w:object w:dxaOrig="1440" w:dyaOrig="1440" w14:anchorId="38251F9F">
          <v:shape id="_x0000_i1050" type="#_x0000_t75" style="width:11.25pt;height:11.25pt" o:ole="" filled="t">
            <v:fill color2="black"/>
            <v:imagedata r:id="rId21" o:title=""/>
          </v:shape>
          <w:control r:id="rId25" w:name="Control03" w:shapeid="_x0000_i1050"/>
        </w:object>
      </w:r>
      <w:bookmarkEnd w:id="12"/>
      <w:r>
        <w:rPr>
          <w:rFonts w:ascii="Arial" w:hAnsi="Arial" w:cs="Arial"/>
          <w:color w:val="000000"/>
        </w:rPr>
        <w:t> z uporabo zmogljivosti naslednjih subjektov (navedite samo firme): __________________</w:t>
      </w:r>
    </w:p>
    <w:p w14:paraId="03D0BA18"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V. Podatki o gospodarskem subjektu</w:t>
      </w:r>
    </w:p>
    <w:tbl>
      <w:tblPr>
        <w:tblW w:w="0" w:type="auto"/>
        <w:tblInd w:w="-5" w:type="dxa"/>
        <w:tblLayout w:type="fixed"/>
        <w:tblLook w:val="0000" w:firstRow="0" w:lastRow="0" w:firstColumn="0" w:lastColumn="0" w:noHBand="0" w:noVBand="0"/>
      </w:tblPr>
      <w:tblGrid>
        <w:gridCol w:w="5075"/>
        <w:gridCol w:w="877"/>
        <w:gridCol w:w="3015"/>
        <w:gridCol w:w="77"/>
      </w:tblGrid>
      <w:tr w:rsidR="006C2A4D" w14:paraId="4E629D3B"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97FEE0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KONTAKTNA OSEBA:</w:t>
            </w:r>
          </w:p>
          <w:p w14:paraId="3BDA7A8C"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79C3323"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8509F31"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36C04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E-POŠTA KONTAKTNE OSEBE:</w:t>
            </w:r>
          </w:p>
          <w:p w14:paraId="277AD6C2"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E8D931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7CF1900"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7F7D95E"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TELEFON:</w:t>
            </w:r>
          </w:p>
          <w:p w14:paraId="1A5AB85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55E257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317BFADA"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EFECA46"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ID ZA DDV:</w:t>
            </w:r>
          </w:p>
          <w:p w14:paraId="1FA2BEE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181F40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45323B4F"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C53412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PRISTOJNI FINANČNI URAD:</w:t>
            </w:r>
          </w:p>
          <w:p w14:paraId="20F76BB5"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EEBC00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D0D606A"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31A281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MATIČNA ŠTEVILKA:</w:t>
            </w:r>
          </w:p>
          <w:p w14:paraId="0D807411"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F159C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CEFCE55"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5387C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ŠTEVILKE TRANSAKCIJSKIH RAČUNOV:</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0A4B1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58E8B941"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6CB5AF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POOBLAŠČENA OSEBA ZA PODPIS PONUDBE IN POGODBE: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26D5F2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1EACAAD"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317DB23"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ELEKTRONSKI PODPIS POGODBE </w:t>
            </w:r>
            <w:r w:rsidRPr="00141BC7">
              <w:rPr>
                <w:rFonts w:ascii="Arial" w:hAnsi="Arial" w:cs="Arial"/>
                <w:color w:val="000000"/>
                <w:position w:val="-12"/>
              </w:rPr>
              <w:t>(DA/NE):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753EB676" w14:textId="77777777" w:rsidR="006C2A4D" w:rsidRPr="00141BC7" w:rsidRDefault="006C2A4D" w:rsidP="00812BCF">
            <w:pPr>
              <w:spacing w:after="0" w:line="240" w:lineRule="auto"/>
              <w:rPr>
                <w:rFonts w:ascii="Arial" w:hAnsi="Arial" w:cs="Arial"/>
                <w:color w:val="000000"/>
                <w:position w:val="-12"/>
              </w:rPr>
            </w:pPr>
          </w:p>
        </w:tc>
      </w:tr>
      <w:tr w:rsidR="006C2A4D" w14:paraId="376BD516"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76E01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Kontakt oz. elektronski naslov za elektronski podpis pogodbe </w:t>
            </w:r>
          </w:p>
          <w:p w14:paraId="42397D61"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w:t>
            </w:r>
            <w:r w:rsidRPr="00141BC7">
              <w:rPr>
                <w:rFonts w:ascii="Arial" w:hAnsi="Arial" w:cs="Arial"/>
                <w:color w:val="000000"/>
                <w:position w:val="-12"/>
              </w:rPr>
              <w:t>navedite v primeru da je odgovor DA):</w:t>
            </w:r>
            <w:r w:rsidRPr="00141BC7">
              <w:rPr>
                <w:rFonts w:ascii="Arial" w:hAnsi="Arial" w:cs="Arial"/>
                <w:b/>
                <w:bCs/>
                <w:color w:val="000000"/>
                <w:position w:val="-12"/>
              </w:rPr>
              <w:t xml:space="preserve"> </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28BC75C" w14:textId="77777777" w:rsidR="006C2A4D" w:rsidRPr="00141BC7" w:rsidRDefault="006C2A4D" w:rsidP="00812BCF">
            <w:pPr>
              <w:spacing w:after="0" w:line="240" w:lineRule="auto"/>
              <w:rPr>
                <w:rFonts w:ascii="Arial" w:hAnsi="Arial" w:cs="Arial"/>
                <w:color w:val="000000"/>
                <w:position w:val="-12"/>
              </w:rPr>
            </w:pPr>
          </w:p>
        </w:tc>
      </w:tr>
      <w:tr w:rsidR="006C2A4D" w14:paraId="6E7CF6C7"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EDA7D7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RAZVRSTITEV DRUŽBE PO ZGD:</w:t>
            </w:r>
            <w:r w:rsidRPr="00141BC7">
              <w:rPr>
                <w:rFonts w:ascii="Arial" w:hAnsi="Arial" w:cs="Arial"/>
                <w:b/>
                <w:bCs/>
                <w:color w:val="000000"/>
                <w:position w:val="-12"/>
              </w:rPr>
              <w:br/>
              <w:t>(</w:t>
            </w:r>
            <w:proofErr w:type="spellStart"/>
            <w:r w:rsidRPr="00722DE3">
              <w:rPr>
                <w:rFonts w:ascii="Arial" w:hAnsi="Arial" w:cs="Arial"/>
                <w:color w:val="000000"/>
                <w:position w:val="-12"/>
              </w:rPr>
              <w:t>mikro</w:t>
            </w:r>
            <w:proofErr w:type="spellEnd"/>
            <w:r w:rsidRPr="00722DE3">
              <w:rPr>
                <w:rFonts w:ascii="Arial" w:hAnsi="Arial" w:cs="Arial"/>
                <w:color w:val="000000"/>
                <w:position w:val="-12"/>
              </w:rPr>
              <w:t>, majhna, srednja ali velika družba)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F0C1B3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688968C2"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141C6A"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UPRAVNEGA IN VODSTVENEGA ORGANA </w:t>
            </w:r>
            <w:r w:rsidRPr="00141BC7">
              <w:rPr>
                <w:rFonts w:ascii="Arial" w:hAnsi="Arial" w:cs="Arial"/>
                <w:color w:val="000000"/>
                <w:position w:val="-12"/>
              </w:rPr>
              <w:t>(npr. zakoniti zastopniki, člani uprave, ipd.)**</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D92EC8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38EEB06"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84D9A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NADZORNEGA ORGANA </w:t>
            </w:r>
            <w:r w:rsidRPr="00141BC7">
              <w:rPr>
                <w:rFonts w:ascii="Arial" w:hAnsi="Arial" w:cs="Arial"/>
                <w:color w:val="000000"/>
                <w:position w:val="-12"/>
              </w:rPr>
              <w:t>(če ga gospodarski subjekt ima)*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59DD8B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1DBD4114" w14:textId="77777777" w:rsidTr="008A538B">
        <w:tc>
          <w:tcPr>
            <w:tcW w:w="5075"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CDB0E29"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POOBLAŠČENCI ZA ZASTOPANJE, ODLOČANJE ALI NADZOR </w:t>
            </w:r>
            <w:r w:rsidRPr="00141BC7">
              <w:rPr>
                <w:rFonts w:ascii="Arial" w:hAnsi="Arial" w:cs="Arial"/>
                <w:color w:val="000000"/>
                <w:position w:val="-12"/>
              </w:rPr>
              <w:t>(npr. prokuristi)*</w:t>
            </w:r>
          </w:p>
          <w:p w14:paraId="3ABB1196"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59E876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716D23AB" w14:textId="77777777" w:rsidTr="008A538B">
        <w:trPr>
          <w:gridAfter w:val="1"/>
          <w:wAfter w:w="72" w:type="dxa"/>
        </w:trPr>
        <w:tc>
          <w:tcPr>
            <w:tcW w:w="8967" w:type="dxa"/>
            <w:gridSpan w:val="3"/>
            <w:vAlign w:val="center"/>
          </w:tcPr>
          <w:p w14:paraId="275BC514" w14:textId="77777777" w:rsidR="00782919" w:rsidRDefault="00782919" w:rsidP="00812BCF">
            <w:pPr>
              <w:spacing w:before="225" w:after="225"/>
              <w:jc w:val="both"/>
              <w:rPr>
                <w:rFonts w:cs="Arial"/>
                <w:b/>
                <w:bCs/>
                <w:color w:val="000000"/>
                <w:u w:val="single"/>
              </w:rPr>
            </w:pPr>
          </w:p>
          <w:p w14:paraId="00765AC3" w14:textId="0432AE77" w:rsidR="006C2A4D" w:rsidRPr="0043632B" w:rsidRDefault="006C2A4D" w:rsidP="00812BCF">
            <w:pPr>
              <w:spacing w:before="225" w:after="225"/>
              <w:jc w:val="both"/>
              <w:rPr>
                <w:rFonts w:cs="Arial"/>
                <w:u w:val="single"/>
              </w:rPr>
            </w:pPr>
            <w:r w:rsidRPr="0043632B">
              <w:rPr>
                <w:rFonts w:cs="Arial"/>
                <w:b/>
                <w:bCs/>
                <w:color w:val="000000"/>
                <w:u w:val="single"/>
              </w:rPr>
              <w:lastRenderedPageBreak/>
              <w:t>Ponudbena cena </w:t>
            </w:r>
          </w:p>
          <w:p w14:paraId="57848AAF" w14:textId="77777777" w:rsidR="006C2A4D" w:rsidRDefault="006C2A4D" w:rsidP="00812BCF">
            <w:pPr>
              <w:spacing w:before="225" w:after="225"/>
              <w:jc w:val="both"/>
            </w:pPr>
            <w:r>
              <w:rPr>
                <w:rFonts w:cs="Arial"/>
                <w:b/>
                <w:bCs/>
                <w:color w:val="000000"/>
              </w:rPr>
              <w:t>Razvidna v OBR-2 (naložena v PDF obliki v razdelek »Predračun« )</w:t>
            </w:r>
          </w:p>
          <w:p w14:paraId="12C93CFC" w14:textId="1BA5ED92" w:rsidR="006C2A4D" w:rsidRPr="00DD5DD9" w:rsidRDefault="006C2A4D" w:rsidP="00812BCF">
            <w:pPr>
              <w:spacing w:before="225" w:after="225"/>
              <w:jc w:val="both"/>
              <w:rPr>
                <w:rFonts w:ascii="Arial" w:hAnsi="Arial" w:cs="Arial"/>
              </w:rPr>
            </w:pPr>
            <w:r w:rsidRPr="00DD5DD9">
              <w:rPr>
                <w:rFonts w:ascii="Arial" w:hAnsi="Arial" w:cs="Arial"/>
                <w:color w:val="000000"/>
              </w:rPr>
              <w:t>*Ponudbena cena</w:t>
            </w:r>
            <w:r w:rsidR="007025DB">
              <w:rPr>
                <w:rFonts w:ascii="Arial" w:hAnsi="Arial" w:cs="Arial"/>
                <w:color w:val="000000"/>
              </w:rPr>
              <w:t xml:space="preserve"> za posamezen artikel</w:t>
            </w:r>
            <w:r w:rsidRPr="00DD5DD9">
              <w:rPr>
                <w:rFonts w:ascii="Arial" w:hAnsi="Arial" w:cs="Arial"/>
                <w:color w:val="000000"/>
              </w:rPr>
              <w:t xml:space="preserve"> je razvidna v Predračunu-seznamu razpisanega blaga ali storitev, ki je sestavni del ponudbe. </w:t>
            </w:r>
          </w:p>
          <w:p w14:paraId="4D355395" w14:textId="77777777" w:rsidR="006C2A4D" w:rsidRPr="0043632B" w:rsidRDefault="006C2A4D" w:rsidP="00812BCF">
            <w:pPr>
              <w:spacing w:before="225" w:after="225"/>
              <w:ind w:right="-327"/>
              <w:jc w:val="both"/>
              <w:rPr>
                <w:rFonts w:cs="Arial"/>
                <w:u w:val="single"/>
              </w:rPr>
            </w:pPr>
            <w:r w:rsidRPr="0043632B">
              <w:rPr>
                <w:rFonts w:cs="Arial"/>
                <w:b/>
                <w:bCs/>
                <w:color w:val="000000"/>
                <w:u w:val="single"/>
              </w:rPr>
              <w:t>Rok veljavnosti ponudb</w:t>
            </w:r>
            <w:r w:rsidRPr="0043632B">
              <w:rPr>
                <w:rFonts w:cs="Arial"/>
                <w:b/>
                <w:color w:val="000000"/>
                <w:u w:val="single"/>
              </w:rPr>
              <w:t>e</w:t>
            </w:r>
          </w:p>
          <w:p w14:paraId="11D45246" w14:textId="6AABB8CD" w:rsidR="006C2A4D" w:rsidRDefault="006C2A4D" w:rsidP="00812BCF">
            <w:pPr>
              <w:tabs>
                <w:tab w:val="left" w:pos="284"/>
              </w:tabs>
              <w:spacing w:before="225" w:after="225"/>
              <w:jc w:val="both"/>
              <w:rPr>
                <w:rFonts w:cs="Arial"/>
                <w:color w:val="000000"/>
              </w:rPr>
            </w:pPr>
            <w:r w:rsidRPr="00DC0828">
              <w:rPr>
                <w:rFonts w:cs="Arial"/>
                <w:color w:val="000000"/>
              </w:rPr>
              <w:t xml:space="preserve">Ponudba velja </w:t>
            </w:r>
            <w:r>
              <w:rPr>
                <w:rFonts w:cs="Arial"/>
                <w:color w:val="000000"/>
              </w:rPr>
              <w:t>do 3</w:t>
            </w:r>
            <w:r w:rsidR="00782919">
              <w:rPr>
                <w:rFonts w:cs="Arial"/>
                <w:color w:val="000000"/>
              </w:rPr>
              <w:t>1</w:t>
            </w:r>
            <w:r>
              <w:rPr>
                <w:rFonts w:cs="Arial"/>
                <w:color w:val="000000"/>
              </w:rPr>
              <w:t xml:space="preserve">. </w:t>
            </w:r>
            <w:r w:rsidR="003C60E2">
              <w:rPr>
                <w:rFonts w:cs="Arial"/>
                <w:color w:val="000000"/>
              </w:rPr>
              <w:t>12</w:t>
            </w:r>
            <w:r>
              <w:rPr>
                <w:rFonts w:cs="Arial"/>
                <w:color w:val="000000"/>
              </w:rPr>
              <w:t>. 2026.</w:t>
            </w:r>
            <w:r>
              <w:rPr>
                <w:rFonts w:cs="Arial"/>
              </w:rPr>
              <w:t xml:space="preserve"> </w:t>
            </w:r>
            <w:r w:rsidRPr="00DC0828">
              <w:rPr>
                <w:rFonts w:cs="Arial"/>
                <w:color w:val="000000"/>
              </w:rPr>
              <w:t>Ponudba mora biti veljavna najmanj do navedenega roka. Prekratka veljavnost ponudbe pomeni razlog za zavrnitev ponudbe.</w:t>
            </w:r>
          </w:p>
          <w:p w14:paraId="1965046D" w14:textId="77777777" w:rsidR="006C2A4D" w:rsidRPr="0043632B" w:rsidRDefault="006C2A4D" w:rsidP="00812BCF">
            <w:pPr>
              <w:spacing w:before="225" w:after="225"/>
              <w:jc w:val="both"/>
              <w:rPr>
                <w:rFonts w:cs="Arial"/>
                <w:u w:val="single"/>
              </w:rPr>
            </w:pPr>
            <w:r w:rsidRPr="0043632B">
              <w:rPr>
                <w:rFonts w:cs="Arial"/>
                <w:b/>
                <w:bCs/>
                <w:color w:val="000000"/>
                <w:u w:val="single"/>
              </w:rPr>
              <w:t>Podatki o plačilu </w:t>
            </w:r>
          </w:p>
          <w:p w14:paraId="53677787" w14:textId="467734DB" w:rsidR="006C2A4D" w:rsidRPr="00DC0828" w:rsidRDefault="006C2A4D" w:rsidP="00812BCF">
            <w:pPr>
              <w:spacing w:before="225" w:after="225"/>
              <w:jc w:val="both"/>
              <w:rPr>
                <w:rFonts w:cs="Arial"/>
              </w:rPr>
            </w:pPr>
            <w:r w:rsidRPr="00295B91">
              <w:rPr>
                <w:rFonts w:cs="Arial"/>
                <w:color w:val="000000"/>
              </w:rPr>
              <w:t xml:space="preserve">Plačila se opravijo na podlagi izdanih računov. Rok plačila je </w:t>
            </w:r>
            <w:r w:rsidR="003C60E2">
              <w:rPr>
                <w:rFonts w:cs="Arial"/>
                <w:color w:val="000000"/>
              </w:rPr>
              <w:t>6</w:t>
            </w:r>
            <w:r w:rsidRPr="00295B91">
              <w:rPr>
                <w:rFonts w:cs="Arial"/>
                <w:color w:val="000000"/>
              </w:rPr>
              <w:t xml:space="preserve">0 dni od datuma prejema računa oziroma skladno z veljavnimi predpisi. </w:t>
            </w:r>
            <w:r w:rsidRPr="00DC0828">
              <w:rPr>
                <w:rFonts w:cs="Arial"/>
                <w:color w:val="000000"/>
              </w:rPr>
              <w:t>Roki plačil podizvajalcem so enaki kot za izvajalca.</w:t>
            </w:r>
          </w:p>
          <w:p w14:paraId="43615D25" w14:textId="77777777" w:rsidR="006C2A4D" w:rsidRPr="00DC0828" w:rsidRDefault="006C2A4D" w:rsidP="00812BCF">
            <w:pPr>
              <w:spacing w:before="225" w:after="225"/>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093F2BE3" w14:textId="77777777" w:rsidR="006C2A4D" w:rsidRPr="00DC0828" w:rsidRDefault="006C2A4D" w:rsidP="00812BCF">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578355F7" w14:textId="77777777" w:rsidR="006C2A4D" w:rsidRPr="000F41B4" w:rsidRDefault="006C2A4D" w:rsidP="00812BC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485CEE7" w14:textId="77777777" w:rsidR="006C2A4D" w:rsidRPr="000F41B4" w:rsidRDefault="006C2A4D" w:rsidP="00812BCF">
            <w:pPr>
              <w:widowControl w:val="0"/>
              <w:jc w:val="both"/>
              <w:rPr>
                <w:rFonts w:cs="Arial"/>
              </w:rPr>
            </w:pPr>
            <w:r w:rsidRPr="000F41B4">
              <w:rPr>
                <w:rFonts w:cs="Arial"/>
              </w:rPr>
              <w:t>Če bo ta ponudba sprejeta, bomo priskrbeli zahtevano garancijo za dobro izvedbo pogodbenih obveznosti in dobavo izvedli v pogodbenem roku.</w:t>
            </w:r>
          </w:p>
          <w:p w14:paraId="7C5F5C84" w14:textId="77777777" w:rsidR="006C2A4D" w:rsidRDefault="006C2A4D" w:rsidP="00812BCF">
            <w:pPr>
              <w:spacing w:before="135" w:after="135"/>
              <w:jc w:val="both"/>
            </w:pPr>
            <w:r>
              <w:rPr>
                <w:rFonts w:cs="Arial"/>
                <w:color w:val="000000"/>
                <w:position w:val="-12"/>
              </w:rPr>
              <w:t> </w:t>
            </w:r>
          </w:p>
        </w:tc>
      </w:tr>
      <w:tr w:rsidR="006C2A4D" w14:paraId="53BADD89" w14:textId="77777777" w:rsidTr="008A538B">
        <w:trPr>
          <w:gridAfter w:val="1"/>
          <w:wAfter w:w="72" w:type="dxa"/>
        </w:trPr>
        <w:tc>
          <w:tcPr>
            <w:tcW w:w="5952" w:type="dxa"/>
            <w:gridSpan w:val="2"/>
            <w:vAlign w:val="center"/>
          </w:tcPr>
          <w:p w14:paraId="02FE50BC" w14:textId="77777777" w:rsidR="006C2A4D" w:rsidRDefault="006C2A4D" w:rsidP="00812BCF">
            <w:pPr>
              <w:spacing w:after="0" w:line="240" w:lineRule="auto"/>
            </w:pPr>
            <w:r>
              <w:rPr>
                <w:rFonts w:cs="Arial"/>
                <w:color w:val="000000"/>
                <w:position w:val="-12"/>
              </w:rPr>
              <w:lastRenderedPageBreak/>
              <w:t>Kraj in datum:</w:t>
            </w:r>
          </w:p>
        </w:tc>
        <w:tc>
          <w:tcPr>
            <w:tcW w:w="3015" w:type="dxa"/>
            <w:vAlign w:val="center"/>
          </w:tcPr>
          <w:p w14:paraId="716BE847" w14:textId="77777777" w:rsidR="006C2A4D" w:rsidRDefault="006C2A4D" w:rsidP="00812BCF">
            <w:pPr>
              <w:spacing w:after="0" w:line="240" w:lineRule="auto"/>
              <w:jc w:val="center"/>
            </w:pPr>
            <w:r>
              <w:rPr>
                <w:rFonts w:cs="Arial"/>
                <w:color w:val="000000"/>
                <w:position w:val="-12"/>
              </w:rPr>
              <w:t>Ime in priimek: _____________________</w:t>
            </w:r>
          </w:p>
        </w:tc>
      </w:tr>
      <w:tr w:rsidR="006C2A4D" w14:paraId="10D0B31F" w14:textId="77777777" w:rsidTr="008A538B">
        <w:trPr>
          <w:gridAfter w:val="1"/>
          <w:wAfter w:w="72" w:type="dxa"/>
        </w:trPr>
        <w:tc>
          <w:tcPr>
            <w:tcW w:w="5952" w:type="dxa"/>
            <w:gridSpan w:val="2"/>
            <w:vAlign w:val="center"/>
          </w:tcPr>
          <w:p w14:paraId="42D1B759" w14:textId="77777777" w:rsidR="006C2A4D" w:rsidRDefault="006C2A4D" w:rsidP="00812BCF">
            <w:pPr>
              <w:spacing w:after="0" w:line="240" w:lineRule="auto"/>
            </w:pPr>
            <w:r>
              <w:rPr>
                <w:rFonts w:cs="Arial"/>
                <w:color w:val="000000"/>
                <w:position w:val="-12"/>
              </w:rPr>
              <w:t> </w:t>
            </w:r>
          </w:p>
        </w:tc>
        <w:tc>
          <w:tcPr>
            <w:tcW w:w="3015" w:type="dxa"/>
            <w:vAlign w:val="center"/>
          </w:tcPr>
          <w:p w14:paraId="02739E5D" w14:textId="77777777" w:rsidR="006C2A4D" w:rsidRDefault="006C2A4D" w:rsidP="00812BCF">
            <w:pPr>
              <w:spacing w:after="0" w:line="240" w:lineRule="auto"/>
              <w:rPr>
                <w:rFonts w:cs="Arial"/>
              </w:rPr>
            </w:pPr>
          </w:p>
          <w:p w14:paraId="288EFEC6" w14:textId="77777777" w:rsidR="006C2A4D" w:rsidRDefault="006C2A4D" w:rsidP="00812BCF">
            <w:pPr>
              <w:spacing w:after="0" w:line="240" w:lineRule="auto"/>
              <w:jc w:val="center"/>
            </w:pPr>
            <w:r>
              <w:rPr>
                <w:rFonts w:cs="Arial"/>
                <w:color w:val="000000"/>
                <w:position w:val="-12"/>
              </w:rPr>
              <w:t xml:space="preserve"> (žig in podpis)</w:t>
            </w:r>
            <w:r>
              <w:rPr>
                <w:rFonts w:cs="Arial"/>
                <w:color w:val="000000"/>
                <w:position w:val="-12"/>
              </w:rPr>
              <w:br/>
              <w:t> </w:t>
            </w:r>
          </w:p>
        </w:tc>
      </w:tr>
    </w:tbl>
    <w:p w14:paraId="317477CA" w14:textId="77777777" w:rsidR="006C2A4D" w:rsidRDefault="006C2A4D" w:rsidP="006C2A4D">
      <w:pPr>
        <w:pStyle w:val="Noga"/>
        <w:tabs>
          <w:tab w:val="left" w:pos="3301"/>
        </w:tabs>
        <w:sectPr w:rsidR="006C2A4D" w:rsidSect="00CE6E2C">
          <w:footerReference w:type="default" r:id="rId26"/>
          <w:headerReference w:type="first" r:id="rId27"/>
          <w:footerReference w:type="first" r:id="rId28"/>
          <w:pgSz w:w="11906" w:h="16838"/>
          <w:pgMar w:top="1418" w:right="1418" w:bottom="1418" w:left="1418" w:header="567" w:footer="596" w:gutter="0"/>
          <w:cols w:space="708"/>
          <w:titlePg/>
          <w:docGrid w:linePitch="360" w:charSpace="-2049"/>
        </w:sectPr>
      </w:pPr>
    </w:p>
    <w:p w14:paraId="5C245DD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bookmarkStart w:id="13" w:name="_Hlk202516276"/>
      <w:bookmarkStart w:id="14" w:name="_Hlk139019132"/>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7A30082B" w14:textId="77777777" w:rsidR="006C2A4D" w:rsidRDefault="006C2A4D" w:rsidP="006C2A4D">
      <w:pPr>
        <w:tabs>
          <w:tab w:val="left" w:pos="1860"/>
        </w:tabs>
        <w:jc w:val="center"/>
        <w:rPr>
          <w:rFonts w:cs="Arial"/>
          <w:b/>
          <w:bCs/>
        </w:rPr>
      </w:pPr>
      <w:r w:rsidRPr="00B258A1">
        <w:rPr>
          <w:rFonts w:cs="Arial"/>
          <w:b/>
          <w:bCs/>
        </w:rPr>
        <w:t>PREDRAČUN št.:________________</w:t>
      </w:r>
    </w:p>
    <w:p w14:paraId="30A99086" w14:textId="77777777" w:rsidR="006C2A4D" w:rsidRDefault="006C2A4D" w:rsidP="006C2A4D">
      <w:pPr>
        <w:spacing w:after="0"/>
        <w:jc w:val="both"/>
        <w:rPr>
          <w:rFonts w:cs="Arial"/>
          <w:b/>
        </w:rPr>
      </w:pPr>
      <w:r>
        <w:rPr>
          <w:rFonts w:cs="Arial"/>
          <w:b/>
        </w:rPr>
        <w:t>PONUDNIK _________________________________________________________</w:t>
      </w:r>
    </w:p>
    <w:p w14:paraId="741A27D0" w14:textId="77777777" w:rsidR="006C2A4D" w:rsidRDefault="006C2A4D" w:rsidP="006C2A4D">
      <w:pPr>
        <w:spacing w:after="0"/>
        <w:jc w:val="both"/>
        <w:rPr>
          <w:rFonts w:cs="Arial"/>
          <w:b/>
        </w:rPr>
      </w:pPr>
    </w:p>
    <w:p w14:paraId="2A764D2D" w14:textId="7EDE5071" w:rsidR="006C2A4D" w:rsidRDefault="006C2A4D" w:rsidP="006C2A4D">
      <w:pPr>
        <w:jc w:val="both"/>
        <w:rPr>
          <w:rFonts w:cs="Arial"/>
        </w:rPr>
      </w:pPr>
      <w:r>
        <w:rPr>
          <w:rFonts w:cs="Arial"/>
        </w:rPr>
        <w:t xml:space="preserve">Javno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3C60E2">
        <w:rPr>
          <w:rFonts w:ascii="Arial" w:hAnsi="Arial" w:cs="Arial"/>
          <w:b/>
        </w:rPr>
        <w:t xml:space="preserve"> 2026</w:t>
      </w:r>
      <w:r w:rsidR="00782919">
        <w:rPr>
          <w:rFonts w:ascii="Arial" w:hAnsi="Arial" w:cs="Arial"/>
          <w:b/>
        </w:rPr>
        <w:t xml:space="preserve"> </w:t>
      </w:r>
      <w:r w:rsidR="0053337A">
        <w:rPr>
          <w:rFonts w:ascii="Arial" w:hAnsi="Arial" w:cs="Arial"/>
          <w:b/>
        </w:rPr>
        <w:t xml:space="preserve">- </w:t>
      </w:r>
      <w:proofErr w:type="spellStart"/>
      <w:r w:rsidR="00DD201A">
        <w:rPr>
          <w:rFonts w:ascii="Arial" w:hAnsi="Arial" w:cs="Arial"/>
          <w:b/>
        </w:rPr>
        <w:t>prednapolnjene</w:t>
      </w:r>
      <w:proofErr w:type="spellEnd"/>
      <w:r w:rsidR="00DD201A">
        <w:rPr>
          <w:rFonts w:ascii="Arial" w:hAnsi="Arial" w:cs="Arial"/>
          <w:b/>
        </w:rPr>
        <w:t xml:space="preserve"> brizge</w:t>
      </w:r>
      <w:r w:rsidRPr="00502D3E">
        <w:rPr>
          <w:rFonts w:ascii="Arial" w:hAnsi="Arial" w:cs="Arial"/>
        </w:rPr>
        <w:t>«</w:t>
      </w:r>
    </w:p>
    <w:p w14:paraId="58D1BD21" w14:textId="77777777" w:rsidR="003C60E2" w:rsidRDefault="003C60E2" w:rsidP="006C2A4D">
      <w:pPr>
        <w:spacing w:after="0"/>
        <w:rPr>
          <w:rFonts w:cs="Arial"/>
          <w:b/>
        </w:rPr>
      </w:pPr>
    </w:p>
    <w:p w14:paraId="177B7F82" w14:textId="5FA9DDC3" w:rsidR="006C2A4D" w:rsidRDefault="00063F31" w:rsidP="006C2A4D">
      <w:pPr>
        <w:spacing w:after="0"/>
        <w:rPr>
          <w:rFonts w:cs="Arial"/>
          <w:b/>
        </w:rPr>
      </w:pPr>
      <w:r>
        <w:rPr>
          <w:rFonts w:cs="Arial"/>
          <w:b/>
        </w:rPr>
        <w:t>P</w:t>
      </w:r>
      <w:r w:rsidR="006C2A4D">
        <w:rPr>
          <w:rFonts w:cs="Arial"/>
          <w:b/>
        </w:rPr>
        <w:t>onudbena vrednost</w:t>
      </w:r>
      <w:r>
        <w:rPr>
          <w:rFonts w:cs="Arial"/>
          <w:b/>
        </w:rPr>
        <w:t xml:space="preserve"> za posamezen sklop</w:t>
      </w:r>
      <w:r w:rsidR="006C2A4D">
        <w:rPr>
          <w:rFonts w:cs="Arial"/>
          <w:b/>
        </w:rPr>
        <w:t xml:space="preserve">: </w:t>
      </w:r>
    </w:p>
    <w:p w14:paraId="5662F6E8" w14:textId="77777777" w:rsidR="00782919" w:rsidRDefault="00782919" w:rsidP="006C2A4D">
      <w:pPr>
        <w:spacing w:after="0"/>
        <w:rPr>
          <w:rFonts w:cs="Arial"/>
          <w:b/>
        </w:rPr>
      </w:pPr>
    </w:p>
    <w:tbl>
      <w:tblPr>
        <w:tblStyle w:val="Tabelamrea"/>
        <w:tblW w:w="9067" w:type="dxa"/>
        <w:tblLayout w:type="fixed"/>
        <w:tblLook w:val="04A0" w:firstRow="1" w:lastRow="0" w:firstColumn="1" w:lastColumn="0" w:noHBand="0" w:noVBand="1"/>
      </w:tblPr>
      <w:tblGrid>
        <w:gridCol w:w="3384"/>
        <w:gridCol w:w="2565"/>
        <w:gridCol w:w="718"/>
        <w:gridCol w:w="2400"/>
      </w:tblGrid>
      <w:tr w:rsidR="00063F31" w14:paraId="0A9E689A" w14:textId="77777777" w:rsidTr="00063F31">
        <w:tc>
          <w:tcPr>
            <w:tcW w:w="3384" w:type="dxa"/>
          </w:tcPr>
          <w:p w14:paraId="6E39CFC2" w14:textId="19D051B8" w:rsidR="00063F31" w:rsidRPr="00063F31" w:rsidRDefault="00063F31" w:rsidP="00063F31">
            <w:pPr>
              <w:spacing w:after="0"/>
              <w:rPr>
                <w:rFonts w:ascii="Arial" w:hAnsi="Arial" w:cs="Arial"/>
                <w:b/>
                <w:sz w:val="22"/>
                <w:szCs w:val="22"/>
              </w:rPr>
            </w:pPr>
            <w:r w:rsidRPr="00063F31">
              <w:rPr>
                <w:rFonts w:ascii="Arial" w:hAnsi="Arial" w:cs="Arial"/>
                <w:b/>
                <w:sz w:val="22"/>
                <w:szCs w:val="22"/>
                <w:lang w:eastAsia="en-US"/>
              </w:rPr>
              <w:t xml:space="preserve">Naziv sklopa </w:t>
            </w:r>
          </w:p>
        </w:tc>
        <w:tc>
          <w:tcPr>
            <w:tcW w:w="2565" w:type="dxa"/>
          </w:tcPr>
          <w:p w14:paraId="3AE4460E" w14:textId="5AB70E26" w:rsidR="00063F31" w:rsidRPr="00063F31" w:rsidRDefault="00063F31" w:rsidP="00063F31">
            <w:pPr>
              <w:spacing w:after="0"/>
              <w:rPr>
                <w:rFonts w:ascii="Arial" w:hAnsi="Arial" w:cs="Arial"/>
                <w:b/>
                <w:sz w:val="22"/>
                <w:szCs w:val="22"/>
              </w:rPr>
            </w:pPr>
            <w:r w:rsidRPr="00063F31">
              <w:rPr>
                <w:rFonts w:ascii="Arial" w:hAnsi="Arial" w:cs="Arial"/>
                <w:b/>
                <w:sz w:val="22"/>
                <w:szCs w:val="22"/>
              </w:rPr>
              <w:t>Ponujena LETNA vrednost v EUR brez DDV</w:t>
            </w:r>
          </w:p>
        </w:tc>
        <w:tc>
          <w:tcPr>
            <w:tcW w:w="718" w:type="dxa"/>
          </w:tcPr>
          <w:p w14:paraId="24B2C9F2" w14:textId="5F5C0988" w:rsidR="00063F31" w:rsidRPr="00063F31" w:rsidRDefault="00063F31" w:rsidP="00063F31">
            <w:pPr>
              <w:spacing w:after="0"/>
              <w:rPr>
                <w:rFonts w:ascii="Arial" w:hAnsi="Arial" w:cs="Arial"/>
                <w:b/>
                <w:sz w:val="22"/>
                <w:szCs w:val="22"/>
              </w:rPr>
            </w:pPr>
            <w:r w:rsidRPr="00063F31">
              <w:rPr>
                <w:rFonts w:ascii="Arial" w:hAnsi="Arial" w:cs="Arial"/>
                <w:b/>
                <w:sz w:val="22"/>
                <w:szCs w:val="22"/>
              </w:rPr>
              <w:t xml:space="preserve">DDV </w:t>
            </w:r>
          </w:p>
        </w:tc>
        <w:tc>
          <w:tcPr>
            <w:tcW w:w="2400" w:type="dxa"/>
          </w:tcPr>
          <w:p w14:paraId="79FA1902" w14:textId="181E1F07" w:rsidR="00063F31" w:rsidRPr="00063F31" w:rsidRDefault="00063F31" w:rsidP="00063F31">
            <w:pPr>
              <w:spacing w:after="0"/>
              <w:rPr>
                <w:rFonts w:ascii="Arial" w:hAnsi="Arial" w:cs="Arial"/>
                <w:b/>
                <w:sz w:val="22"/>
                <w:szCs w:val="22"/>
              </w:rPr>
            </w:pPr>
            <w:r w:rsidRPr="00063F31">
              <w:rPr>
                <w:rFonts w:ascii="Arial" w:hAnsi="Arial" w:cs="Arial"/>
                <w:b/>
                <w:sz w:val="22"/>
                <w:szCs w:val="22"/>
              </w:rPr>
              <w:t>Ponujena LETNA vrednost v EUR brez DDV</w:t>
            </w:r>
          </w:p>
        </w:tc>
      </w:tr>
      <w:tr w:rsidR="00063F31" w14:paraId="3E5166A4" w14:textId="77777777" w:rsidTr="00063F31">
        <w:tc>
          <w:tcPr>
            <w:tcW w:w="3384" w:type="dxa"/>
          </w:tcPr>
          <w:p w14:paraId="0ECC113C" w14:textId="77777777" w:rsidR="00063F31" w:rsidRPr="00063F31" w:rsidRDefault="00063F31" w:rsidP="00063F31">
            <w:pPr>
              <w:spacing w:after="0"/>
              <w:jc w:val="both"/>
              <w:rPr>
                <w:rFonts w:ascii="Arial" w:hAnsi="Arial" w:cs="Arial"/>
                <w:b/>
                <w:sz w:val="22"/>
                <w:szCs w:val="22"/>
              </w:rPr>
            </w:pPr>
            <w:r w:rsidRPr="00063F31">
              <w:rPr>
                <w:rFonts w:ascii="Arial" w:hAnsi="Arial" w:cs="Arial"/>
                <w:b/>
                <w:sz w:val="22"/>
                <w:szCs w:val="22"/>
              </w:rPr>
              <w:t xml:space="preserve">SKLOP 1: </w:t>
            </w:r>
          </w:p>
          <w:p w14:paraId="7A1F8D9F" w14:textId="3B06CBFA" w:rsidR="00063F31" w:rsidRPr="00063F31" w:rsidRDefault="00063F31" w:rsidP="00063F31">
            <w:pPr>
              <w:spacing w:after="0"/>
              <w:jc w:val="both"/>
              <w:rPr>
                <w:rFonts w:ascii="Arial" w:hAnsi="Arial" w:cs="Arial"/>
                <w:bCs/>
                <w:sz w:val="22"/>
                <w:szCs w:val="22"/>
              </w:rPr>
            </w:pPr>
            <w:r w:rsidRPr="00063F31">
              <w:rPr>
                <w:rFonts w:ascii="Arial" w:hAnsi="Arial" w:cs="Arial"/>
                <w:bCs/>
                <w:sz w:val="22"/>
                <w:szCs w:val="22"/>
              </w:rPr>
              <w:t xml:space="preserve">Brizgalke </w:t>
            </w:r>
            <w:proofErr w:type="spellStart"/>
            <w:r w:rsidRPr="00063F31">
              <w:rPr>
                <w:rFonts w:ascii="Arial" w:hAnsi="Arial" w:cs="Arial"/>
                <w:bCs/>
                <w:sz w:val="22"/>
                <w:szCs w:val="22"/>
              </w:rPr>
              <w:t>prednapolnjene</w:t>
            </w:r>
            <w:proofErr w:type="spellEnd"/>
            <w:r w:rsidRPr="00063F31">
              <w:rPr>
                <w:rFonts w:ascii="Arial" w:hAnsi="Arial" w:cs="Arial"/>
                <w:bCs/>
                <w:sz w:val="22"/>
                <w:szCs w:val="22"/>
              </w:rPr>
              <w:t xml:space="preserve">, z 0,9% NaCl, za izpiranje žilnih katetrov, za uporabo na </w:t>
            </w:r>
            <w:r w:rsidRPr="00FB04E5">
              <w:rPr>
                <w:rFonts w:ascii="Arial" w:hAnsi="Arial" w:cs="Arial"/>
                <w:b/>
                <w:sz w:val="22"/>
                <w:szCs w:val="22"/>
              </w:rPr>
              <w:t>sterilnih</w:t>
            </w:r>
            <w:r w:rsidRPr="00063F31">
              <w:rPr>
                <w:rFonts w:ascii="Arial" w:hAnsi="Arial" w:cs="Arial"/>
                <w:bCs/>
                <w:sz w:val="22"/>
                <w:szCs w:val="22"/>
              </w:rPr>
              <w:t xml:space="preserve"> površinah</w:t>
            </w:r>
          </w:p>
        </w:tc>
        <w:tc>
          <w:tcPr>
            <w:tcW w:w="2565" w:type="dxa"/>
          </w:tcPr>
          <w:p w14:paraId="2788F703" w14:textId="77777777" w:rsidR="00063F31" w:rsidRDefault="00063F31" w:rsidP="006C2A4D">
            <w:pPr>
              <w:spacing w:after="0"/>
              <w:rPr>
                <w:rFonts w:cs="Arial"/>
                <w:b/>
              </w:rPr>
            </w:pPr>
          </w:p>
        </w:tc>
        <w:tc>
          <w:tcPr>
            <w:tcW w:w="718" w:type="dxa"/>
          </w:tcPr>
          <w:p w14:paraId="57B9A395" w14:textId="77777777" w:rsidR="00063F31" w:rsidRDefault="00063F31" w:rsidP="006C2A4D">
            <w:pPr>
              <w:spacing w:after="0"/>
              <w:rPr>
                <w:rFonts w:cs="Arial"/>
                <w:b/>
              </w:rPr>
            </w:pPr>
          </w:p>
        </w:tc>
        <w:tc>
          <w:tcPr>
            <w:tcW w:w="2400" w:type="dxa"/>
          </w:tcPr>
          <w:p w14:paraId="07C57CCD" w14:textId="77777777" w:rsidR="00063F31" w:rsidRDefault="00063F31" w:rsidP="006C2A4D">
            <w:pPr>
              <w:spacing w:after="0"/>
              <w:rPr>
                <w:rFonts w:cs="Arial"/>
                <w:b/>
              </w:rPr>
            </w:pPr>
          </w:p>
        </w:tc>
      </w:tr>
      <w:tr w:rsidR="00063F31" w14:paraId="58C2CB4C" w14:textId="77777777" w:rsidTr="00063F31">
        <w:tc>
          <w:tcPr>
            <w:tcW w:w="3384" w:type="dxa"/>
          </w:tcPr>
          <w:p w14:paraId="7A6246A6" w14:textId="77777777" w:rsidR="00063F31" w:rsidRPr="00063F31" w:rsidRDefault="00063F31" w:rsidP="00063F31">
            <w:pPr>
              <w:spacing w:after="0"/>
              <w:jc w:val="both"/>
              <w:rPr>
                <w:rFonts w:ascii="Arial" w:hAnsi="Arial" w:cs="Arial"/>
                <w:b/>
                <w:sz w:val="22"/>
                <w:szCs w:val="22"/>
              </w:rPr>
            </w:pPr>
            <w:r w:rsidRPr="00063F31">
              <w:rPr>
                <w:rFonts w:ascii="Arial" w:hAnsi="Arial" w:cs="Arial"/>
                <w:b/>
                <w:sz w:val="22"/>
                <w:szCs w:val="22"/>
              </w:rPr>
              <w:t>SKLOP 2:</w:t>
            </w:r>
          </w:p>
          <w:p w14:paraId="53DB74D3" w14:textId="11656863" w:rsidR="00063F31" w:rsidRPr="00063F31" w:rsidRDefault="00063F31" w:rsidP="00063F31">
            <w:pPr>
              <w:spacing w:after="0"/>
              <w:jc w:val="both"/>
              <w:rPr>
                <w:rFonts w:ascii="Arial" w:hAnsi="Arial" w:cs="Arial"/>
                <w:bCs/>
                <w:sz w:val="22"/>
                <w:szCs w:val="22"/>
              </w:rPr>
            </w:pPr>
            <w:r w:rsidRPr="00063F31">
              <w:rPr>
                <w:rFonts w:ascii="Arial" w:hAnsi="Arial" w:cs="Arial"/>
                <w:bCs/>
                <w:sz w:val="22"/>
                <w:szCs w:val="22"/>
              </w:rPr>
              <w:t xml:space="preserve">Brizgalke </w:t>
            </w:r>
            <w:proofErr w:type="spellStart"/>
            <w:r w:rsidRPr="00063F31">
              <w:rPr>
                <w:rFonts w:ascii="Arial" w:hAnsi="Arial" w:cs="Arial"/>
                <w:bCs/>
                <w:sz w:val="22"/>
                <w:szCs w:val="22"/>
              </w:rPr>
              <w:t>prednapolnjene</w:t>
            </w:r>
            <w:proofErr w:type="spellEnd"/>
            <w:r w:rsidRPr="00063F31">
              <w:rPr>
                <w:rFonts w:ascii="Arial" w:hAnsi="Arial" w:cs="Arial"/>
                <w:bCs/>
                <w:sz w:val="22"/>
                <w:szCs w:val="22"/>
              </w:rPr>
              <w:t xml:space="preserve">, z 0,9% NaCl, za izpiranje žilnih katetrov, za uporabo na </w:t>
            </w:r>
            <w:proofErr w:type="spellStart"/>
            <w:r w:rsidRPr="002D12EF">
              <w:rPr>
                <w:rFonts w:ascii="Arial" w:hAnsi="Arial" w:cs="Arial"/>
                <w:b/>
                <w:sz w:val="22"/>
                <w:szCs w:val="22"/>
              </w:rPr>
              <w:t>nesterilnih</w:t>
            </w:r>
            <w:proofErr w:type="spellEnd"/>
            <w:r w:rsidRPr="00063F31">
              <w:rPr>
                <w:rFonts w:ascii="Arial" w:hAnsi="Arial" w:cs="Arial"/>
                <w:bCs/>
                <w:sz w:val="22"/>
                <w:szCs w:val="22"/>
              </w:rPr>
              <w:t xml:space="preserve"> površinah</w:t>
            </w:r>
          </w:p>
        </w:tc>
        <w:tc>
          <w:tcPr>
            <w:tcW w:w="2565" w:type="dxa"/>
          </w:tcPr>
          <w:p w14:paraId="251D94ED" w14:textId="77777777" w:rsidR="00063F31" w:rsidRDefault="00063F31" w:rsidP="006C2A4D">
            <w:pPr>
              <w:spacing w:after="0"/>
              <w:rPr>
                <w:rFonts w:cs="Arial"/>
                <w:b/>
              </w:rPr>
            </w:pPr>
          </w:p>
        </w:tc>
        <w:tc>
          <w:tcPr>
            <w:tcW w:w="718" w:type="dxa"/>
          </w:tcPr>
          <w:p w14:paraId="0CD7AADA" w14:textId="77777777" w:rsidR="00063F31" w:rsidRDefault="00063F31" w:rsidP="006C2A4D">
            <w:pPr>
              <w:spacing w:after="0"/>
              <w:rPr>
                <w:rFonts w:cs="Arial"/>
                <w:b/>
              </w:rPr>
            </w:pPr>
          </w:p>
        </w:tc>
        <w:tc>
          <w:tcPr>
            <w:tcW w:w="2400" w:type="dxa"/>
          </w:tcPr>
          <w:p w14:paraId="48C21595" w14:textId="77777777" w:rsidR="00063F31" w:rsidRDefault="00063F31" w:rsidP="006C2A4D">
            <w:pPr>
              <w:spacing w:after="0"/>
              <w:rPr>
                <w:rFonts w:cs="Arial"/>
                <w:b/>
              </w:rPr>
            </w:pPr>
          </w:p>
        </w:tc>
      </w:tr>
    </w:tbl>
    <w:p w14:paraId="3A78F41F" w14:textId="77777777" w:rsidR="0053337A" w:rsidRDefault="0053337A" w:rsidP="006C2A4D">
      <w:pPr>
        <w:spacing w:after="0"/>
        <w:rPr>
          <w:rFonts w:cs="Arial"/>
          <w:b/>
        </w:rPr>
      </w:pPr>
    </w:p>
    <w:p w14:paraId="48FD9B64" w14:textId="65F08F56" w:rsidR="00782919" w:rsidRDefault="00782919" w:rsidP="00782919">
      <w:pPr>
        <w:spacing w:before="225" w:after="225" w:line="240" w:lineRule="auto"/>
        <w:jc w:val="both"/>
        <w:rPr>
          <w:rFonts w:cs="Arial"/>
          <w:b/>
        </w:rPr>
      </w:pPr>
      <w:r w:rsidRPr="00082F24">
        <w:rPr>
          <w:rFonts w:cs="Arial"/>
          <w:b/>
        </w:rPr>
        <w:t>Ponudnik obrazec</w:t>
      </w:r>
      <w:r>
        <w:rPr>
          <w:rFonts w:cs="Arial"/>
          <w:b/>
        </w:rPr>
        <w:t xml:space="preserve"> </w:t>
      </w:r>
      <w:r w:rsidR="00063F31">
        <w:rPr>
          <w:rFonts w:cs="Arial"/>
          <w:b/>
        </w:rPr>
        <w:t xml:space="preserve">OBR-2 PREDRAČUN </w:t>
      </w:r>
      <w:r w:rsidRPr="00082F24">
        <w:rPr>
          <w:rFonts w:cs="Arial"/>
          <w:b/>
        </w:rPr>
        <w:t xml:space="preserve">vnese v </w:t>
      </w:r>
      <w:proofErr w:type="spellStart"/>
      <w:r w:rsidRPr="00082F24">
        <w:rPr>
          <w:rFonts w:cs="Arial"/>
          <w:b/>
        </w:rPr>
        <w:t>eJN</w:t>
      </w:r>
      <w:proofErr w:type="spellEnd"/>
      <w:r w:rsidRPr="00082F24">
        <w:rPr>
          <w:rFonts w:cs="Arial"/>
          <w:b/>
        </w:rPr>
        <w:t xml:space="preserve"> sistem v zavihek ˝PREDRAČUN˝ .</w:t>
      </w:r>
    </w:p>
    <w:p w14:paraId="443F1C2D" w14:textId="77777777" w:rsidR="00782919" w:rsidRDefault="00782919" w:rsidP="00782919">
      <w:pPr>
        <w:spacing w:after="0"/>
        <w:rPr>
          <w:rFonts w:ascii="Arial" w:hAnsi="Arial" w:cs="Arial"/>
        </w:rPr>
      </w:pPr>
    </w:p>
    <w:p w14:paraId="4428C3D0" w14:textId="77777777" w:rsidR="00782919" w:rsidRDefault="00782919" w:rsidP="00782919">
      <w:pPr>
        <w:spacing w:after="0"/>
        <w:rPr>
          <w:rFonts w:ascii="Arial" w:hAnsi="Arial" w:cs="Arial"/>
        </w:rPr>
      </w:pPr>
    </w:p>
    <w:p w14:paraId="7A2E826A" w14:textId="078C25B9" w:rsidR="00782919" w:rsidRDefault="00063F31" w:rsidP="006C2A4D">
      <w:pPr>
        <w:spacing w:after="0"/>
        <w:rPr>
          <w:rFonts w:cs="Arial"/>
          <w:b/>
        </w:rPr>
      </w:pPr>
      <w:r>
        <w:rPr>
          <w:rFonts w:cs="Arial"/>
          <w:b/>
        </w:rPr>
        <w:t xml:space="preserve">Datum: __________________ </w:t>
      </w:r>
      <w:r>
        <w:rPr>
          <w:rFonts w:cs="Arial"/>
          <w:b/>
        </w:rPr>
        <w:tab/>
      </w:r>
      <w:r>
        <w:rPr>
          <w:rFonts w:cs="Arial"/>
          <w:b/>
        </w:rPr>
        <w:tab/>
      </w:r>
      <w:r>
        <w:rPr>
          <w:rFonts w:cs="Arial"/>
          <w:b/>
        </w:rPr>
        <w:tab/>
        <w:t xml:space="preserve">       Podpis: _____________________</w:t>
      </w:r>
    </w:p>
    <w:p w14:paraId="7E26A117" w14:textId="77777777" w:rsidR="00782919" w:rsidRDefault="00782919" w:rsidP="006C2A4D">
      <w:pPr>
        <w:spacing w:after="0"/>
        <w:rPr>
          <w:rFonts w:cs="Arial"/>
          <w:b/>
        </w:rPr>
      </w:pPr>
    </w:p>
    <w:p w14:paraId="24872ED1" w14:textId="77777777" w:rsidR="006C2A4D" w:rsidRDefault="006C2A4D" w:rsidP="006C2A4D">
      <w:pPr>
        <w:spacing w:after="0"/>
        <w:rPr>
          <w:rFonts w:ascii="Arial" w:hAnsi="Arial" w:cs="Arial"/>
        </w:rPr>
      </w:pPr>
    </w:p>
    <w:p w14:paraId="0207CB1E" w14:textId="77777777" w:rsidR="00782919" w:rsidRDefault="00782919" w:rsidP="006C2A4D">
      <w:pPr>
        <w:spacing w:after="0"/>
        <w:rPr>
          <w:rFonts w:ascii="Arial" w:hAnsi="Arial" w:cs="Arial"/>
        </w:rPr>
      </w:pPr>
    </w:p>
    <w:p w14:paraId="497F1BAC" w14:textId="77777777" w:rsidR="00782919" w:rsidRDefault="00782919" w:rsidP="006C2A4D">
      <w:pPr>
        <w:spacing w:after="0"/>
        <w:rPr>
          <w:rFonts w:ascii="Arial" w:hAnsi="Arial" w:cs="Arial"/>
        </w:rPr>
      </w:pPr>
    </w:p>
    <w:p w14:paraId="6642EA84" w14:textId="77777777" w:rsidR="00782919" w:rsidRDefault="00782919" w:rsidP="006C2A4D">
      <w:pPr>
        <w:spacing w:after="0"/>
        <w:rPr>
          <w:rFonts w:ascii="Arial" w:hAnsi="Arial" w:cs="Arial"/>
        </w:rPr>
      </w:pPr>
    </w:p>
    <w:p w14:paraId="160F0AB9" w14:textId="77777777" w:rsidR="00782919" w:rsidRDefault="00782919" w:rsidP="006C2A4D">
      <w:pPr>
        <w:spacing w:after="0"/>
        <w:rPr>
          <w:rFonts w:ascii="Arial" w:hAnsi="Arial" w:cs="Arial"/>
        </w:rPr>
      </w:pPr>
    </w:p>
    <w:p w14:paraId="5AAA85C5" w14:textId="77777777" w:rsidR="00782919" w:rsidRDefault="00782919" w:rsidP="006C2A4D">
      <w:pPr>
        <w:spacing w:after="0"/>
        <w:rPr>
          <w:rFonts w:ascii="Arial" w:hAnsi="Arial" w:cs="Arial"/>
        </w:rPr>
      </w:pPr>
    </w:p>
    <w:p w14:paraId="16FB45ED" w14:textId="551695FE" w:rsidR="00782919" w:rsidRDefault="00782919">
      <w:pPr>
        <w:suppressAutoHyphens w:val="0"/>
        <w:spacing w:after="160" w:line="259" w:lineRule="auto"/>
        <w:rPr>
          <w:rFonts w:ascii="Arial" w:hAnsi="Arial" w:cs="Arial"/>
        </w:rPr>
      </w:pPr>
      <w:r>
        <w:rPr>
          <w:rFonts w:ascii="Arial" w:hAnsi="Arial" w:cs="Arial"/>
        </w:rPr>
        <w:br w:type="page"/>
      </w:r>
    </w:p>
    <w:p w14:paraId="5E852230" w14:textId="77777777" w:rsidR="00782919" w:rsidRDefault="00782919" w:rsidP="006C2A4D">
      <w:pPr>
        <w:spacing w:after="0"/>
        <w:rPr>
          <w:rFonts w:ascii="Arial" w:hAnsi="Arial" w:cs="Arial"/>
        </w:rPr>
      </w:pPr>
    </w:p>
    <w:bookmarkEnd w:id="13"/>
    <w:bookmarkEnd w:id="14"/>
    <w:p w14:paraId="564090C5"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w:t>
      </w:r>
    </w:p>
    <w:p w14:paraId="05FEADE9" w14:textId="77777777" w:rsidR="006C2A4D" w:rsidRDefault="006C2A4D" w:rsidP="006C2A4D">
      <w:pPr>
        <w:spacing w:after="120"/>
        <w:rPr>
          <w:rFonts w:ascii="Arial" w:hAnsi="Arial" w:cs="Arial"/>
        </w:rPr>
      </w:pPr>
    </w:p>
    <w:p w14:paraId="16627D0B" w14:textId="77777777" w:rsidR="006C2A4D" w:rsidRPr="00271F30" w:rsidRDefault="006C2A4D" w:rsidP="006C2A4D">
      <w:pPr>
        <w:spacing w:after="120"/>
        <w:rPr>
          <w:rFonts w:ascii="Arial" w:hAnsi="Arial" w:cs="Arial"/>
          <w:b/>
          <w:bCs/>
        </w:rPr>
      </w:pPr>
      <w:r w:rsidRPr="00271F30">
        <w:rPr>
          <w:rFonts w:ascii="Arial" w:hAnsi="Arial" w:cs="Arial"/>
          <w:b/>
          <w:bCs/>
        </w:rPr>
        <w:t>ESPD obrazec</w:t>
      </w:r>
    </w:p>
    <w:p w14:paraId="48BA81B7" w14:textId="77777777" w:rsidR="000D0434" w:rsidRDefault="000D0434" w:rsidP="000D0434">
      <w:pPr>
        <w:spacing w:before="225" w:after="225"/>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360F142F" w14:textId="77777777" w:rsidR="000D0434" w:rsidRDefault="000D0434" w:rsidP="000D0434">
      <w:pPr>
        <w:spacing w:before="225" w:after="225"/>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29" w:tgtFrame="_blank" w:history="1">
        <w:r>
          <w:rPr>
            <w:rStyle w:val="Hiperpovezava"/>
          </w:rPr>
          <w:t>https://ejn.gov.si/espd</w:t>
        </w:r>
      </w:hyperlink>
      <w:r>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7B862C95" w14:textId="77777777" w:rsidR="000D0434" w:rsidRDefault="000D0434" w:rsidP="000D0434">
      <w:pPr>
        <w:spacing w:before="225" w:after="225"/>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6BA77E28" w14:textId="77777777" w:rsidR="006C2A4D" w:rsidRDefault="006C2A4D" w:rsidP="006C2A4D">
      <w:pPr>
        <w:pStyle w:val="Noga"/>
        <w:tabs>
          <w:tab w:val="left" w:pos="3301"/>
        </w:tabs>
      </w:pPr>
    </w:p>
    <w:p w14:paraId="139FA651" w14:textId="77777777" w:rsidR="006C2A4D" w:rsidRDefault="006C2A4D" w:rsidP="006C2A4D"/>
    <w:p w14:paraId="6EBC268C" w14:textId="77777777" w:rsidR="006C2A4D" w:rsidRDefault="006C2A4D" w:rsidP="006C2A4D"/>
    <w:p w14:paraId="431FC0BF" w14:textId="77777777" w:rsidR="006C2A4D" w:rsidRDefault="006C2A4D" w:rsidP="006C2A4D"/>
    <w:p w14:paraId="34322AD7" w14:textId="77777777" w:rsidR="006C2A4D" w:rsidRDefault="006C2A4D" w:rsidP="006C2A4D"/>
    <w:p w14:paraId="03A25094" w14:textId="77777777" w:rsidR="006C2A4D" w:rsidRDefault="006C2A4D" w:rsidP="006C2A4D"/>
    <w:p w14:paraId="04F9E269" w14:textId="77777777" w:rsidR="006C2A4D" w:rsidRDefault="006C2A4D" w:rsidP="006C2A4D"/>
    <w:p w14:paraId="016F82CE" w14:textId="77777777" w:rsidR="006C2A4D" w:rsidRDefault="006C2A4D" w:rsidP="006C2A4D"/>
    <w:p w14:paraId="2DF9D634" w14:textId="77777777" w:rsidR="006C2A4D" w:rsidRDefault="006C2A4D" w:rsidP="006C2A4D"/>
    <w:p w14:paraId="649B59AA" w14:textId="77777777" w:rsidR="006C2A4D" w:rsidRDefault="006C2A4D" w:rsidP="006C2A4D"/>
    <w:p w14:paraId="36CBACC2" w14:textId="77777777" w:rsidR="006C2A4D" w:rsidRDefault="006C2A4D" w:rsidP="006C2A4D"/>
    <w:p w14:paraId="3EAF501D" w14:textId="77777777" w:rsidR="006C2A4D" w:rsidRDefault="006C2A4D" w:rsidP="006C2A4D"/>
    <w:p w14:paraId="66A146DE" w14:textId="77777777" w:rsidR="006C2A4D" w:rsidRDefault="006C2A4D" w:rsidP="006C2A4D"/>
    <w:p w14:paraId="5428A6C9" w14:textId="77777777" w:rsidR="006C2A4D" w:rsidRDefault="006C2A4D" w:rsidP="006C2A4D"/>
    <w:p w14:paraId="36935BB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4E3153A4" w14:textId="77777777" w:rsidR="006C2A4D" w:rsidRDefault="006C2A4D" w:rsidP="006C2A4D">
      <w:pPr>
        <w:jc w:val="center"/>
        <w:rPr>
          <w:b/>
          <w:bCs/>
        </w:rPr>
      </w:pPr>
      <w:r w:rsidRPr="00C25900">
        <w:rPr>
          <w:b/>
          <w:bCs/>
        </w:rPr>
        <w:t>KROVNA IZJAVA</w:t>
      </w:r>
    </w:p>
    <w:p w14:paraId="55629936" w14:textId="118108C7" w:rsidR="006C2A4D" w:rsidRPr="008B12E2" w:rsidRDefault="006C2A4D" w:rsidP="006C2A4D">
      <w:pPr>
        <w:spacing w:before="225" w:after="225"/>
        <w:jc w:val="both"/>
        <w:rPr>
          <w:rFonts w:ascii="Arial" w:hAnsi="Arial" w:cs="Arial"/>
        </w:rPr>
      </w:pPr>
      <w:r w:rsidRPr="008B12E2">
        <w:rPr>
          <w:rFonts w:ascii="Arial" w:hAnsi="Arial" w:cs="Arial"/>
          <w:color w:val="000000"/>
        </w:rPr>
        <w:t xml:space="preserve">V zvezi z javnim naročilom </w:t>
      </w:r>
      <w:r w:rsidRPr="008B12E2">
        <w:rPr>
          <w:rFonts w:ascii="Arial" w:hAnsi="Arial" w:cs="Arial"/>
        </w:rPr>
        <w:t>»</w:t>
      </w:r>
      <w:r w:rsidRPr="008B12E2">
        <w:rPr>
          <w:rFonts w:ascii="Arial" w:hAnsi="Arial" w:cs="Arial"/>
          <w:b/>
        </w:rPr>
        <w:t>Medicinski potrošni material</w:t>
      </w:r>
      <w:r w:rsidR="0053337A">
        <w:rPr>
          <w:rFonts w:ascii="Arial" w:hAnsi="Arial" w:cs="Arial"/>
          <w:b/>
        </w:rPr>
        <w:t xml:space="preserve"> </w:t>
      </w:r>
      <w:r w:rsidR="003C60E2">
        <w:rPr>
          <w:rFonts w:ascii="Arial" w:hAnsi="Arial" w:cs="Arial"/>
          <w:b/>
        </w:rPr>
        <w:t xml:space="preserve">2026 </w:t>
      </w:r>
      <w:r w:rsidR="0053337A">
        <w:rPr>
          <w:rFonts w:ascii="Arial" w:hAnsi="Arial" w:cs="Arial"/>
          <w:b/>
        </w:rPr>
        <w:t xml:space="preserve">- </w:t>
      </w:r>
      <w:proofErr w:type="spellStart"/>
      <w:r w:rsidR="00DD201A">
        <w:rPr>
          <w:rFonts w:ascii="Arial" w:hAnsi="Arial" w:cs="Arial"/>
          <w:b/>
        </w:rPr>
        <w:t>prednapolnjene</w:t>
      </w:r>
      <w:proofErr w:type="spellEnd"/>
      <w:r w:rsidR="00DD201A">
        <w:rPr>
          <w:rFonts w:ascii="Arial" w:hAnsi="Arial" w:cs="Arial"/>
          <w:b/>
        </w:rPr>
        <w:t xml:space="preserve"> brizge</w:t>
      </w:r>
      <w:r w:rsidRPr="008B12E2">
        <w:rPr>
          <w:rFonts w:ascii="Arial" w:hAnsi="Arial" w:cs="Arial"/>
        </w:rPr>
        <w:t>«</w:t>
      </w:r>
    </w:p>
    <w:p w14:paraId="429C9644"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0C3D8CE4" w14:textId="77777777" w:rsidR="006C2A4D" w:rsidRPr="008B12E2" w:rsidRDefault="006C2A4D" w:rsidP="006C2A4D">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3052C6AB" w14:textId="77777777" w:rsidR="006C2A4D" w:rsidRPr="008B12E2" w:rsidRDefault="006C2A4D" w:rsidP="006C2A4D">
      <w:pPr>
        <w:spacing w:before="225" w:after="225"/>
        <w:jc w:val="both"/>
        <w:rPr>
          <w:rFonts w:ascii="Arial" w:hAnsi="Arial" w:cs="Arial"/>
          <w:color w:val="000000"/>
        </w:rPr>
      </w:pPr>
      <w:r w:rsidRPr="008B12E2">
        <w:rPr>
          <w:rFonts w:ascii="Arial" w:hAnsi="Arial" w:cs="Arial"/>
          <w:color w:val="000000"/>
        </w:rPr>
        <w:t>s polno odgovornostjo izjavljamo, da:</w:t>
      </w:r>
    </w:p>
    <w:p w14:paraId="729C5EAB" w14:textId="77777777" w:rsidR="006C2A4D" w:rsidRPr="008B12E2" w:rsidRDefault="006C2A4D" w:rsidP="006C2A4D">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73E8AA13"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3FD180BB"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63445A14"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50408A6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570B7DA5"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6EDFFB0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21AF394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A362A7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6B0916B6"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6B93662"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1A682798"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8C3AB77" w14:textId="560B2B4C" w:rsidR="006C2A4D" w:rsidRPr="008B12E2" w:rsidRDefault="006C2A4D" w:rsidP="006C2A4D">
      <w:pPr>
        <w:pStyle w:val="Odstavekseznama"/>
        <w:numPr>
          <w:ilvl w:val="0"/>
          <w:numId w:val="23"/>
        </w:numPr>
        <w:suppressAutoHyphens w:val="0"/>
        <w:spacing w:after="0"/>
        <w:ind w:left="426" w:hanging="426"/>
        <w:contextualSpacing w:val="0"/>
        <w:jc w:val="both"/>
        <w:rPr>
          <w:rFonts w:ascii="Arial" w:hAnsi="Arial" w:cs="Arial"/>
        </w:rPr>
      </w:pPr>
      <w:r w:rsidRPr="008B12E2">
        <w:rPr>
          <w:rFonts w:ascii="Arial" w:hAnsi="Arial" w:cs="Arial"/>
        </w:rPr>
        <w:t xml:space="preserve">da </w:t>
      </w:r>
      <w:r w:rsidR="007025DB">
        <w:rPr>
          <w:rFonts w:ascii="Arial" w:hAnsi="Arial" w:cs="Arial"/>
        </w:rPr>
        <w:t>smo</w:t>
      </w:r>
      <w:r w:rsidRPr="008B12E2">
        <w:rPr>
          <w:rFonts w:ascii="Arial" w:hAnsi="Arial" w:cs="Arial"/>
        </w:rPr>
        <w:t xml:space="preserve"> registriran</w:t>
      </w:r>
      <w:r w:rsidR="007025DB">
        <w:rPr>
          <w:rFonts w:ascii="Arial" w:hAnsi="Arial" w:cs="Arial"/>
        </w:rPr>
        <w:t>i</w:t>
      </w:r>
      <w:r w:rsidRPr="008B12E2">
        <w:rPr>
          <w:rFonts w:ascii="Arial" w:hAnsi="Arial" w:cs="Arial"/>
        </w:rPr>
        <w:t xml:space="preserve"> za opravljanje dejavnosti, ki je predmet javnega naročila.</w:t>
      </w:r>
    </w:p>
    <w:p w14:paraId="7595C560" w14:textId="77777777" w:rsidR="006C2A4D" w:rsidRPr="008B12E2" w:rsidRDefault="006C2A4D" w:rsidP="006C2A4D">
      <w:pPr>
        <w:pStyle w:val="ic"/>
        <w:spacing w:before="0" w:beforeAutospacing="0" w:after="0" w:afterAutospacing="0" w:line="300" w:lineRule="exact"/>
        <w:ind w:left="426" w:hanging="426"/>
        <w:jc w:val="both"/>
        <w:rPr>
          <w:rFonts w:ascii="Arial" w:hAnsi="Arial" w:cs="Arial"/>
          <w:sz w:val="22"/>
          <w:szCs w:val="22"/>
        </w:rPr>
      </w:pPr>
    </w:p>
    <w:p w14:paraId="0DC1E937"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631CA7D6"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5FBA2C"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3C76065F"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16DF42EE"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0E1764D4" w14:textId="43D34438" w:rsidR="006C2A4D" w:rsidRPr="008B12E2" w:rsidRDefault="006C2A4D" w:rsidP="006C2A4D">
      <w:pPr>
        <w:pStyle w:val="Otevilenseznam"/>
        <w:numPr>
          <w:ilvl w:val="0"/>
          <w:numId w:val="23"/>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sidR="003C60E2" w:rsidRPr="002D12EF">
        <w:rPr>
          <w:rFonts w:ascii="Arial" w:hAnsi="Arial" w:cs="Arial"/>
          <w:bCs/>
          <w:u w:val="single"/>
        </w:rPr>
        <w:t>6</w:t>
      </w:r>
      <w:r w:rsidRPr="002D12EF">
        <w:rPr>
          <w:rFonts w:ascii="Arial" w:hAnsi="Arial" w:cs="Arial"/>
          <w:u w:val="single"/>
        </w:rPr>
        <w:t>0-dnevni plačilni rok</w:t>
      </w:r>
      <w:r w:rsidRPr="008B12E2">
        <w:rPr>
          <w:rFonts w:ascii="Arial" w:hAnsi="Arial" w:cs="Arial"/>
        </w:rPr>
        <w:t xml:space="preserve"> od prejema pravilno izstavljenega računa, ki bo izstavljen po opravljeni dobavi blaga</w:t>
      </w:r>
      <w:r>
        <w:rPr>
          <w:rFonts w:ascii="Arial" w:hAnsi="Arial" w:cs="Arial"/>
        </w:rPr>
        <w:t xml:space="preserve"> oziroma rok plačila, ki je skladen z veljavnimi predpisi</w:t>
      </w:r>
      <w:r w:rsidRPr="008B12E2">
        <w:rPr>
          <w:rFonts w:ascii="Arial" w:hAnsi="Arial" w:cs="Arial"/>
          <w:bCs/>
        </w:rPr>
        <w:t>.</w:t>
      </w:r>
    </w:p>
    <w:p w14:paraId="3283CD9E"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bo blago dobavljeno v originalni embalaži, vsebina embalaže bo skladna z vsebino, ki jo je proizvajalec natisnil na škatli.</w:t>
      </w:r>
    </w:p>
    <w:p w14:paraId="0573ED82" w14:textId="6D01B87F"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sidR="007B1DA5" w:rsidRPr="00063F31">
        <w:rPr>
          <w:rFonts w:ascii="Arial" w:hAnsi="Arial" w:cs="Arial"/>
          <w:sz w:val="22"/>
          <w:szCs w:val="22"/>
          <w:u w:val="single"/>
          <w:lang w:val="sl-SI"/>
        </w:rPr>
        <w:t>48</w:t>
      </w:r>
      <w:r w:rsidRPr="00063F31">
        <w:rPr>
          <w:rFonts w:ascii="Arial" w:hAnsi="Arial" w:cs="Arial"/>
          <w:sz w:val="22"/>
          <w:szCs w:val="22"/>
          <w:u w:val="single"/>
          <w:lang w:val="sl-SI"/>
        </w:rPr>
        <w:t xml:space="preserve"> ur</w:t>
      </w:r>
      <w:r w:rsidR="007B1DA5">
        <w:rPr>
          <w:rFonts w:ascii="Arial" w:hAnsi="Arial" w:cs="Arial"/>
          <w:sz w:val="22"/>
          <w:szCs w:val="22"/>
          <w:lang w:val="sl-SI"/>
        </w:rPr>
        <w:t xml:space="preserve"> oziroma dva delovna dneva</w:t>
      </w:r>
      <w:r w:rsidRPr="008B12E2">
        <w:rPr>
          <w:rFonts w:ascii="Arial" w:hAnsi="Arial" w:cs="Arial"/>
          <w:sz w:val="22"/>
          <w:szCs w:val="22"/>
          <w:lang w:val="sl-SI"/>
        </w:rPr>
        <w:t>.</w:t>
      </w:r>
    </w:p>
    <w:p w14:paraId="4B6B562A" w14:textId="77777777"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6FD55D1A"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v zadnjih treh letih pred oddajo ponudbe nima nerešenih upravičenih reklamacij glede kakovosti blaga ali nespoštovanja drugih določil pogodb in da soglaša, da lahko v primeru, če</w:t>
      </w:r>
      <w:r w:rsidRPr="008B12E2">
        <w:rPr>
          <w:rFonts w:ascii="Arial" w:hAnsi="Arial" w:cs="Arial"/>
          <w:i/>
          <w:iCs/>
        </w:rPr>
        <w:t xml:space="preserve"> </w:t>
      </w:r>
      <w:r w:rsidRPr="008B12E2">
        <w:rPr>
          <w:rFonts w:ascii="Arial" w:hAnsi="Arial" w:cs="Arial"/>
        </w:rPr>
        <w:t>naročnik razpolaga z dokazili o nespoštovanju pogodbenih obveznosti po pogodbah z drugimi naročniki, ponudnika izloči iz predmetnega postopka.</w:t>
      </w:r>
    </w:p>
    <w:p w14:paraId="67619219"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 xml:space="preserve">da zagotavlja skladnost ponujenega blaga z naročnikovimi strokovnimi zahtevami, navedenimi v tej razpisni dokumentaciji in vseh njenih prilogah. </w:t>
      </w:r>
    </w:p>
    <w:p w14:paraId="252EB967" w14:textId="77777777" w:rsidR="006C2A4D" w:rsidRPr="008B12E2" w:rsidRDefault="006C2A4D" w:rsidP="006C2A4D">
      <w:pPr>
        <w:pStyle w:val="Telobesedila"/>
        <w:numPr>
          <w:ilvl w:val="0"/>
          <w:numId w:val="23"/>
        </w:numPr>
        <w:suppressAutoHyphens w:val="0"/>
        <w:spacing w:line="300" w:lineRule="exact"/>
        <w:ind w:left="426" w:hanging="426"/>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 w:type="auto"/>
        <w:tblInd w:w="108" w:type="dxa"/>
        <w:tblLook w:val="04A0" w:firstRow="1" w:lastRow="0" w:firstColumn="1" w:lastColumn="0" w:noHBand="0" w:noVBand="1"/>
      </w:tblPr>
      <w:tblGrid>
        <w:gridCol w:w="222"/>
      </w:tblGrid>
      <w:tr w:rsidR="006C2A4D" w:rsidRPr="006D6BF6" w14:paraId="5A52CB5E" w14:textId="77777777" w:rsidTr="00812BCF">
        <w:tc>
          <w:tcPr>
            <w:tcW w:w="0" w:type="auto"/>
            <w:tcMar>
              <w:top w:w="0" w:type="auto"/>
              <w:bottom w:w="0" w:type="auto"/>
            </w:tcMar>
          </w:tcPr>
          <w:p w14:paraId="0C8B629D" w14:textId="77777777" w:rsidR="006C2A4D" w:rsidRPr="006D6BF6" w:rsidRDefault="006C2A4D" w:rsidP="00812BCF">
            <w:pPr>
              <w:suppressAutoHyphens w:val="0"/>
              <w:spacing w:after="0"/>
              <w:jc w:val="both"/>
              <w:rPr>
                <w:rFonts w:ascii="Arial" w:hAnsi="Arial" w:cs="Arial"/>
                <w:color w:val="000000"/>
              </w:rPr>
            </w:pPr>
            <w:r w:rsidRPr="006D6BF6">
              <w:rPr>
                <w:rFonts w:cs="Arial"/>
                <w:bCs/>
              </w:rPr>
              <w:t xml:space="preserve"> </w:t>
            </w:r>
          </w:p>
        </w:tc>
      </w:tr>
    </w:tbl>
    <w:p w14:paraId="3550C70A"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6F0A811" w14:textId="77777777" w:rsidR="006C2A4D" w:rsidRDefault="006C2A4D" w:rsidP="006C2A4D">
      <w:pPr>
        <w:spacing w:before="225" w:after="225"/>
        <w:jc w:val="both"/>
        <w:rPr>
          <w:rFonts w:ascii="Arial" w:hAnsi="Arial" w:cs="Arial"/>
          <w:color w:val="000000"/>
        </w:rPr>
      </w:pPr>
    </w:p>
    <w:p w14:paraId="096C816D" w14:textId="77777777" w:rsidR="006C2A4D" w:rsidRDefault="006C2A4D" w:rsidP="006C2A4D">
      <w:pPr>
        <w:spacing w:before="225" w:after="225"/>
        <w:jc w:val="both"/>
        <w:rPr>
          <w:rFonts w:ascii="Arial" w:hAnsi="Arial" w:cs="Arial"/>
          <w:color w:val="000000"/>
        </w:rPr>
      </w:pPr>
    </w:p>
    <w:p w14:paraId="22ADDFC8" w14:textId="77777777" w:rsidR="006C2A4D" w:rsidRDefault="006C2A4D" w:rsidP="006C2A4D">
      <w:pPr>
        <w:spacing w:before="225" w:after="225"/>
        <w:jc w:val="both"/>
        <w:rPr>
          <w:rFonts w:ascii="Arial" w:hAnsi="Arial" w:cs="Arial"/>
          <w:color w:val="000000"/>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w:t>
      </w:r>
      <w:r>
        <w:rPr>
          <w:rFonts w:ascii="Arial" w:hAnsi="Arial" w:cs="Arial"/>
          <w:color w:val="000000"/>
        </w:rPr>
        <w:t>.</w:t>
      </w:r>
    </w:p>
    <w:p w14:paraId="036EC371"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4B4C79FA" w14:textId="77777777" w:rsidR="006C2A4D" w:rsidRDefault="006C2A4D" w:rsidP="006C2A4D">
      <w:pPr>
        <w:spacing w:after="0"/>
        <w:rPr>
          <w:vanish/>
        </w:rPr>
      </w:pPr>
    </w:p>
    <w:tbl>
      <w:tblPr>
        <w:tblW w:w="5000" w:type="pct"/>
        <w:tblInd w:w="108" w:type="dxa"/>
        <w:tblLook w:val="04A0" w:firstRow="1" w:lastRow="0" w:firstColumn="1" w:lastColumn="0" w:noHBand="0" w:noVBand="1"/>
      </w:tblPr>
      <w:tblGrid>
        <w:gridCol w:w="4535"/>
        <w:gridCol w:w="4535"/>
      </w:tblGrid>
      <w:tr w:rsidR="006C2A4D" w:rsidRPr="006D6BF6" w14:paraId="22CDE321" w14:textId="77777777" w:rsidTr="00812BCF">
        <w:tc>
          <w:tcPr>
            <w:tcW w:w="2500" w:type="pct"/>
            <w:tcMar>
              <w:top w:w="75" w:type="dxa"/>
              <w:bottom w:w="75" w:type="dxa"/>
            </w:tcMar>
            <w:vAlign w:val="center"/>
          </w:tcPr>
          <w:p w14:paraId="4FF040F0" w14:textId="77777777" w:rsidR="006C2A4D" w:rsidRPr="006D6BF6" w:rsidRDefault="006C2A4D" w:rsidP="00812BCF">
            <w:pPr>
              <w:rPr>
                <w:rFonts w:ascii="Arial" w:hAnsi="Arial" w:cs="Arial"/>
              </w:rPr>
            </w:pPr>
            <w:r w:rsidRPr="006D6BF6">
              <w:rPr>
                <w:rFonts w:ascii="Arial" w:hAnsi="Arial" w:cs="Arial"/>
                <w:color w:val="000000"/>
                <w:position w:val="-2"/>
              </w:rPr>
              <w:t>Kraj in datum:</w:t>
            </w:r>
          </w:p>
        </w:tc>
        <w:tc>
          <w:tcPr>
            <w:tcW w:w="0" w:type="auto"/>
            <w:tcMar>
              <w:top w:w="75" w:type="dxa"/>
              <w:bottom w:w="75" w:type="dxa"/>
            </w:tcMar>
            <w:vAlign w:val="center"/>
          </w:tcPr>
          <w:p w14:paraId="4EF81E37" w14:textId="77777777" w:rsidR="006C2A4D" w:rsidRPr="006D6BF6" w:rsidRDefault="006C2A4D" w:rsidP="00812BCF">
            <w:pPr>
              <w:rPr>
                <w:rFonts w:ascii="Arial" w:hAnsi="Arial" w:cs="Arial"/>
                <w:color w:val="000000"/>
                <w:position w:val="-2"/>
              </w:rPr>
            </w:pPr>
          </w:p>
          <w:p w14:paraId="1FABF475" w14:textId="77777777" w:rsidR="006C2A4D" w:rsidRPr="006D6BF6" w:rsidRDefault="006C2A4D" w:rsidP="00812BCF">
            <w:pPr>
              <w:rPr>
                <w:rFonts w:ascii="Arial" w:hAnsi="Arial" w:cs="Arial"/>
              </w:rPr>
            </w:pPr>
            <w:r w:rsidRPr="006D6BF6">
              <w:rPr>
                <w:rFonts w:ascii="Arial" w:hAnsi="Arial" w:cs="Arial"/>
                <w:color w:val="000000"/>
                <w:position w:val="-2"/>
              </w:rPr>
              <w:t>Ime in priimek: _____________________</w:t>
            </w:r>
          </w:p>
        </w:tc>
      </w:tr>
      <w:tr w:rsidR="006C2A4D" w:rsidRPr="006D6BF6" w14:paraId="7AC97D1C" w14:textId="77777777" w:rsidTr="00812BCF">
        <w:tc>
          <w:tcPr>
            <w:tcW w:w="2500" w:type="pct"/>
            <w:tcMar>
              <w:top w:w="75" w:type="dxa"/>
              <w:bottom w:w="75" w:type="dxa"/>
            </w:tcMar>
            <w:vAlign w:val="center"/>
          </w:tcPr>
          <w:p w14:paraId="4F8F2C6C" w14:textId="77777777" w:rsidR="006C2A4D" w:rsidRPr="006D6BF6" w:rsidRDefault="006C2A4D" w:rsidP="00812BCF">
            <w:pPr>
              <w:rPr>
                <w:rFonts w:ascii="Arial" w:hAnsi="Arial" w:cs="Arial"/>
              </w:rPr>
            </w:pPr>
            <w:r w:rsidRPr="006D6BF6">
              <w:rPr>
                <w:rFonts w:ascii="Arial" w:hAnsi="Arial" w:cs="Arial"/>
                <w:color w:val="000000"/>
                <w:position w:val="-2"/>
              </w:rPr>
              <w:t> </w:t>
            </w:r>
          </w:p>
        </w:tc>
        <w:tc>
          <w:tcPr>
            <w:tcW w:w="0" w:type="auto"/>
            <w:tcMar>
              <w:top w:w="75" w:type="dxa"/>
              <w:bottom w:w="75" w:type="dxa"/>
            </w:tcMar>
            <w:vAlign w:val="center"/>
          </w:tcPr>
          <w:p w14:paraId="42A8175B" w14:textId="77777777" w:rsidR="006C2A4D" w:rsidRPr="006D6BF6" w:rsidRDefault="006C2A4D" w:rsidP="00812BCF">
            <w:pPr>
              <w:rPr>
                <w:rFonts w:ascii="Arial" w:hAnsi="Arial" w:cs="Arial"/>
              </w:rPr>
            </w:pPr>
          </w:p>
          <w:p w14:paraId="4594DC05" w14:textId="77777777" w:rsidR="006C2A4D" w:rsidRPr="006D6BF6" w:rsidRDefault="006C2A4D" w:rsidP="00812BCF">
            <w:pPr>
              <w:jc w:val="center"/>
              <w:rPr>
                <w:rFonts w:ascii="Arial" w:hAnsi="Arial" w:cs="Arial"/>
              </w:rPr>
            </w:pPr>
            <w:r w:rsidRPr="006D6BF6">
              <w:rPr>
                <w:rFonts w:ascii="Arial" w:hAnsi="Arial" w:cs="Arial"/>
                <w:color w:val="A9A9A9"/>
                <w:position w:val="-2"/>
              </w:rPr>
              <w:t>(žig in podpis)</w:t>
            </w:r>
          </w:p>
        </w:tc>
      </w:tr>
    </w:tbl>
    <w:p w14:paraId="1ED19E73" w14:textId="77777777" w:rsidR="006C2A4D" w:rsidRPr="00C25900" w:rsidRDefault="006C2A4D" w:rsidP="006C2A4D">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6AB85E3E" w14:textId="77777777" w:rsidR="006C2A4D" w:rsidRPr="00C25900" w:rsidRDefault="006C2A4D" w:rsidP="006C2A4D">
      <w:pPr>
        <w:rPr>
          <w:b/>
          <w:bCs/>
        </w:rPr>
        <w:sectPr w:rsidR="006C2A4D" w:rsidRPr="00C25900" w:rsidSect="006C2A4D">
          <w:headerReference w:type="even" r:id="rId30"/>
          <w:headerReference w:type="default" r:id="rId31"/>
          <w:footerReference w:type="even" r:id="rId32"/>
          <w:footerReference w:type="default" r:id="rId33"/>
          <w:headerReference w:type="first" r:id="rId34"/>
          <w:footerReference w:type="first" r:id="rId35"/>
          <w:pgSz w:w="11906" w:h="16838"/>
          <w:pgMar w:top="1418" w:right="1418" w:bottom="1418" w:left="1418" w:header="567" w:footer="596" w:gutter="0"/>
          <w:cols w:space="708"/>
          <w:docGrid w:linePitch="360" w:charSpace="-2049"/>
        </w:sectPr>
      </w:pPr>
    </w:p>
    <w:p w14:paraId="1D4D9F30" w14:textId="77777777" w:rsidR="006C2A4D" w:rsidRDefault="006C2A4D" w:rsidP="006C2A4D">
      <w:pPr>
        <w:pStyle w:val="Noga"/>
        <w:tabs>
          <w:tab w:val="left" w:pos="3301"/>
        </w:tabs>
      </w:pPr>
    </w:p>
    <w:p w14:paraId="440D98FD" w14:textId="77777777" w:rsidR="00782919" w:rsidRDefault="00782919" w:rsidP="006C2A4D">
      <w:pPr>
        <w:pStyle w:val="Noga"/>
        <w:tabs>
          <w:tab w:val="left" w:pos="3301"/>
        </w:tabs>
      </w:pPr>
    </w:p>
    <w:p w14:paraId="45E0B566" w14:textId="771A0ACC"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4</w:t>
      </w:r>
    </w:p>
    <w:p w14:paraId="589BF666" w14:textId="77777777" w:rsidR="006C2A4D" w:rsidRPr="00040CDD" w:rsidRDefault="006C2A4D" w:rsidP="006C2A4D">
      <w:pPr>
        <w:spacing w:before="225" w:after="225" w:line="240" w:lineRule="auto"/>
        <w:jc w:val="center"/>
        <w:rPr>
          <w:rFonts w:ascii="Arial" w:hAnsi="Arial" w:cs="Arial"/>
          <w:b/>
          <w:bCs/>
          <w:color w:val="000000"/>
        </w:rPr>
      </w:pPr>
      <w:r w:rsidRPr="00040CDD">
        <w:rPr>
          <w:rFonts w:ascii="Arial" w:hAnsi="Arial" w:cs="Arial"/>
          <w:b/>
          <w:bCs/>
        </w:rPr>
        <w:t>IZJAVA o lastniških deležih</w:t>
      </w:r>
    </w:p>
    <w:p w14:paraId="724899EB" w14:textId="77777777" w:rsidR="006C2A4D" w:rsidRDefault="006C2A4D" w:rsidP="006C2A4D">
      <w:pPr>
        <w:spacing w:before="225" w:after="225" w:line="240" w:lineRule="auto"/>
        <w:jc w:val="both"/>
      </w:pPr>
      <w:r>
        <w:rPr>
          <w:rFonts w:ascii="Arial" w:hAnsi="Arial" w:cs="Arial"/>
          <w:color w:val="000000"/>
        </w:rPr>
        <w:t>Skladno z določili 14. člena Zakona o integriteti in preprečevanju korupcije spodaj podpisani zakoniti zastopnik gospodarskega subjekta:</w:t>
      </w:r>
    </w:p>
    <w:p w14:paraId="6645B7AB" w14:textId="77777777" w:rsidR="006C2A4D" w:rsidRDefault="006C2A4D" w:rsidP="006C2A4D">
      <w:pPr>
        <w:spacing w:before="225" w:after="225" w:line="240"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5EDA7B92" w14:textId="77777777" w:rsidTr="00812BCF">
        <w:tc>
          <w:tcPr>
            <w:tcW w:w="3095" w:type="dxa"/>
          </w:tcPr>
          <w:p w14:paraId="1BA3F929" w14:textId="77777777" w:rsidR="006C2A4D" w:rsidRDefault="006C2A4D" w:rsidP="00812BCF">
            <w:pPr>
              <w:spacing w:before="135" w:after="135" w:line="240" w:lineRule="auto"/>
            </w:pPr>
            <w:r w:rsidRPr="00900926">
              <w:rPr>
                <w:rFonts w:ascii="Arial" w:hAnsi="Arial" w:cs="Arial"/>
                <w:b/>
                <w:bCs/>
                <w:color w:val="000000"/>
                <w:position w:val="-12"/>
              </w:rPr>
              <w:t>Ime in priimek</w:t>
            </w:r>
          </w:p>
          <w:p w14:paraId="7C9A4BCB" w14:textId="77777777" w:rsidR="006C2A4D" w:rsidRDefault="006C2A4D" w:rsidP="00812BCF">
            <w:pPr>
              <w:spacing w:before="135" w:after="135" w:line="240" w:lineRule="auto"/>
            </w:pPr>
            <w:r w:rsidRPr="00900926">
              <w:rPr>
                <w:rFonts w:ascii="Arial" w:hAnsi="Arial" w:cs="Arial"/>
                <w:b/>
                <w:bCs/>
                <w:color w:val="000000"/>
                <w:position w:val="-12"/>
              </w:rPr>
              <w:t>ali</w:t>
            </w:r>
          </w:p>
          <w:p w14:paraId="465AA9E6" w14:textId="77777777" w:rsidR="006C2A4D" w:rsidRDefault="006C2A4D" w:rsidP="00812BCF">
            <w:pPr>
              <w:spacing w:before="135" w:after="135" w:line="240" w:lineRule="auto"/>
            </w:pPr>
            <w:r w:rsidRPr="00900926">
              <w:rPr>
                <w:rFonts w:ascii="Arial" w:hAnsi="Arial" w:cs="Arial"/>
                <w:b/>
                <w:bCs/>
                <w:color w:val="000000"/>
                <w:position w:val="-12"/>
              </w:rPr>
              <w:t>Firma in sedež pravne osebe</w:t>
            </w:r>
          </w:p>
        </w:tc>
        <w:tc>
          <w:tcPr>
            <w:tcW w:w="3095" w:type="dxa"/>
          </w:tcPr>
          <w:p w14:paraId="1F34BFD6" w14:textId="77777777" w:rsidR="006C2A4D" w:rsidRDefault="006C2A4D" w:rsidP="00812BCF">
            <w:pPr>
              <w:spacing w:before="135" w:after="135" w:line="240" w:lineRule="auto"/>
            </w:pPr>
            <w:r w:rsidRPr="00900926">
              <w:rPr>
                <w:rFonts w:ascii="Arial" w:hAnsi="Arial" w:cs="Arial"/>
                <w:b/>
                <w:bCs/>
                <w:color w:val="000000"/>
                <w:position w:val="-12"/>
              </w:rPr>
              <w:t>Naslov prebivališča</w:t>
            </w:r>
          </w:p>
          <w:p w14:paraId="45B04211" w14:textId="77777777" w:rsidR="006C2A4D" w:rsidRDefault="006C2A4D" w:rsidP="00812BCF">
            <w:pPr>
              <w:spacing w:before="135" w:after="135" w:line="240" w:lineRule="auto"/>
            </w:pPr>
            <w:r w:rsidRPr="00900926">
              <w:rPr>
                <w:rFonts w:ascii="Arial" w:hAnsi="Arial" w:cs="Arial"/>
                <w:b/>
                <w:bCs/>
                <w:color w:val="000000"/>
                <w:position w:val="-12"/>
              </w:rPr>
              <w:t>ali</w:t>
            </w:r>
          </w:p>
          <w:p w14:paraId="15E37167" w14:textId="77777777" w:rsidR="006C2A4D" w:rsidRDefault="006C2A4D" w:rsidP="00812BCF">
            <w:pPr>
              <w:spacing w:before="135" w:after="135" w:line="240" w:lineRule="auto"/>
            </w:pPr>
            <w:r w:rsidRPr="00900926">
              <w:rPr>
                <w:rFonts w:ascii="Arial" w:hAnsi="Arial" w:cs="Arial"/>
                <w:b/>
                <w:bCs/>
                <w:color w:val="000000"/>
                <w:position w:val="-12"/>
              </w:rPr>
              <w:t>Davčna in matična številka</w:t>
            </w:r>
          </w:p>
        </w:tc>
        <w:tc>
          <w:tcPr>
            <w:tcW w:w="3096" w:type="dxa"/>
          </w:tcPr>
          <w:p w14:paraId="51822D1F" w14:textId="77777777" w:rsidR="006C2A4D" w:rsidRDefault="006C2A4D" w:rsidP="00812BCF">
            <w:pPr>
              <w:spacing w:before="135" w:after="135" w:line="240" w:lineRule="auto"/>
            </w:pPr>
            <w:r w:rsidRPr="00900926">
              <w:rPr>
                <w:rFonts w:ascii="Arial" w:hAnsi="Arial" w:cs="Arial"/>
                <w:b/>
                <w:bCs/>
                <w:color w:val="000000"/>
                <w:position w:val="-12"/>
              </w:rPr>
              <w:t>Delež lastništva</w:t>
            </w:r>
          </w:p>
          <w:p w14:paraId="0A09DAA7" w14:textId="77777777" w:rsidR="006C2A4D" w:rsidRDefault="006C2A4D" w:rsidP="00812BCF">
            <w:pPr>
              <w:spacing w:before="135" w:after="135" w:line="240" w:lineRule="auto"/>
            </w:pPr>
            <w:r w:rsidRPr="00900926">
              <w:rPr>
                <w:rFonts w:ascii="Arial" w:hAnsi="Arial" w:cs="Arial"/>
                <w:b/>
                <w:bCs/>
                <w:color w:val="000000"/>
                <w:position w:val="-12"/>
              </w:rPr>
              <w:t>ali</w:t>
            </w:r>
          </w:p>
          <w:p w14:paraId="3715EAB9" w14:textId="77777777" w:rsidR="006C2A4D" w:rsidRDefault="006C2A4D" w:rsidP="00812BCF">
            <w:pPr>
              <w:spacing w:before="135" w:after="135" w:line="240" w:lineRule="auto"/>
            </w:pPr>
            <w:r w:rsidRPr="00900926">
              <w:rPr>
                <w:rFonts w:ascii="Arial" w:hAnsi="Arial" w:cs="Arial"/>
                <w:b/>
                <w:bCs/>
                <w:color w:val="000000"/>
                <w:position w:val="-12"/>
              </w:rPr>
              <w:t>Delež lastništva gospodarskega subjekta</w:t>
            </w:r>
          </w:p>
        </w:tc>
      </w:tr>
      <w:tr w:rsidR="006C2A4D" w:rsidRPr="00900926" w14:paraId="7CA4A7E7" w14:textId="77777777" w:rsidTr="00812BCF">
        <w:tc>
          <w:tcPr>
            <w:tcW w:w="3095" w:type="dxa"/>
          </w:tcPr>
          <w:p w14:paraId="7EC36B0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9ECCC79"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C6CFFF7"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23BC1A82" w14:textId="77777777" w:rsidTr="00812BCF">
        <w:tc>
          <w:tcPr>
            <w:tcW w:w="3095" w:type="dxa"/>
          </w:tcPr>
          <w:p w14:paraId="53CA4ED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33E722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5DAF28C6"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7054EB42" w14:textId="77777777" w:rsidTr="00812BCF">
        <w:tc>
          <w:tcPr>
            <w:tcW w:w="3095" w:type="dxa"/>
          </w:tcPr>
          <w:p w14:paraId="0251BA42"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4631EF7"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9A7AAE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4643EF1F" w14:textId="77777777" w:rsidTr="00812BCF">
        <w:tc>
          <w:tcPr>
            <w:tcW w:w="3095" w:type="dxa"/>
          </w:tcPr>
          <w:p w14:paraId="04D246C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1F2074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0D0CFC9E"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37395B2B" w14:textId="77777777" w:rsidR="006C2A4D" w:rsidRDefault="006C2A4D" w:rsidP="006C2A4D">
      <w:pPr>
        <w:spacing w:before="225" w:after="225" w:line="240"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286E9793" w14:textId="77777777" w:rsidTr="00812BCF">
        <w:tc>
          <w:tcPr>
            <w:tcW w:w="3095" w:type="dxa"/>
          </w:tcPr>
          <w:p w14:paraId="2E6B5178" w14:textId="77777777" w:rsidR="006C2A4D" w:rsidRDefault="006C2A4D" w:rsidP="00812BCF">
            <w:pPr>
              <w:spacing w:before="135" w:after="135" w:line="240" w:lineRule="auto"/>
              <w:jc w:val="both"/>
            </w:pPr>
            <w:r w:rsidRPr="00900926">
              <w:rPr>
                <w:rFonts w:ascii="Arial" w:hAnsi="Arial" w:cs="Arial"/>
                <w:b/>
                <w:bCs/>
                <w:color w:val="000000"/>
                <w:position w:val="-12"/>
              </w:rPr>
              <w:t>Firma in sedež</w:t>
            </w:r>
          </w:p>
        </w:tc>
        <w:tc>
          <w:tcPr>
            <w:tcW w:w="3095" w:type="dxa"/>
          </w:tcPr>
          <w:p w14:paraId="6621420E" w14:textId="77777777" w:rsidR="006C2A4D" w:rsidRDefault="006C2A4D" w:rsidP="00812BCF">
            <w:pPr>
              <w:spacing w:before="135" w:after="135" w:line="240" w:lineRule="auto"/>
              <w:jc w:val="both"/>
            </w:pPr>
            <w:r w:rsidRPr="00900926">
              <w:rPr>
                <w:rFonts w:ascii="Arial" w:hAnsi="Arial" w:cs="Arial"/>
                <w:b/>
                <w:bCs/>
                <w:color w:val="000000"/>
                <w:position w:val="-12"/>
              </w:rPr>
              <w:t>Davčna in matična številka</w:t>
            </w:r>
          </w:p>
        </w:tc>
        <w:tc>
          <w:tcPr>
            <w:tcW w:w="3096" w:type="dxa"/>
          </w:tcPr>
          <w:p w14:paraId="24F00EA5" w14:textId="77777777" w:rsidR="006C2A4D" w:rsidRDefault="006C2A4D" w:rsidP="00812BCF">
            <w:pPr>
              <w:spacing w:before="135" w:after="135" w:line="240" w:lineRule="auto"/>
              <w:jc w:val="both"/>
            </w:pPr>
            <w:r w:rsidRPr="00900926">
              <w:rPr>
                <w:rFonts w:ascii="Arial" w:hAnsi="Arial" w:cs="Arial"/>
                <w:b/>
                <w:bCs/>
                <w:color w:val="000000"/>
                <w:position w:val="-12"/>
              </w:rPr>
              <w:t>Delež lastništva gospodarskega subjekta</w:t>
            </w:r>
          </w:p>
        </w:tc>
      </w:tr>
      <w:tr w:rsidR="006C2A4D" w:rsidRPr="00900926" w14:paraId="3B4FF450" w14:textId="77777777" w:rsidTr="00812BCF">
        <w:tc>
          <w:tcPr>
            <w:tcW w:w="3095" w:type="dxa"/>
          </w:tcPr>
          <w:p w14:paraId="35B9AEC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F71FF7A"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4362AB3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93E2A55" w14:textId="77777777" w:rsidTr="00812BCF">
        <w:tc>
          <w:tcPr>
            <w:tcW w:w="3095" w:type="dxa"/>
          </w:tcPr>
          <w:p w14:paraId="055C80E6"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8C9B73E"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D87AE7F"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3BD99534" w14:textId="77777777" w:rsidTr="00812BCF">
        <w:tc>
          <w:tcPr>
            <w:tcW w:w="3095" w:type="dxa"/>
          </w:tcPr>
          <w:p w14:paraId="40EAE3C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0E32496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A35C529"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F24B51E" w14:textId="77777777" w:rsidTr="00812BCF">
        <w:tc>
          <w:tcPr>
            <w:tcW w:w="3095" w:type="dxa"/>
          </w:tcPr>
          <w:p w14:paraId="253DC78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E1C658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26EC913"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1E452A39" w14:textId="77777777" w:rsidR="006C2A4D" w:rsidRDefault="006C2A4D" w:rsidP="006C2A4D">
      <w:pPr>
        <w:spacing w:before="225" w:after="225" w:line="240"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 w:type="auto"/>
        <w:tblInd w:w="109" w:type="dxa"/>
        <w:tblLayout w:type="fixed"/>
        <w:tblLook w:val="0000" w:firstRow="0" w:lastRow="0" w:firstColumn="0" w:lastColumn="0" w:noHBand="0" w:noVBand="0"/>
      </w:tblPr>
      <w:tblGrid>
        <w:gridCol w:w="4079"/>
        <w:gridCol w:w="4666"/>
      </w:tblGrid>
      <w:tr w:rsidR="006C2A4D" w14:paraId="51FE50E6" w14:textId="77777777" w:rsidTr="00812BCF">
        <w:tc>
          <w:tcPr>
            <w:tcW w:w="4079" w:type="dxa"/>
            <w:vAlign w:val="center"/>
          </w:tcPr>
          <w:p w14:paraId="5E719CE1" w14:textId="77777777" w:rsidR="006C2A4D" w:rsidRDefault="006C2A4D" w:rsidP="00812BCF">
            <w:pPr>
              <w:spacing w:after="0" w:line="240" w:lineRule="auto"/>
            </w:pPr>
            <w:r>
              <w:rPr>
                <w:rFonts w:ascii="Arial" w:hAnsi="Arial" w:cs="Arial"/>
                <w:color w:val="000000"/>
                <w:position w:val="-12"/>
              </w:rPr>
              <w:t>Kraj in datum:</w:t>
            </w:r>
          </w:p>
        </w:tc>
        <w:tc>
          <w:tcPr>
            <w:tcW w:w="4666" w:type="dxa"/>
            <w:vAlign w:val="center"/>
          </w:tcPr>
          <w:p w14:paraId="479C4B37" w14:textId="77777777" w:rsidR="006C2A4D" w:rsidRDefault="006C2A4D" w:rsidP="00812BCF">
            <w:pPr>
              <w:spacing w:after="0" w:line="240" w:lineRule="auto"/>
            </w:pPr>
            <w:r>
              <w:rPr>
                <w:rFonts w:ascii="Arial" w:hAnsi="Arial" w:cs="Arial"/>
                <w:color w:val="000000"/>
                <w:position w:val="-12"/>
              </w:rPr>
              <w:t>Ime in priimek: _____________________</w:t>
            </w:r>
          </w:p>
        </w:tc>
      </w:tr>
      <w:tr w:rsidR="006C2A4D" w14:paraId="06823DB0" w14:textId="77777777" w:rsidTr="00812BCF">
        <w:tc>
          <w:tcPr>
            <w:tcW w:w="4079" w:type="dxa"/>
            <w:vAlign w:val="center"/>
          </w:tcPr>
          <w:p w14:paraId="2472722E" w14:textId="77777777" w:rsidR="006C2A4D" w:rsidRDefault="006C2A4D" w:rsidP="00812BCF">
            <w:pPr>
              <w:spacing w:after="0" w:line="240" w:lineRule="auto"/>
            </w:pPr>
            <w:r>
              <w:rPr>
                <w:rFonts w:ascii="Arial" w:hAnsi="Arial" w:cs="Arial"/>
                <w:color w:val="000000"/>
                <w:position w:val="-12"/>
              </w:rPr>
              <w:t> </w:t>
            </w:r>
          </w:p>
        </w:tc>
        <w:tc>
          <w:tcPr>
            <w:tcW w:w="4666" w:type="dxa"/>
            <w:vAlign w:val="center"/>
          </w:tcPr>
          <w:p w14:paraId="55931465" w14:textId="77777777" w:rsidR="006C2A4D" w:rsidRDefault="006C2A4D" w:rsidP="00812BCF">
            <w:pPr>
              <w:spacing w:after="0" w:line="240" w:lineRule="auto"/>
              <w:jc w:val="center"/>
            </w:pPr>
            <w:r>
              <w:rPr>
                <w:rFonts w:ascii="Arial" w:hAnsi="Arial" w:cs="Arial"/>
                <w:color w:val="000000"/>
                <w:position w:val="-12"/>
              </w:rPr>
              <w:t>(žig in podpis)</w:t>
            </w:r>
          </w:p>
        </w:tc>
      </w:tr>
    </w:tbl>
    <w:p w14:paraId="4D8537FE" w14:textId="77777777" w:rsidR="006C2A4D" w:rsidRDefault="006C2A4D" w:rsidP="006C2A4D">
      <w:pPr>
        <w:spacing w:before="225" w:after="225" w:line="240" w:lineRule="auto"/>
        <w:jc w:val="both"/>
        <w:rPr>
          <w:rFonts w:ascii="Arial" w:hAnsi="Arial" w:cs="Arial"/>
          <w:color w:val="000000"/>
        </w:rPr>
      </w:pPr>
      <w:r>
        <w:rPr>
          <w:rFonts w:ascii="Arial" w:hAnsi="Arial" w:cs="Arial"/>
          <w:color w:val="000000"/>
        </w:rPr>
        <w:t> </w:t>
      </w:r>
    </w:p>
    <w:p w14:paraId="0AC1E7D0" w14:textId="77777777" w:rsidR="006C2A4D" w:rsidRDefault="006C2A4D" w:rsidP="006C2A4D">
      <w:pPr>
        <w:spacing w:before="225" w:after="225" w:line="240" w:lineRule="auto"/>
        <w:jc w:val="both"/>
        <w:rPr>
          <w:rFonts w:ascii="Arial" w:hAnsi="Arial" w:cs="Arial"/>
          <w:i/>
          <w:iCs/>
          <w:color w:val="000000"/>
          <w:sz w:val="20"/>
          <w:szCs w:val="20"/>
        </w:rPr>
      </w:pPr>
      <w:r w:rsidRPr="00CB4A46">
        <w:rPr>
          <w:rFonts w:ascii="Arial" w:hAnsi="Arial" w:cs="Arial"/>
          <w:b/>
          <w:bCs/>
          <w:i/>
          <w:iCs/>
          <w:color w:val="000000"/>
          <w:sz w:val="20"/>
          <w:szCs w:val="20"/>
          <w:u w:val="single"/>
        </w:rPr>
        <w:t>OPOMBA:</w:t>
      </w:r>
      <w:r w:rsidRPr="00CB4A46">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4BE6D68D" w14:textId="77777777" w:rsidR="006C2A4D" w:rsidRDefault="006C2A4D" w:rsidP="006C2A4D">
      <w:pPr>
        <w:spacing w:before="225" w:after="225" w:line="240" w:lineRule="auto"/>
        <w:jc w:val="both"/>
        <w:rPr>
          <w:sz w:val="20"/>
          <w:szCs w:val="20"/>
        </w:rPr>
      </w:pPr>
    </w:p>
    <w:p w14:paraId="627F41BB" w14:textId="77777777" w:rsidR="006C2A4D" w:rsidRPr="00CB4A46" w:rsidRDefault="006C2A4D" w:rsidP="006C2A4D">
      <w:pPr>
        <w:spacing w:before="225" w:after="225" w:line="240" w:lineRule="auto"/>
        <w:jc w:val="both"/>
        <w:rPr>
          <w:sz w:val="20"/>
          <w:szCs w:val="20"/>
        </w:rPr>
      </w:pPr>
    </w:p>
    <w:p w14:paraId="71C1BDB4" w14:textId="22AC46FC"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5</w:t>
      </w:r>
    </w:p>
    <w:p w14:paraId="3097A478" w14:textId="77777777" w:rsidR="006C2A4D" w:rsidRDefault="006C2A4D" w:rsidP="006C2A4D">
      <w:pPr>
        <w:pStyle w:val="Noga"/>
        <w:tabs>
          <w:tab w:val="left" w:pos="3301"/>
        </w:tabs>
      </w:pPr>
    </w:p>
    <w:p w14:paraId="448D4FA8" w14:textId="77777777" w:rsidR="006C2A4D" w:rsidRPr="00040CDD" w:rsidRDefault="006C2A4D" w:rsidP="006C2A4D">
      <w:pPr>
        <w:spacing w:after="120"/>
        <w:rPr>
          <w:rFonts w:ascii="Arial" w:hAnsi="Arial" w:cs="Arial"/>
          <w:b/>
          <w:bCs/>
        </w:rPr>
      </w:pPr>
      <w:r w:rsidRPr="00040CDD">
        <w:rPr>
          <w:rFonts w:ascii="Arial" w:hAnsi="Arial" w:cs="Arial"/>
          <w:b/>
          <w:bCs/>
        </w:rPr>
        <w:t>VZOREC MENIČNE IZJAVE</w:t>
      </w:r>
    </w:p>
    <w:p w14:paraId="7C35C57B" w14:textId="77777777" w:rsidR="006C2A4D" w:rsidRDefault="006C2A4D" w:rsidP="006C2A4D">
      <w:pPr>
        <w:spacing w:before="225" w:after="225" w:line="240" w:lineRule="auto"/>
        <w:jc w:val="center"/>
      </w:pPr>
      <w:r>
        <w:rPr>
          <w:rFonts w:ascii="Arial" w:hAnsi="Arial" w:cs="Arial"/>
          <w:b/>
          <w:bCs/>
          <w:color w:val="000000"/>
        </w:rPr>
        <w:t>MENIČNA IZJAVA</w:t>
      </w:r>
    </w:p>
    <w:p w14:paraId="35E5FDA4" w14:textId="77777777" w:rsidR="006C2A4D" w:rsidRDefault="006C2A4D" w:rsidP="006C2A4D">
      <w:pPr>
        <w:spacing w:before="225" w:after="225" w:line="240" w:lineRule="auto"/>
        <w:jc w:val="center"/>
      </w:pPr>
      <w:r>
        <w:rPr>
          <w:rFonts w:ascii="Arial" w:hAnsi="Arial" w:cs="Arial"/>
          <w:color w:val="000000"/>
        </w:rPr>
        <w:t>s pooblastilom za izpolnitev in unovčenje menice</w:t>
      </w:r>
    </w:p>
    <w:p w14:paraId="53403D17" w14:textId="77777777" w:rsidR="006C2A4D" w:rsidRDefault="006C2A4D" w:rsidP="006C2A4D">
      <w:pPr>
        <w:spacing w:before="225" w:after="225" w:line="240" w:lineRule="auto"/>
        <w:jc w:val="both"/>
      </w:pPr>
      <w:r>
        <w:rPr>
          <w:rFonts w:ascii="Arial" w:hAnsi="Arial" w:cs="Arial"/>
          <w:color w:val="000000"/>
        </w:rPr>
        <w:t> </w:t>
      </w:r>
    </w:p>
    <w:p w14:paraId="62748441" w14:textId="77777777" w:rsidR="006C2A4D" w:rsidRDefault="006C2A4D" w:rsidP="006C2A4D">
      <w:pPr>
        <w:spacing w:before="225" w:after="225"/>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2B0296D8" w14:textId="41AEDA75" w:rsidR="006C2A4D" w:rsidRDefault="006C2A4D" w:rsidP="00782919">
      <w:pPr>
        <w:spacing w:before="225" w:after="225"/>
        <w:jc w:val="center"/>
        <w:rPr>
          <w:rFonts w:ascii="Arial" w:hAnsi="Arial" w:cs="Arial"/>
          <w:b/>
          <w:bCs/>
        </w:rPr>
      </w:pP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3C60E2">
        <w:rPr>
          <w:rFonts w:ascii="Arial" w:hAnsi="Arial" w:cs="Arial"/>
          <w:b/>
        </w:rPr>
        <w:t xml:space="preserve">2026 </w:t>
      </w:r>
      <w:r w:rsidR="0053337A">
        <w:rPr>
          <w:rFonts w:ascii="Arial" w:hAnsi="Arial" w:cs="Arial"/>
          <w:b/>
        </w:rPr>
        <w:t xml:space="preserve">- </w:t>
      </w:r>
      <w:proofErr w:type="spellStart"/>
      <w:r w:rsidR="00DD201A">
        <w:rPr>
          <w:rFonts w:ascii="Arial" w:hAnsi="Arial" w:cs="Arial"/>
          <w:b/>
        </w:rPr>
        <w:t>prednapolnjene</w:t>
      </w:r>
      <w:proofErr w:type="spellEnd"/>
      <w:r w:rsidR="00DD201A">
        <w:rPr>
          <w:rFonts w:ascii="Arial" w:hAnsi="Arial" w:cs="Arial"/>
          <w:b/>
        </w:rPr>
        <w:t xml:space="preserve"> brizge</w:t>
      </w:r>
    </w:p>
    <w:p w14:paraId="1D619F28" w14:textId="77777777" w:rsidR="006C2A4D" w:rsidRDefault="006C2A4D" w:rsidP="006C2A4D">
      <w:pPr>
        <w:spacing w:before="225" w:after="225"/>
        <w:jc w:val="both"/>
      </w:pPr>
      <w:r>
        <w:rPr>
          <w:rFonts w:ascii="Arial" w:hAnsi="Arial" w:cs="Arial"/>
          <w:color w:val="000000"/>
        </w:rPr>
        <w:t>izročamo bianko lastno menico ter menično izjavo s pooblastilom za izpolnitev in unovčenje menice.</w:t>
      </w:r>
    </w:p>
    <w:p w14:paraId="45238E55" w14:textId="02E7997F" w:rsidR="006C2A4D" w:rsidRDefault="006C2A4D" w:rsidP="006C2A4D">
      <w:pPr>
        <w:spacing w:before="225" w:after="225"/>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5,00 % </w:t>
      </w:r>
      <w:r w:rsidR="009B7A19">
        <w:rPr>
          <w:rFonts w:ascii="Arial" w:hAnsi="Arial" w:cs="Arial"/>
          <w:b/>
          <w:bCs/>
          <w:color w:val="000000"/>
        </w:rPr>
        <w:t xml:space="preserve">skupne </w:t>
      </w:r>
      <w:r>
        <w:rPr>
          <w:rFonts w:ascii="Arial" w:hAnsi="Arial" w:cs="Arial"/>
          <w:b/>
          <w:bCs/>
          <w:color w:val="000000"/>
        </w:rPr>
        <w:t xml:space="preserve">pogodbene vrednosti z DDV, kar znaša </w:t>
      </w:r>
      <w:r>
        <w:rPr>
          <w:rFonts w:ascii="Arial" w:hAnsi="Arial" w:cs="Arial"/>
          <w:b/>
          <w:bCs/>
          <w:color w:val="000000"/>
          <w:u w:val="single"/>
        </w:rPr>
        <w:t>__________</w:t>
      </w:r>
    </w:p>
    <w:p w14:paraId="001833B1" w14:textId="77777777" w:rsidR="006C2A4D" w:rsidRDefault="006C2A4D" w:rsidP="006C2A4D">
      <w:pPr>
        <w:spacing w:before="225" w:after="225"/>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83B47D" w14:textId="77777777" w:rsidR="006C2A4D" w:rsidRDefault="006C2A4D" w:rsidP="006C2A4D">
      <w:pPr>
        <w:spacing w:before="225" w:after="225"/>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46AFF92D" w14:textId="77777777" w:rsidR="006C2A4D" w:rsidRDefault="006C2A4D" w:rsidP="006C2A4D">
      <w:pPr>
        <w:spacing w:before="225" w:after="225"/>
        <w:jc w:val="both"/>
      </w:pPr>
      <w:r>
        <w:rPr>
          <w:rFonts w:ascii="Arial" w:hAnsi="Arial" w:cs="Arial"/>
          <w:color w:val="000000"/>
        </w:rPr>
        <w:t xml:space="preserve">Menica je unovčljiva pri: </w:t>
      </w:r>
      <w:r>
        <w:rPr>
          <w:rFonts w:ascii="Arial" w:hAnsi="Arial" w:cs="Arial"/>
          <w:color w:val="000000"/>
          <w:u w:val="single"/>
        </w:rPr>
        <w:t>_______________</w:t>
      </w:r>
    </w:p>
    <w:p w14:paraId="67F70BB0" w14:textId="77777777" w:rsidR="006C2A4D" w:rsidRDefault="006C2A4D" w:rsidP="006C2A4D">
      <w:pPr>
        <w:spacing w:before="225" w:after="225"/>
        <w:jc w:val="both"/>
      </w:pPr>
      <w:r>
        <w:rPr>
          <w:rFonts w:ascii="Arial" w:hAnsi="Arial" w:cs="Arial"/>
          <w:color w:val="000000"/>
        </w:rPr>
        <w:t xml:space="preserve">s transakcijskega računa (TRR): </w:t>
      </w:r>
      <w:r>
        <w:rPr>
          <w:rFonts w:ascii="Arial" w:hAnsi="Arial" w:cs="Arial"/>
          <w:color w:val="000000"/>
          <w:u w:val="single"/>
        </w:rPr>
        <w:t>_______________</w:t>
      </w:r>
    </w:p>
    <w:p w14:paraId="0B883EB3" w14:textId="77777777" w:rsidR="006C2A4D" w:rsidRDefault="006C2A4D" w:rsidP="006C2A4D">
      <w:pPr>
        <w:spacing w:before="225" w:after="225" w:line="240" w:lineRule="auto"/>
        <w:jc w:val="both"/>
      </w:pPr>
      <w:r>
        <w:rPr>
          <w:rFonts w:ascii="Arial" w:hAnsi="Arial" w:cs="Arial"/>
          <w:color w:val="000000"/>
        </w:rPr>
        <w:t> </w:t>
      </w:r>
    </w:p>
    <w:p w14:paraId="04DA11C1" w14:textId="77777777" w:rsidR="006C2A4D" w:rsidRDefault="006C2A4D" w:rsidP="006C2A4D">
      <w:pPr>
        <w:spacing w:before="225" w:after="225" w:line="240" w:lineRule="auto"/>
        <w:jc w:val="both"/>
      </w:pPr>
      <w:r>
        <w:rPr>
          <w:rFonts w:ascii="Arial" w:hAnsi="Arial" w:cs="Arial"/>
          <w:color w:val="000000"/>
        </w:rPr>
        <w:t>Priloga: </w:t>
      </w:r>
    </w:p>
    <w:p w14:paraId="3CE7B97C" w14:textId="77777777" w:rsidR="006C2A4D" w:rsidRDefault="006C2A4D" w:rsidP="006C2A4D">
      <w:pPr>
        <w:spacing w:before="225" w:after="225" w:line="240" w:lineRule="auto"/>
        <w:jc w:val="both"/>
      </w:pPr>
      <w:r>
        <w:rPr>
          <w:rFonts w:ascii="Arial" w:hAnsi="Arial" w:cs="Arial"/>
          <w:color w:val="000000"/>
        </w:rPr>
        <w:t>- bianco menica, podpisana in žigosana</w:t>
      </w:r>
    </w:p>
    <w:p w14:paraId="20C38F82" w14:textId="77777777" w:rsidR="006C2A4D" w:rsidRDefault="006C2A4D" w:rsidP="006C2A4D">
      <w:pPr>
        <w:spacing w:before="225" w:after="225" w:line="240" w:lineRule="auto"/>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0C8FE3" w14:textId="77777777" w:rsidTr="00812BCF">
        <w:tc>
          <w:tcPr>
            <w:tcW w:w="4643" w:type="dxa"/>
            <w:vAlign w:val="center"/>
          </w:tcPr>
          <w:p w14:paraId="09653051" w14:textId="77777777" w:rsidR="006C2A4D" w:rsidRDefault="006C2A4D" w:rsidP="00812BCF">
            <w:pPr>
              <w:spacing w:after="0" w:line="240"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09FB4ED9" w14:textId="77777777" w:rsidR="006C2A4D" w:rsidRDefault="006C2A4D" w:rsidP="00812BCF">
            <w:pPr>
              <w:spacing w:after="0" w:line="240"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6C2A4D" w14:paraId="7567F104" w14:textId="77777777" w:rsidTr="00812BCF">
        <w:tc>
          <w:tcPr>
            <w:tcW w:w="4643" w:type="dxa"/>
            <w:vAlign w:val="center"/>
          </w:tcPr>
          <w:p w14:paraId="41F89BA8" w14:textId="77777777" w:rsidR="006C2A4D" w:rsidRDefault="006C2A4D" w:rsidP="00812BCF">
            <w:pPr>
              <w:spacing w:after="0" w:line="240"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79784B9A" w14:textId="77777777" w:rsidR="006C2A4D" w:rsidRDefault="006C2A4D" w:rsidP="00812BCF">
            <w:pPr>
              <w:spacing w:after="0" w:line="240" w:lineRule="auto"/>
              <w:rPr>
                <w:rFonts w:ascii="Arial" w:hAnsi="Arial" w:cs="Arial"/>
              </w:rPr>
            </w:pPr>
          </w:p>
          <w:p w14:paraId="16F94F67" w14:textId="77777777" w:rsidR="006C2A4D" w:rsidRDefault="006C2A4D" w:rsidP="00812BCF">
            <w:pPr>
              <w:spacing w:after="0" w:line="240" w:lineRule="auto"/>
              <w:jc w:val="center"/>
            </w:pPr>
            <w:r>
              <w:rPr>
                <w:rFonts w:ascii="Arial" w:hAnsi="Arial" w:cs="Arial"/>
                <w:color w:val="A9A9A9"/>
                <w:position w:val="-12"/>
              </w:rPr>
              <w:t>(žig in podpis)</w:t>
            </w:r>
          </w:p>
        </w:tc>
      </w:tr>
    </w:tbl>
    <w:p w14:paraId="2F96150C" w14:textId="77777777" w:rsidR="006C2A4D" w:rsidRDefault="006C2A4D" w:rsidP="006C2A4D">
      <w:pPr>
        <w:spacing w:before="225" w:after="225" w:line="240" w:lineRule="auto"/>
        <w:jc w:val="both"/>
      </w:pPr>
      <w:r>
        <w:rPr>
          <w:rFonts w:ascii="Arial" w:hAnsi="Arial" w:cs="Arial"/>
          <w:color w:val="000000"/>
        </w:rPr>
        <w:t> </w:t>
      </w:r>
    </w:p>
    <w:p w14:paraId="2BB24B19" w14:textId="77777777" w:rsidR="006C2A4D" w:rsidRPr="00CB4A46" w:rsidRDefault="006C2A4D" w:rsidP="006C2A4D">
      <w:pPr>
        <w:autoSpaceDE w:val="0"/>
        <w:autoSpaceDN w:val="0"/>
        <w:adjustRightInd w:val="0"/>
        <w:spacing w:after="0" w:line="300" w:lineRule="exact"/>
        <w:jc w:val="both"/>
        <w:rPr>
          <w:rFonts w:cs="Arial"/>
          <w:i/>
          <w:sz w:val="20"/>
          <w:szCs w:val="20"/>
        </w:rPr>
      </w:pPr>
      <w:r w:rsidRPr="00CB4A46">
        <w:rPr>
          <w:rFonts w:cs="Arial"/>
          <w:i/>
          <w:sz w:val="20"/>
          <w:szCs w:val="20"/>
        </w:rPr>
        <w:t xml:space="preserve">Vzorec zavarovanja za dobro izvedbo pogodbenih obveznosti je del razpisne dokumentacije. Ponudnik ga samo parafira in priloži k ponudbi. </w:t>
      </w:r>
    </w:p>
    <w:p w14:paraId="71F7BA79" w14:textId="77777777" w:rsidR="006C2A4D" w:rsidRDefault="006C2A4D" w:rsidP="006C2A4D">
      <w:pPr>
        <w:spacing w:before="225" w:after="225" w:line="240" w:lineRule="auto"/>
        <w:jc w:val="both"/>
        <w:rPr>
          <w:rFonts w:ascii="Arial" w:hAnsi="Arial" w:cs="Arial"/>
          <w:color w:val="000000"/>
        </w:rPr>
      </w:pPr>
    </w:p>
    <w:p w14:paraId="47B99D3B" w14:textId="4216391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6</w:t>
      </w:r>
    </w:p>
    <w:p w14:paraId="36D1C237" w14:textId="77777777" w:rsidR="006C2A4D" w:rsidRDefault="006C2A4D" w:rsidP="006C2A4D">
      <w:pPr>
        <w:jc w:val="right"/>
        <w:rPr>
          <w:rFonts w:ascii="Arial" w:hAnsi="Arial" w:cs="Arial"/>
          <w:b/>
          <w:u w:val="single"/>
        </w:rPr>
      </w:pPr>
    </w:p>
    <w:p w14:paraId="28149365" w14:textId="77777777" w:rsidR="006C2A4D" w:rsidRDefault="006C2A4D" w:rsidP="006C2A4D">
      <w:pPr>
        <w:jc w:val="center"/>
        <w:rPr>
          <w:rFonts w:ascii="Arial" w:hAnsi="Arial" w:cs="Arial"/>
          <w:b/>
          <w:u w:val="single"/>
        </w:rPr>
      </w:pPr>
    </w:p>
    <w:p w14:paraId="3867543F" w14:textId="77777777" w:rsidR="006C2A4D" w:rsidRDefault="006C2A4D" w:rsidP="006C2A4D">
      <w:pPr>
        <w:jc w:val="center"/>
        <w:rPr>
          <w:rFonts w:ascii="Arial" w:hAnsi="Arial" w:cs="Arial"/>
          <w:b/>
          <w:u w:val="single"/>
        </w:rPr>
      </w:pPr>
      <w:r>
        <w:rPr>
          <w:rFonts w:ascii="Arial" w:hAnsi="Arial" w:cs="Arial"/>
          <w:b/>
          <w:u w:val="single"/>
        </w:rPr>
        <w:t>REFERENČNA IZJAVA</w:t>
      </w:r>
    </w:p>
    <w:p w14:paraId="6F17C475" w14:textId="77777777" w:rsidR="006C2A4D" w:rsidRDefault="006C2A4D" w:rsidP="006C2A4D">
      <w:pPr>
        <w:jc w:val="right"/>
        <w:rPr>
          <w:rFonts w:ascii="Arial" w:hAnsi="Arial" w:cs="Arial"/>
          <w:b/>
          <w:u w:val="single"/>
        </w:rPr>
      </w:pPr>
    </w:p>
    <w:p w14:paraId="7DD8B8F5" w14:textId="77777777" w:rsidR="006C2A4D" w:rsidRDefault="006C2A4D" w:rsidP="006C2A4D">
      <w:pPr>
        <w:jc w:val="right"/>
        <w:rPr>
          <w:rFonts w:ascii="Arial" w:hAnsi="Arial" w:cs="Arial"/>
          <w:b/>
          <w:u w:val="single"/>
        </w:rPr>
      </w:pPr>
    </w:p>
    <w:p w14:paraId="7E3C83F7" w14:textId="77777777" w:rsidR="006C2A4D" w:rsidRDefault="006C2A4D" w:rsidP="006C2A4D">
      <w:pPr>
        <w:jc w:val="both"/>
        <w:rPr>
          <w:rFonts w:ascii="Arial" w:hAnsi="Arial" w:cs="Arial"/>
        </w:rPr>
      </w:pPr>
      <w:r>
        <w:rPr>
          <w:rFonts w:ascii="Arial" w:hAnsi="Arial" w:cs="Arial"/>
        </w:rPr>
        <w:t>USTANOVA (potrjevalec referenčne izjave) :_____________________________________</w:t>
      </w:r>
    </w:p>
    <w:p w14:paraId="729F8966" w14:textId="77777777" w:rsidR="006C2A4D" w:rsidRDefault="006C2A4D" w:rsidP="006C2A4D">
      <w:pPr>
        <w:jc w:val="both"/>
        <w:rPr>
          <w:rFonts w:ascii="Arial" w:hAnsi="Arial" w:cs="Arial"/>
        </w:rPr>
      </w:pPr>
    </w:p>
    <w:p w14:paraId="6D66F2D5" w14:textId="77777777" w:rsidR="006C2A4D" w:rsidRDefault="006C2A4D" w:rsidP="006C2A4D">
      <w:pPr>
        <w:spacing w:line="480" w:lineRule="auto"/>
        <w:jc w:val="both"/>
        <w:rPr>
          <w:rFonts w:ascii="Arial" w:hAnsi="Arial" w:cs="Arial"/>
        </w:rPr>
      </w:pPr>
      <w:r>
        <w:rPr>
          <w:rFonts w:ascii="Arial" w:hAnsi="Arial" w:cs="Arial"/>
        </w:rPr>
        <w:t>izjavljamo, da smo v naši ustanovi uporabljali (naziv blaga): _________________________________________________________________________________________________________________________, ki nam ga je dobavljalo podjetje: _________________________________________________________ v obdobju  __________do__________ .</w:t>
      </w:r>
    </w:p>
    <w:p w14:paraId="217EBB0F" w14:textId="77777777" w:rsidR="006C2A4D" w:rsidRPr="00831953" w:rsidRDefault="006C2A4D" w:rsidP="006C2A4D">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15DAF4A9" w14:textId="77777777" w:rsidR="006C2A4D" w:rsidRDefault="006C2A4D" w:rsidP="006C2A4D">
      <w:pPr>
        <w:jc w:val="both"/>
        <w:rPr>
          <w:rFonts w:ascii="Arial" w:hAnsi="Arial" w:cs="Arial"/>
        </w:rPr>
      </w:pPr>
    </w:p>
    <w:p w14:paraId="0BE8B271" w14:textId="77777777" w:rsidR="006C2A4D" w:rsidRDefault="006C2A4D" w:rsidP="006C2A4D">
      <w:pPr>
        <w:jc w:val="both"/>
        <w:rPr>
          <w:rFonts w:ascii="Arial" w:hAnsi="Arial" w:cs="Arial"/>
        </w:rPr>
      </w:pPr>
      <w:r>
        <w:rPr>
          <w:rFonts w:ascii="Arial" w:hAnsi="Arial" w:cs="Arial"/>
        </w:rPr>
        <w:t>Pooblaščena oseba za potrjevanje v imenu referenčne ustanove:</w:t>
      </w:r>
    </w:p>
    <w:p w14:paraId="7912519E" w14:textId="77777777" w:rsidR="006C2A4D" w:rsidRDefault="006C2A4D" w:rsidP="006C2A4D">
      <w:pPr>
        <w:jc w:val="both"/>
        <w:rPr>
          <w:rFonts w:ascii="Arial" w:hAnsi="Arial" w:cs="Arial"/>
        </w:rPr>
      </w:pPr>
      <w:r>
        <w:rPr>
          <w:rFonts w:ascii="Arial" w:hAnsi="Arial" w:cs="Arial"/>
        </w:rPr>
        <w:t>Ime in priimek: ___________________________________________</w:t>
      </w:r>
    </w:p>
    <w:p w14:paraId="4ED21FEC" w14:textId="77777777" w:rsidR="006C2A4D" w:rsidRPr="00BA0680" w:rsidRDefault="006C2A4D" w:rsidP="006C2A4D">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6E1F6E95" w14:textId="77777777" w:rsidR="006C2A4D" w:rsidRDefault="006C2A4D" w:rsidP="006C2A4D">
      <w:pPr>
        <w:jc w:val="both"/>
        <w:rPr>
          <w:rFonts w:ascii="Arial" w:hAnsi="Arial" w:cs="Arial"/>
        </w:rPr>
      </w:pPr>
    </w:p>
    <w:p w14:paraId="46E23FC4" w14:textId="77777777" w:rsidR="006C2A4D" w:rsidRDefault="006C2A4D" w:rsidP="006C2A4D">
      <w:pPr>
        <w:jc w:val="both"/>
        <w:rPr>
          <w:rFonts w:ascii="Arial" w:hAnsi="Arial" w:cs="Arial"/>
        </w:rPr>
      </w:pPr>
    </w:p>
    <w:p w14:paraId="70B522EF" w14:textId="77777777" w:rsidR="006C2A4D" w:rsidRPr="00831953" w:rsidRDefault="006C2A4D" w:rsidP="006C2A4D">
      <w:pPr>
        <w:spacing w:before="225" w:after="225" w:line="240" w:lineRule="auto"/>
        <w:jc w:val="both"/>
      </w:pPr>
      <w:r w:rsidRPr="00831953">
        <w:rPr>
          <w:rFonts w:ascii="Arial" w:hAnsi="Arial" w:cs="Arial"/>
          <w:color w:val="000000"/>
        </w:rPr>
        <w:t>____________________________     žig        ____________________________________ </w:t>
      </w:r>
    </w:p>
    <w:p w14:paraId="700A17C4" w14:textId="77777777" w:rsidR="006C2A4D" w:rsidRPr="00831953" w:rsidRDefault="006C2A4D" w:rsidP="006C2A4D">
      <w:pPr>
        <w:spacing w:before="225" w:after="225" w:line="240" w:lineRule="auto"/>
        <w:jc w:val="both"/>
      </w:pPr>
      <w:r w:rsidRPr="00831953">
        <w:rPr>
          <w:rFonts w:ascii="Arial" w:hAnsi="Arial" w:cs="Arial"/>
          <w:color w:val="000000"/>
        </w:rPr>
        <w:t>Kraj in datum                                                    Podpis odgovorne osebe referenčne ustanove</w:t>
      </w:r>
    </w:p>
    <w:p w14:paraId="4E3EBE9A" w14:textId="77777777" w:rsidR="006C2A4D" w:rsidRDefault="006C2A4D" w:rsidP="006C2A4D">
      <w:pPr>
        <w:jc w:val="both"/>
        <w:rPr>
          <w:rFonts w:ascii="Arial" w:hAnsi="Arial" w:cs="Arial"/>
        </w:rPr>
      </w:pPr>
    </w:p>
    <w:p w14:paraId="1D07D3EF" w14:textId="47098191" w:rsidR="006C2A4D" w:rsidRDefault="006C2A4D">
      <w:pPr>
        <w:suppressAutoHyphens w:val="0"/>
        <w:spacing w:after="160" w:line="259" w:lineRule="auto"/>
      </w:pPr>
      <w:r>
        <w:br w:type="page"/>
      </w:r>
    </w:p>
    <w:p w14:paraId="3C2CFF36" w14:textId="2CF81689"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3C60E2">
        <w:rPr>
          <w:rFonts w:cs="Arial"/>
          <w:b/>
          <w:bCs/>
        </w:rPr>
        <w:t>7</w:t>
      </w:r>
    </w:p>
    <w:p w14:paraId="25477D4E" w14:textId="77777777" w:rsidR="006C2A4D" w:rsidRDefault="006C2A4D" w:rsidP="006C2A4D">
      <w:pPr>
        <w:keepNext/>
        <w:spacing w:after="0"/>
        <w:jc w:val="right"/>
        <w:outlineLvl w:val="0"/>
        <w:rPr>
          <w:rFonts w:ascii="Arial" w:eastAsia="Times New Roman" w:hAnsi="Arial" w:cs="Arial"/>
          <w:b/>
          <w:lang w:eastAsia="ar-SA"/>
        </w:rPr>
      </w:pPr>
    </w:p>
    <w:p w14:paraId="429EE623" w14:textId="77777777" w:rsidR="006C2A4D" w:rsidRPr="00E13A8E" w:rsidRDefault="006C2A4D" w:rsidP="006C2A4D">
      <w:pPr>
        <w:spacing w:after="0" w:line="240" w:lineRule="auto"/>
        <w:rPr>
          <w:rFonts w:ascii="Times New Roman" w:eastAsia="Times New Roman" w:hAnsi="Times New Roman"/>
          <w:sz w:val="24"/>
          <w:szCs w:val="24"/>
          <w:lang w:eastAsia="ar-SA"/>
        </w:rPr>
      </w:pPr>
    </w:p>
    <w:p w14:paraId="64EFAD85" w14:textId="77777777" w:rsidR="006C2A4D" w:rsidRPr="00E13A8E" w:rsidRDefault="006C2A4D" w:rsidP="006C2A4D">
      <w:pPr>
        <w:keepNext/>
        <w:spacing w:after="0"/>
        <w:jc w:val="center"/>
        <w:outlineLvl w:val="0"/>
        <w:rPr>
          <w:rFonts w:ascii="Arial" w:eastAsia="Times New Roman" w:hAnsi="Arial"/>
          <w:b/>
          <w:lang w:eastAsia="ar-SA"/>
        </w:rPr>
      </w:pPr>
      <w:r w:rsidRPr="00E13A8E">
        <w:rPr>
          <w:rFonts w:ascii="Arial" w:eastAsia="Times New Roman" w:hAnsi="Arial"/>
          <w:b/>
          <w:lang w:eastAsia="ar-SA"/>
        </w:rPr>
        <w:t>OSNUTEK POGODBE O DOBAVI BLAGA</w:t>
      </w:r>
      <w:r>
        <w:rPr>
          <w:rFonts w:ascii="Arial" w:eastAsia="Times New Roman" w:hAnsi="Arial"/>
          <w:b/>
          <w:lang w:eastAsia="ar-SA"/>
        </w:rPr>
        <w:t xml:space="preserve"> z možnostjo podaljšanja</w:t>
      </w:r>
    </w:p>
    <w:p w14:paraId="59E0BB3B" w14:textId="77777777" w:rsidR="006C2A4D" w:rsidRPr="00E13A8E" w:rsidRDefault="006C2A4D" w:rsidP="006C2A4D">
      <w:pPr>
        <w:spacing w:after="0"/>
        <w:rPr>
          <w:rFonts w:ascii="Arial" w:eastAsia="Times New Roman" w:hAnsi="Arial"/>
          <w:lang w:eastAsia="ar-SA"/>
        </w:rPr>
      </w:pPr>
    </w:p>
    <w:p w14:paraId="1D7BA033" w14:textId="77777777" w:rsidR="006C2A4D" w:rsidRPr="00E13A8E" w:rsidRDefault="006C2A4D" w:rsidP="006C2A4D">
      <w:pPr>
        <w:spacing w:after="0"/>
        <w:rPr>
          <w:rFonts w:ascii="Arial" w:eastAsia="Times New Roman" w:hAnsi="Arial"/>
          <w:lang w:eastAsia="ar-SA"/>
        </w:rPr>
      </w:pPr>
      <w:r w:rsidRPr="00E13A8E">
        <w:rPr>
          <w:rFonts w:ascii="Arial" w:eastAsia="Times New Roman" w:hAnsi="Arial"/>
          <w:lang w:eastAsia="ar-SA"/>
        </w:rPr>
        <w:t>ki jo na podlagi odprtega postopka skleneta:</w:t>
      </w:r>
    </w:p>
    <w:p w14:paraId="2ABD8F3C" w14:textId="77777777" w:rsidR="006C2A4D" w:rsidRPr="00E13A8E" w:rsidRDefault="006C2A4D" w:rsidP="006C2A4D">
      <w:pPr>
        <w:spacing w:after="0"/>
        <w:rPr>
          <w:rFonts w:ascii="Arial" w:eastAsia="Times New Roman" w:hAnsi="Arial"/>
          <w:lang w:eastAsia="ar-SA"/>
        </w:rPr>
      </w:pPr>
    </w:p>
    <w:p w14:paraId="452CA7F2" w14:textId="12F31671" w:rsidR="006C2A4D" w:rsidRPr="00E13A8E" w:rsidRDefault="006C2A4D" w:rsidP="006C2A4D">
      <w:pPr>
        <w:snapToGrid w:val="0"/>
        <w:spacing w:after="0"/>
        <w:jc w:val="both"/>
        <w:rPr>
          <w:rFonts w:ascii="Arial" w:eastAsia="Times New Roman" w:hAnsi="Arial"/>
          <w:b/>
          <w:lang w:eastAsia="ar-SA"/>
        </w:rPr>
      </w:pPr>
      <w:r w:rsidRPr="00E13A8E">
        <w:rPr>
          <w:rFonts w:ascii="Arial" w:eastAsia="Times New Roman" w:hAnsi="Arial"/>
          <w:b/>
          <w:lang w:eastAsia="ar-SA"/>
        </w:rPr>
        <w:t xml:space="preserve">SPLOŠNA BOLNIŠNICA JESENICE, </w:t>
      </w:r>
      <w:r w:rsidRPr="00E13A8E">
        <w:rPr>
          <w:rFonts w:ascii="Arial" w:eastAsia="Times New Roman" w:hAnsi="Arial"/>
          <w:lang w:eastAsia="ar-SA"/>
        </w:rPr>
        <w:t>Cesta maršala Tita 112, 4270 Jesenice</w:t>
      </w:r>
      <w:r w:rsidRPr="00E13A8E">
        <w:rPr>
          <w:rFonts w:ascii="Arial" w:eastAsia="Times New Roman" w:hAnsi="Arial"/>
          <w:b/>
          <w:lang w:eastAsia="ar-SA"/>
        </w:rPr>
        <w:t xml:space="preserve">, </w:t>
      </w:r>
      <w:r w:rsidRPr="00E13A8E">
        <w:rPr>
          <w:rFonts w:ascii="Arial" w:eastAsia="Times New Roman" w:hAnsi="Arial"/>
          <w:lang w:eastAsia="ar-SA"/>
        </w:rPr>
        <w:t>ID št. za DDV: SI86143824</w:t>
      </w:r>
      <w:r w:rsidRPr="00E13A8E">
        <w:rPr>
          <w:rFonts w:ascii="Arial" w:eastAsia="Times New Roman" w:hAnsi="Arial"/>
          <w:b/>
          <w:lang w:eastAsia="ar-SA"/>
        </w:rPr>
        <w:t xml:space="preserve">, </w:t>
      </w:r>
      <w:r w:rsidRPr="00E13A8E">
        <w:rPr>
          <w:rFonts w:ascii="Arial" w:eastAsia="Times New Roman" w:hAnsi="Arial"/>
          <w:lang w:eastAsia="ar-SA"/>
        </w:rPr>
        <w:t>matična številka: 5053692000,</w:t>
      </w:r>
      <w:r w:rsidRPr="00E13A8E">
        <w:rPr>
          <w:rFonts w:ascii="Arial" w:eastAsia="Times New Roman" w:hAnsi="Arial"/>
          <w:b/>
          <w:lang w:eastAsia="ar-SA"/>
        </w:rPr>
        <w:t xml:space="preserve"> </w:t>
      </w:r>
      <w:r w:rsidRPr="00E13A8E">
        <w:rPr>
          <w:rFonts w:ascii="Arial" w:eastAsia="Times New Roman" w:hAnsi="Arial"/>
          <w:lang w:eastAsia="ar-SA"/>
        </w:rPr>
        <w:t xml:space="preserve">ki jo zastopa </w:t>
      </w:r>
      <w:r>
        <w:rPr>
          <w:rFonts w:ascii="Arial" w:eastAsia="Times New Roman" w:hAnsi="Arial"/>
          <w:lang w:eastAsia="ar-SA"/>
        </w:rPr>
        <w:t xml:space="preserve">direktorica Petra Rupar, </w:t>
      </w:r>
      <w:proofErr w:type="spellStart"/>
      <w:r>
        <w:rPr>
          <w:rFonts w:ascii="Arial" w:eastAsia="Times New Roman" w:hAnsi="Arial"/>
          <w:lang w:eastAsia="ar-SA"/>
        </w:rPr>
        <w:t>dr.med</w:t>
      </w:r>
      <w:proofErr w:type="spellEnd"/>
      <w:r>
        <w:rPr>
          <w:rFonts w:ascii="Arial" w:eastAsia="Times New Roman" w:hAnsi="Arial"/>
          <w:lang w:eastAsia="ar-SA"/>
        </w:rPr>
        <w:t xml:space="preserve">., </w:t>
      </w:r>
      <w:r w:rsidRPr="00E13A8E">
        <w:rPr>
          <w:rFonts w:ascii="Arial" w:eastAsia="Times New Roman" w:hAnsi="Arial"/>
          <w:lang w:eastAsia="ar-SA"/>
        </w:rPr>
        <w:t xml:space="preserve">(v nadaljevanju: </w:t>
      </w:r>
      <w:r w:rsidRPr="00E13A8E">
        <w:rPr>
          <w:rFonts w:ascii="Arial" w:eastAsia="Times New Roman" w:hAnsi="Arial"/>
          <w:bCs/>
          <w:lang w:eastAsia="ar-SA"/>
        </w:rPr>
        <w:t>naročnik)</w:t>
      </w:r>
    </w:p>
    <w:p w14:paraId="5D33BCC3" w14:textId="77777777" w:rsidR="006C2A4D" w:rsidRPr="00E13A8E" w:rsidRDefault="006C2A4D" w:rsidP="006C2A4D">
      <w:pPr>
        <w:spacing w:after="0"/>
        <w:rPr>
          <w:rFonts w:ascii="Arial" w:eastAsia="Times New Roman" w:hAnsi="Arial"/>
          <w:lang w:eastAsia="ar-SA"/>
        </w:rPr>
      </w:pPr>
    </w:p>
    <w:p w14:paraId="24DD7A7B" w14:textId="77777777" w:rsidR="006C2A4D" w:rsidRPr="00E13A8E" w:rsidRDefault="006C2A4D" w:rsidP="006C2A4D">
      <w:pPr>
        <w:spacing w:after="0"/>
        <w:jc w:val="both"/>
        <w:rPr>
          <w:rFonts w:ascii="Arial" w:eastAsia="Times New Roman" w:hAnsi="Arial"/>
          <w:lang w:eastAsia="ar-SA"/>
        </w:rPr>
      </w:pPr>
      <w:r w:rsidRPr="00E13A8E">
        <w:rPr>
          <w:rFonts w:ascii="Arial" w:eastAsia="Times New Roman" w:hAnsi="Arial"/>
          <w:lang w:eastAsia="ar-SA"/>
        </w:rPr>
        <w:t>in</w:t>
      </w:r>
    </w:p>
    <w:p w14:paraId="5FB07AE7" w14:textId="77777777" w:rsidR="006C2A4D" w:rsidRPr="00E13A8E" w:rsidRDefault="006C2A4D" w:rsidP="006C2A4D">
      <w:pPr>
        <w:spacing w:after="0"/>
        <w:jc w:val="both"/>
        <w:rPr>
          <w:rFonts w:ascii="Arial" w:eastAsia="Times New Roman" w:hAnsi="Arial"/>
          <w:lang w:eastAsia="ar-SA"/>
        </w:rPr>
      </w:pPr>
    </w:p>
    <w:p w14:paraId="1067CEEE" w14:textId="77777777" w:rsidR="006C2A4D" w:rsidRPr="00E13A8E" w:rsidRDefault="006C2A4D" w:rsidP="006C2A4D">
      <w:pPr>
        <w:snapToGrid w:val="0"/>
        <w:spacing w:after="0"/>
        <w:jc w:val="both"/>
        <w:rPr>
          <w:rFonts w:ascii="Arial" w:eastAsia="Times New Roman" w:hAnsi="Arial"/>
          <w:lang w:eastAsia="ar-SA"/>
        </w:rPr>
      </w:pPr>
      <w:r w:rsidRPr="00E13A8E">
        <w:rPr>
          <w:rFonts w:ascii="Arial" w:eastAsia="Times New Roman" w:hAnsi="Arial"/>
          <w:caps/>
          <w:lang w:eastAsia="ar-SA"/>
        </w:rPr>
        <w:t>DOBAVITELJ</w:t>
      </w:r>
      <w:r w:rsidRPr="00E13A8E">
        <w:rPr>
          <w:rFonts w:ascii="Arial" w:eastAsia="Times New Roman" w:hAnsi="Arial"/>
          <w:lang w:eastAsia="ar-SA"/>
        </w:rPr>
        <w:t>:  _______________________________________</w:t>
      </w:r>
    </w:p>
    <w:p w14:paraId="797A4039" w14:textId="77777777" w:rsidR="006C2A4D" w:rsidRPr="00E13A8E" w:rsidRDefault="006C2A4D" w:rsidP="006C2A4D">
      <w:pPr>
        <w:spacing w:after="0"/>
        <w:jc w:val="both"/>
        <w:rPr>
          <w:rFonts w:ascii="Arial" w:eastAsia="Times New Roman" w:hAnsi="Arial"/>
          <w:b/>
          <w:lang w:eastAsia="ar-SA"/>
        </w:rPr>
      </w:pPr>
    </w:p>
    <w:p w14:paraId="61FEBAA6" w14:textId="77777777" w:rsidR="006C2A4D" w:rsidRPr="00E13A8E" w:rsidRDefault="006C2A4D" w:rsidP="006C2A4D">
      <w:pPr>
        <w:spacing w:after="0"/>
        <w:jc w:val="both"/>
        <w:rPr>
          <w:rFonts w:ascii="Arial" w:eastAsia="Times New Roman" w:hAnsi="Arial"/>
          <w:b/>
          <w:lang w:eastAsia="ar-SA"/>
        </w:rPr>
      </w:pPr>
    </w:p>
    <w:p w14:paraId="044B5A89" w14:textId="77777777" w:rsidR="006C2A4D" w:rsidRPr="00E13A8E" w:rsidRDefault="006C2A4D" w:rsidP="006C2A4D">
      <w:pPr>
        <w:spacing w:after="0"/>
        <w:jc w:val="both"/>
        <w:rPr>
          <w:rFonts w:ascii="Arial" w:eastAsia="Times New Roman" w:hAnsi="Arial"/>
          <w:b/>
          <w:lang w:eastAsia="ar-SA"/>
        </w:rPr>
      </w:pPr>
      <w:r w:rsidRPr="00E13A8E">
        <w:rPr>
          <w:rFonts w:ascii="Arial" w:eastAsia="Times New Roman" w:hAnsi="Arial"/>
          <w:b/>
          <w:lang w:eastAsia="ar-SA"/>
        </w:rPr>
        <w:t>PREDMET POGODBE</w:t>
      </w:r>
    </w:p>
    <w:p w14:paraId="59DCE048"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99511F0" w14:textId="77777777" w:rsidR="006C2A4D" w:rsidRDefault="006C2A4D" w:rsidP="006C2A4D">
      <w:pPr>
        <w:spacing w:after="0"/>
        <w:jc w:val="both"/>
        <w:rPr>
          <w:rFonts w:ascii="Arial" w:eastAsia="Times New Roman" w:hAnsi="Arial"/>
          <w:szCs w:val="24"/>
          <w:lang w:eastAsia="ar-SA"/>
        </w:rPr>
      </w:pPr>
    </w:p>
    <w:p w14:paraId="36DDC74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Pogodbeni stranki uvodoma ugotavljata: </w:t>
      </w:r>
    </w:p>
    <w:p w14:paraId="7531E2C0" w14:textId="77777777" w:rsidR="006C2A4D" w:rsidRPr="00E13A8E" w:rsidRDefault="006C2A4D" w:rsidP="006C2A4D">
      <w:pPr>
        <w:numPr>
          <w:ilvl w:val="0"/>
          <w:numId w:val="12"/>
        </w:numPr>
        <w:spacing w:after="0"/>
        <w:jc w:val="both"/>
        <w:rPr>
          <w:rFonts w:ascii="Arial" w:eastAsia="Times New Roman" w:hAnsi="Arial" w:cs="Arial"/>
          <w:lang w:eastAsia="ar-SA"/>
        </w:rPr>
      </w:pPr>
      <w:r w:rsidRPr="00E13A8E">
        <w:rPr>
          <w:rFonts w:ascii="Arial" w:eastAsia="Times New Roman" w:hAnsi="Arial" w:cs="Arial"/>
          <w:lang w:eastAsia="ar-SA"/>
        </w:rPr>
        <w:t xml:space="preserve">da je naročnik izvedel postopek oddaje javnega naročila v skladu s 40. členom Zakona o javnem naročanju (Uradni list RS, št. 91/2015 </w:t>
      </w:r>
      <w:r>
        <w:rPr>
          <w:rFonts w:ascii="Arial" w:eastAsia="Times New Roman" w:hAnsi="Arial" w:cs="Arial"/>
          <w:lang w:eastAsia="ar-SA"/>
        </w:rPr>
        <w:t>s spremembami in dopolnitvami</w:t>
      </w:r>
      <w:r w:rsidRPr="00E13A8E">
        <w:rPr>
          <w:rFonts w:ascii="Arial" w:eastAsia="Times New Roman" w:hAnsi="Arial" w:cs="Arial"/>
          <w:lang w:eastAsia="ar-SA"/>
        </w:rPr>
        <w:t>;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15D4CD4C" w14:textId="77777777" w:rsidR="006C2A4D" w:rsidRDefault="006C2A4D" w:rsidP="006C2A4D">
      <w:pPr>
        <w:numPr>
          <w:ilvl w:val="0"/>
          <w:numId w:val="12"/>
        </w:numPr>
        <w:suppressAutoHyphens w:val="0"/>
        <w:spacing w:after="0"/>
        <w:contextualSpacing/>
        <w:jc w:val="both"/>
        <w:rPr>
          <w:rFonts w:ascii="Arial" w:eastAsia="Times New Roman" w:hAnsi="Arial" w:cs="Arial"/>
        </w:rPr>
      </w:pPr>
      <w:r w:rsidRPr="00E13A8E">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1FD4A5AB" w14:textId="77777777" w:rsidR="006C2A4D" w:rsidRPr="00471821" w:rsidRDefault="006C2A4D" w:rsidP="006C2A4D">
      <w:pPr>
        <w:numPr>
          <w:ilvl w:val="0"/>
          <w:numId w:val="12"/>
        </w:numPr>
        <w:suppressAutoHyphens w:val="0"/>
        <w:spacing w:after="0"/>
        <w:contextualSpacing/>
        <w:jc w:val="both"/>
        <w:rPr>
          <w:rFonts w:eastAsia="Times New Roman" w:cs="Arial"/>
        </w:rPr>
      </w:pPr>
      <w:r>
        <w:rPr>
          <w:rFonts w:eastAsia="Times New Roman" w:cs="Arial"/>
        </w:rPr>
        <w:t xml:space="preserve">da je naročnik izbral dobavitelja za sukcesivno dobavo medicinskega potrošnega materiala, ki je predmet te pogodbe. </w:t>
      </w:r>
    </w:p>
    <w:p w14:paraId="3BE4486B" w14:textId="77777777" w:rsidR="006C2A4D" w:rsidRPr="00E13A8E" w:rsidRDefault="006C2A4D" w:rsidP="006C2A4D">
      <w:pPr>
        <w:spacing w:after="0"/>
        <w:jc w:val="both"/>
        <w:rPr>
          <w:rFonts w:ascii="Arial" w:eastAsia="Times New Roman" w:hAnsi="Arial"/>
          <w:szCs w:val="24"/>
          <w:lang w:eastAsia="ar-SA"/>
        </w:rPr>
      </w:pPr>
      <w:r w:rsidRPr="00E13A8E">
        <w:rPr>
          <w:rFonts w:ascii="Times New Roman" w:eastAsia="Times New Roman" w:hAnsi="Times New Roman"/>
          <w:sz w:val="24"/>
          <w:szCs w:val="24"/>
          <w:lang w:eastAsia="ar-SA"/>
        </w:rPr>
        <w:t> </w:t>
      </w:r>
    </w:p>
    <w:p w14:paraId="3FBB0CA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5E1766E" w14:textId="77777777" w:rsidR="006C2A4D" w:rsidRDefault="006C2A4D" w:rsidP="006C2A4D">
      <w:pPr>
        <w:spacing w:after="0"/>
        <w:jc w:val="both"/>
        <w:rPr>
          <w:rFonts w:ascii="Arial" w:eastAsia="Times New Roman" w:hAnsi="Arial"/>
          <w:szCs w:val="24"/>
          <w:lang w:eastAsia="ar-SA"/>
        </w:rPr>
      </w:pPr>
    </w:p>
    <w:p w14:paraId="358914E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 to pogodbo se stranki pogodbe dogovorita o splošnih in posebnih pogojih izvajanja javnega naročila.</w:t>
      </w:r>
    </w:p>
    <w:p w14:paraId="66F4C66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Sestavni del te pogodbe je dokumentacija v zvezi z oddajo javnega naročila in ponudbena dokumentacija.</w:t>
      </w:r>
    </w:p>
    <w:p w14:paraId="576D26E0" w14:textId="77777777" w:rsidR="006C2A4D" w:rsidRPr="00E13A8E" w:rsidRDefault="006C2A4D" w:rsidP="006C2A4D">
      <w:pPr>
        <w:spacing w:after="0"/>
        <w:jc w:val="both"/>
        <w:rPr>
          <w:rFonts w:ascii="Times New Roman" w:eastAsia="Times New Roman" w:hAnsi="Times New Roman"/>
          <w:sz w:val="24"/>
          <w:szCs w:val="24"/>
          <w:lang w:eastAsia="ar-SA"/>
        </w:rPr>
      </w:pPr>
    </w:p>
    <w:p w14:paraId="11795311"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76747808" w14:textId="77777777" w:rsidR="006C2A4D" w:rsidRDefault="006C2A4D" w:rsidP="006C2A4D">
      <w:pPr>
        <w:spacing w:after="0"/>
        <w:jc w:val="both"/>
        <w:rPr>
          <w:rFonts w:ascii="Arial" w:eastAsia="Times New Roman" w:hAnsi="Arial"/>
          <w:szCs w:val="24"/>
          <w:lang w:eastAsia="ar-SA"/>
        </w:rPr>
      </w:pPr>
    </w:p>
    <w:p w14:paraId="6D2DC855" w14:textId="57EDEA16"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Predmet te pogodbe je sukcesivna dobava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w:t>
      </w:r>
      <w:r w:rsidR="004C1053">
        <w:rPr>
          <w:rFonts w:ascii="Arial" w:hAnsi="Arial" w:cs="Arial"/>
          <w:b/>
        </w:rPr>
        <w:t xml:space="preserve">2026 </w:t>
      </w:r>
      <w:r w:rsidR="00475274">
        <w:rPr>
          <w:rFonts w:ascii="Arial" w:hAnsi="Arial" w:cs="Arial"/>
          <w:b/>
        </w:rPr>
        <w:t>–</w:t>
      </w:r>
      <w:r w:rsidR="0053337A">
        <w:rPr>
          <w:rFonts w:ascii="Arial" w:hAnsi="Arial" w:cs="Arial"/>
          <w:b/>
        </w:rPr>
        <w:t xml:space="preserve"> </w:t>
      </w:r>
      <w:proofErr w:type="spellStart"/>
      <w:r w:rsidR="00475274">
        <w:rPr>
          <w:rFonts w:ascii="Arial" w:hAnsi="Arial" w:cs="Arial"/>
          <w:b/>
        </w:rPr>
        <w:t>prednapolnjene</w:t>
      </w:r>
      <w:proofErr w:type="spellEnd"/>
      <w:r w:rsidR="00475274">
        <w:rPr>
          <w:rFonts w:ascii="Arial" w:hAnsi="Arial" w:cs="Arial"/>
          <w:b/>
        </w:rPr>
        <w:t xml:space="preserve"> brizge</w:t>
      </w:r>
      <w:r w:rsidRPr="00502D3E">
        <w:rPr>
          <w:rFonts w:ascii="Arial" w:hAnsi="Arial" w:cs="Arial"/>
        </w:rPr>
        <w:t>«</w:t>
      </w:r>
      <w:r w:rsidRPr="00502D3E">
        <w:rPr>
          <w:rFonts w:ascii="Arial" w:hAnsi="Arial" w:cs="Arial"/>
          <w:b/>
          <w:bCs/>
        </w:rPr>
        <w:t xml:space="preserve"> </w:t>
      </w:r>
      <w:r w:rsidRPr="00E13A8E">
        <w:rPr>
          <w:rFonts w:ascii="Arial" w:eastAsia="Times New Roman" w:hAnsi="Arial"/>
          <w:szCs w:val="24"/>
          <w:lang w:eastAsia="ar-SA"/>
        </w:rPr>
        <w:t>- (v nadaljevanju besedilu: blago), kar je opredeljeno v dobaviteljevi specifikaciji iz ponudbe s predračunom št. ___________, z dne _________________, s katero se je dobavitelj prijavil na javno naročilo iz 1. člena te pogodbe in sicer za naslednje sklope:</w:t>
      </w:r>
    </w:p>
    <w:p w14:paraId="106B67C8" w14:textId="77777777" w:rsidR="006C2A4D" w:rsidRDefault="006C2A4D" w:rsidP="006C2A4D">
      <w:pPr>
        <w:spacing w:after="0"/>
        <w:jc w:val="both"/>
        <w:rPr>
          <w:rFonts w:ascii="Arial" w:eastAsia="Times New Roman" w:hAnsi="Arial"/>
          <w:szCs w:val="24"/>
          <w:lang w:eastAsia="ar-SA"/>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6C2A4D" w:rsidRPr="00E13A8E" w14:paraId="408F4E33" w14:textId="77777777" w:rsidTr="00475274">
        <w:tc>
          <w:tcPr>
            <w:tcW w:w="1985" w:type="dxa"/>
            <w:tcBorders>
              <w:top w:val="single" w:sz="1" w:space="0" w:color="000000"/>
              <w:left w:val="single" w:sz="1" w:space="0" w:color="000000"/>
              <w:bottom w:val="single" w:sz="1" w:space="0" w:color="000000"/>
            </w:tcBorders>
          </w:tcPr>
          <w:p w14:paraId="037923B9" w14:textId="77777777" w:rsidR="006C2A4D" w:rsidRPr="00E13A8E" w:rsidRDefault="006C2A4D" w:rsidP="00812BCF">
            <w:pPr>
              <w:suppressLineNumbers/>
              <w:spacing w:after="0"/>
              <w:jc w:val="both"/>
              <w:rPr>
                <w:rFonts w:ascii="Arial" w:eastAsia="Times New Roman" w:hAnsi="Arial"/>
                <w:lang w:eastAsia="ar-SA"/>
              </w:rPr>
            </w:pPr>
            <w:r w:rsidRPr="00E13A8E">
              <w:rPr>
                <w:rFonts w:ascii="Arial" w:eastAsia="Times New Roman" w:hAnsi="Arial"/>
                <w:lang w:eastAsia="ar-SA"/>
              </w:rPr>
              <w:t>Sklop številka:</w:t>
            </w:r>
          </w:p>
        </w:tc>
        <w:tc>
          <w:tcPr>
            <w:tcW w:w="7086" w:type="dxa"/>
            <w:tcBorders>
              <w:top w:val="single" w:sz="1" w:space="0" w:color="000000"/>
              <w:left w:val="single" w:sz="1" w:space="0" w:color="000000"/>
              <w:bottom w:val="single" w:sz="1" w:space="0" w:color="000000"/>
              <w:right w:val="single" w:sz="1" w:space="0" w:color="000000"/>
            </w:tcBorders>
          </w:tcPr>
          <w:p w14:paraId="595C2F4C" w14:textId="77777777" w:rsidR="006C2A4D" w:rsidRPr="00E13A8E" w:rsidRDefault="006C2A4D" w:rsidP="00812BCF">
            <w:pPr>
              <w:suppressLineNumbers/>
              <w:spacing w:after="0"/>
              <w:jc w:val="both"/>
              <w:rPr>
                <w:rFonts w:ascii="Arial" w:eastAsia="Times New Roman" w:hAnsi="Arial" w:cs="Arial"/>
                <w:lang w:eastAsia="ar-SA"/>
              </w:rPr>
            </w:pPr>
            <w:r w:rsidRPr="00E13A8E">
              <w:rPr>
                <w:rFonts w:ascii="Arial" w:eastAsia="Times New Roman" w:hAnsi="Arial" w:cs="Arial"/>
                <w:lang w:eastAsia="ar-SA"/>
              </w:rPr>
              <w:t xml:space="preserve">Naslov sklopa: </w:t>
            </w:r>
          </w:p>
        </w:tc>
      </w:tr>
      <w:tr w:rsidR="006C2A4D" w:rsidRPr="00E13A8E" w14:paraId="5FAB3FC3" w14:textId="77777777" w:rsidTr="00475274">
        <w:tc>
          <w:tcPr>
            <w:tcW w:w="1985" w:type="dxa"/>
            <w:tcBorders>
              <w:top w:val="single" w:sz="1" w:space="0" w:color="000000"/>
              <w:left w:val="single" w:sz="1" w:space="0" w:color="000000"/>
              <w:bottom w:val="single" w:sz="1" w:space="0" w:color="000000"/>
            </w:tcBorders>
          </w:tcPr>
          <w:p w14:paraId="54B7E15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2D4C3573"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6E7FCED7" w14:textId="77777777" w:rsidTr="00475274">
        <w:tc>
          <w:tcPr>
            <w:tcW w:w="1985" w:type="dxa"/>
            <w:tcBorders>
              <w:top w:val="single" w:sz="1" w:space="0" w:color="000000"/>
              <w:left w:val="single" w:sz="1" w:space="0" w:color="000000"/>
              <w:bottom w:val="single" w:sz="1" w:space="0" w:color="000000"/>
            </w:tcBorders>
          </w:tcPr>
          <w:p w14:paraId="47BA048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464C0C47" w14:textId="77777777" w:rsidR="006C2A4D" w:rsidRPr="00E13A8E" w:rsidRDefault="006C2A4D" w:rsidP="00812BCF">
            <w:pPr>
              <w:suppressLineNumbers/>
              <w:spacing w:after="0"/>
              <w:jc w:val="both"/>
              <w:rPr>
                <w:rFonts w:ascii="Arial" w:eastAsia="Times New Roman" w:hAnsi="Arial"/>
                <w:lang w:eastAsia="ar-SA"/>
              </w:rPr>
            </w:pPr>
          </w:p>
        </w:tc>
      </w:tr>
    </w:tbl>
    <w:p w14:paraId="1E98D8C1" w14:textId="77777777" w:rsidR="006C2A4D" w:rsidRPr="00E13A8E" w:rsidRDefault="006C2A4D" w:rsidP="006C2A4D">
      <w:pPr>
        <w:spacing w:after="0"/>
        <w:jc w:val="both"/>
        <w:rPr>
          <w:rFonts w:ascii="Arial" w:eastAsia="Times New Roman" w:hAnsi="Arial"/>
          <w:szCs w:val="24"/>
          <w:lang w:eastAsia="ar-SA"/>
        </w:rPr>
      </w:pPr>
    </w:p>
    <w:p w14:paraId="68C025A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Predračun je priloga in sestavni del te pogodbe.</w:t>
      </w:r>
    </w:p>
    <w:p w14:paraId="2E723537" w14:textId="77777777" w:rsidR="006C2A4D" w:rsidRPr="00E13A8E" w:rsidRDefault="006C2A4D" w:rsidP="006C2A4D">
      <w:pPr>
        <w:spacing w:after="0"/>
        <w:jc w:val="both"/>
        <w:rPr>
          <w:rFonts w:ascii="Arial" w:eastAsia="Times New Roman" w:hAnsi="Arial"/>
          <w:b/>
          <w:szCs w:val="24"/>
          <w:lang w:eastAsia="ar-SA"/>
        </w:rPr>
      </w:pPr>
    </w:p>
    <w:p w14:paraId="6E7050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TRAJANJE POGODBE</w:t>
      </w:r>
    </w:p>
    <w:p w14:paraId="65DB8FAB"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3237B59" w14:textId="77777777" w:rsidR="006C2A4D" w:rsidRPr="00471821" w:rsidRDefault="006C2A4D" w:rsidP="006C2A4D">
      <w:pPr>
        <w:spacing w:before="225" w:after="225"/>
        <w:jc w:val="both"/>
      </w:pPr>
      <w:r>
        <w:rPr>
          <w:rFonts w:ascii="Arial" w:hAnsi="Arial" w:cs="Arial"/>
          <w:color w:val="000000"/>
        </w:rPr>
        <w:t>T</w:t>
      </w:r>
      <w:r w:rsidRPr="00471821">
        <w:rPr>
          <w:rFonts w:ascii="Arial" w:hAnsi="Arial" w:cs="Arial"/>
          <w:color w:val="000000"/>
        </w:rPr>
        <w:t xml:space="preserve">a pogodba se sklepa za obdobje dveh (2) let od </w:t>
      </w:r>
      <w:r>
        <w:rPr>
          <w:rFonts w:ascii="Arial" w:hAnsi="Arial" w:cs="Arial"/>
          <w:color w:val="000000"/>
        </w:rPr>
        <w:t>podpisa pogodbe obeh pogodbenih strank</w:t>
      </w:r>
      <w:r w:rsidRPr="00471821">
        <w:rPr>
          <w:rFonts w:ascii="Arial" w:hAnsi="Arial" w:cs="Arial"/>
          <w:color w:val="000000"/>
        </w:rPr>
        <w:t>, in sicer od __</w:t>
      </w:r>
      <w:r>
        <w:rPr>
          <w:rFonts w:ascii="Arial" w:hAnsi="Arial" w:cs="Arial"/>
          <w:color w:val="000000"/>
        </w:rPr>
        <w:t>___________</w:t>
      </w:r>
      <w:r w:rsidRPr="00471821">
        <w:rPr>
          <w:rFonts w:ascii="Arial" w:hAnsi="Arial" w:cs="Arial"/>
          <w:color w:val="000000"/>
        </w:rPr>
        <w:t xml:space="preserve"> do_</w:t>
      </w:r>
      <w:r>
        <w:rPr>
          <w:rFonts w:ascii="Arial" w:hAnsi="Arial" w:cs="Arial"/>
          <w:color w:val="000000"/>
        </w:rPr>
        <w:t>______</w:t>
      </w:r>
      <w:r w:rsidRPr="00471821">
        <w:rPr>
          <w:rFonts w:ascii="Arial" w:hAnsi="Arial" w:cs="Arial"/>
          <w:color w:val="000000"/>
        </w:rPr>
        <w:t>_______ .</w:t>
      </w:r>
    </w:p>
    <w:p w14:paraId="733FD235" w14:textId="77777777" w:rsidR="006C2A4D" w:rsidRPr="00695A13" w:rsidRDefault="006C2A4D" w:rsidP="006C2A4D">
      <w:pPr>
        <w:spacing w:before="225" w:after="225"/>
        <w:jc w:val="both"/>
        <w:rPr>
          <w:color w:val="000000"/>
        </w:rPr>
      </w:pPr>
      <w:r w:rsidRPr="00695A13">
        <w:rPr>
          <w:rFonts w:ascii="Arial" w:hAnsi="Arial" w:cs="Arial"/>
          <w:color w:val="000000"/>
        </w:rPr>
        <w:t>To pogodbo je je možno podaljšati za največ 2 leti, če so izpolnjeni naslednji pogoji:</w:t>
      </w:r>
    </w:p>
    <w:tbl>
      <w:tblPr>
        <w:tblW w:w="0" w:type="auto"/>
        <w:tblLook w:val="04A0" w:firstRow="1" w:lastRow="0" w:firstColumn="1" w:lastColumn="0" w:noHBand="0" w:noVBand="1"/>
      </w:tblPr>
      <w:tblGrid>
        <w:gridCol w:w="9072"/>
      </w:tblGrid>
      <w:tr w:rsidR="006C2A4D" w:rsidRPr="00695A13" w14:paraId="3126E078" w14:textId="77777777" w:rsidTr="00812BCF">
        <w:tc>
          <w:tcPr>
            <w:tcW w:w="0" w:type="auto"/>
            <w:tcMar>
              <w:top w:w="0" w:type="auto"/>
              <w:bottom w:w="0" w:type="auto"/>
            </w:tcMar>
          </w:tcPr>
          <w:p w14:paraId="72702307"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Vrsta in okvirna količina blaga ostane nespremenjena, z možnostjo količinskega odstopanja v okviru  predvidenih letnih količin.</w:t>
            </w:r>
          </w:p>
          <w:p w14:paraId="52FCB369"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 finančnem načrtu naročnika morajo biti zagotovljena sredstva za realizacijo pogodbenih obveznosti za ves čas trajanja pogodbe.</w:t>
            </w:r>
          </w:p>
          <w:p w14:paraId="437BA45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Ob vsakokratnem podaljšanju mora biti predano novo zavarovanje za dobro izvedbo pogodbenih obveznosti.</w:t>
            </w:r>
          </w:p>
          <w:p w14:paraId="795BF48B"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7C1640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Podaljšanje prične veljati 1. dan po prenehanju veljavnosti osnovne pogodbe in jo pogodbeni stranki skleneta s podpisom aneksa k pogodbi.</w:t>
            </w:r>
          </w:p>
        </w:tc>
      </w:tr>
    </w:tbl>
    <w:p w14:paraId="3B7E2E77" w14:textId="77777777" w:rsidR="006C2A4D" w:rsidRPr="00E13A8E" w:rsidRDefault="006C2A4D" w:rsidP="006C2A4D">
      <w:pPr>
        <w:spacing w:after="0"/>
        <w:jc w:val="both"/>
        <w:rPr>
          <w:rFonts w:ascii="Arial" w:eastAsia="Times New Roman" w:hAnsi="Arial"/>
          <w:szCs w:val="24"/>
          <w:lang w:eastAsia="ar-SA"/>
        </w:rPr>
      </w:pPr>
    </w:p>
    <w:p w14:paraId="72C96105" w14:textId="77777777" w:rsidR="006C2A4D" w:rsidRDefault="006C2A4D" w:rsidP="006C2A4D">
      <w:pPr>
        <w:spacing w:after="0"/>
        <w:jc w:val="both"/>
        <w:rPr>
          <w:rFonts w:ascii="Arial" w:eastAsia="Times New Roman" w:hAnsi="Arial"/>
          <w:b/>
          <w:szCs w:val="24"/>
          <w:lang w:eastAsia="ar-SA"/>
        </w:rPr>
      </w:pPr>
    </w:p>
    <w:p w14:paraId="329BFC32" w14:textId="77777777" w:rsidR="006C2A4D" w:rsidRPr="00CB4A46"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VREDNOST POGODBE</w:t>
      </w:r>
    </w:p>
    <w:p w14:paraId="2526DBEA"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ECF5A00" w14:textId="77777777" w:rsidR="006C2A4D" w:rsidRPr="00E13A8E" w:rsidRDefault="006C2A4D" w:rsidP="006C2A4D">
      <w:pPr>
        <w:spacing w:after="0"/>
        <w:jc w:val="center"/>
        <w:rPr>
          <w:rFonts w:ascii="Times New Roman" w:eastAsia="Times New Roman" w:hAnsi="Times New Roman"/>
          <w:b/>
          <w:sz w:val="24"/>
          <w:szCs w:val="24"/>
          <w:lang w:eastAsia="ar-SA"/>
        </w:rPr>
      </w:pPr>
    </w:p>
    <w:tbl>
      <w:tblPr>
        <w:tblW w:w="9158" w:type="dxa"/>
        <w:tblInd w:w="55" w:type="dxa"/>
        <w:tblLayout w:type="fixed"/>
        <w:tblCellMar>
          <w:top w:w="55" w:type="dxa"/>
          <w:left w:w="55" w:type="dxa"/>
          <w:bottom w:w="55" w:type="dxa"/>
          <w:right w:w="55" w:type="dxa"/>
        </w:tblCellMar>
        <w:tblLook w:val="0000" w:firstRow="0" w:lastRow="0" w:firstColumn="0" w:lastColumn="0" w:noHBand="0" w:noVBand="0"/>
      </w:tblPr>
      <w:tblGrid>
        <w:gridCol w:w="3346"/>
        <w:gridCol w:w="2977"/>
        <w:gridCol w:w="2835"/>
      </w:tblGrid>
      <w:tr w:rsidR="004C1053" w:rsidRPr="00E13A8E" w14:paraId="493659EE" w14:textId="77777777" w:rsidTr="004C1053">
        <w:tc>
          <w:tcPr>
            <w:tcW w:w="3346" w:type="dxa"/>
            <w:tcBorders>
              <w:top w:val="single" w:sz="1" w:space="0" w:color="000000"/>
              <w:left w:val="single" w:sz="1" w:space="0" w:color="000000"/>
              <w:bottom w:val="single" w:sz="1" w:space="0" w:color="000000"/>
              <w:right w:val="single" w:sz="1" w:space="0" w:color="000000"/>
            </w:tcBorders>
          </w:tcPr>
          <w:p w14:paraId="0D823A4C" w14:textId="77777777" w:rsidR="004C1053" w:rsidRPr="00E13A8E" w:rsidRDefault="004C1053" w:rsidP="00812BCF">
            <w:pPr>
              <w:suppressLineNumbers/>
              <w:spacing w:after="0"/>
              <w:jc w:val="both"/>
              <w:rPr>
                <w:rFonts w:ascii="Arial" w:eastAsia="Times New Roman" w:hAnsi="Arial" w:cs="Arial"/>
                <w:lang w:eastAsia="ar-SA"/>
              </w:rPr>
            </w:pPr>
            <w:r>
              <w:rPr>
                <w:rFonts w:ascii="Arial" w:eastAsia="Times New Roman" w:hAnsi="Arial" w:cs="Arial"/>
                <w:lang w:eastAsia="ar-SA"/>
              </w:rPr>
              <w:t>Naziv</w:t>
            </w:r>
            <w:r w:rsidRPr="00E13A8E">
              <w:rPr>
                <w:rFonts w:ascii="Arial" w:eastAsia="Times New Roman" w:hAnsi="Arial" w:cs="Arial"/>
                <w:lang w:eastAsia="ar-SA"/>
              </w:rPr>
              <w:t xml:space="preserve"> </w:t>
            </w:r>
          </w:p>
        </w:tc>
        <w:tc>
          <w:tcPr>
            <w:tcW w:w="2977" w:type="dxa"/>
            <w:tcBorders>
              <w:top w:val="single" w:sz="1" w:space="0" w:color="000000"/>
              <w:left w:val="single" w:sz="1" w:space="0" w:color="000000"/>
              <w:bottom w:val="single" w:sz="1" w:space="0" w:color="000000"/>
              <w:right w:val="single" w:sz="1" w:space="0" w:color="000000"/>
            </w:tcBorders>
          </w:tcPr>
          <w:p w14:paraId="58032E07" w14:textId="77777777" w:rsidR="004C1053" w:rsidRDefault="004C1053"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brez DDV</w:t>
            </w:r>
          </w:p>
        </w:tc>
        <w:tc>
          <w:tcPr>
            <w:tcW w:w="2835" w:type="dxa"/>
            <w:tcBorders>
              <w:top w:val="single" w:sz="1" w:space="0" w:color="000000"/>
              <w:left w:val="single" w:sz="1" w:space="0" w:color="000000"/>
              <w:bottom w:val="single" w:sz="1" w:space="0" w:color="000000"/>
              <w:right w:val="single" w:sz="1" w:space="0" w:color="000000"/>
            </w:tcBorders>
          </w:tcPr>
          <w:p w14:paraId="0D09BA22" w14:textId="77777777" w:rsidR="004C1053" w:rsidRDefault="004C1053"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z DDV</w:t>
            </w:r>
          </w:p>
        </w:tc>
      </w:tr>
      <w:tr w:rsidR="004C1053" w:rsidRPr="00E13A8E" w14:paraId="76EAEB22" w14:textId="77777777" w:rsidTr="004C1053">
        <w:tc>
          <w:tcPr>
            <w:tcW w:w="3346" w:type="dxa"/>
            <w:tcBorders>
              <w:top w:val="single" w:sz="1" w:space="0" w:color="000000"/>
              <w:left w:val="single" w:sz="1" w:space="0" w:color="000000"/>
              <w:bottom w:val="single" w:sz="1" w:space="0" w:color="000000"/>
              <w:right w:val="single" w:sz="1" w:space="0" w:color="000000"/>
            </w:tcBorders>
          </w:tcPr>
          <w:p w14:paraId="33A83A03" w14:textId="77777777" w:rsidR="004C1053" w:rsidRPr="00E13A8E" w:rsidRDefault="004C1053"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57C66632" w14:textId="77777777" w:rsidR="004C1053" w:rsidRPr="00E13A8E" w:rsidRDefault="004C1053" w:rsidP="00812BCF">
            <w:pPr>
              <w:suppressLineNumbers/>
              <w:spacing w:after="0"/>
              <w:jc w:val="both"/>
              <w:rPr>
                <w:rFonts w:ascii="Arial" w:eastAsia="Times New Roman" w:hAnsi="Arial"/>
                <w:lang w:eastAsia="ar-SA"/>
              </w:rPr>
            </w:pPr>
          </w:p>
        </w:tc>
        <w:tc>
          <w:tcPr>
            <w:tcW w:w="2835" w:type="dxa"/>
            <w:tcBorders>
              <w:top w:val="single" w:sz="1" w:space="0" w:color="000000"/>
              <w:left w:val="single" w:sz="1" w:space="0" w:color="000000"/>
              <w:bottom w:val="single" w:sz="1" w:space="0" w:color="000000"/>
              <w:right w:val="single" w:sz="1" w:space="0" w:color="000000"/>
            </w:tcBorders>
          </w:tcPr>
          <w:p w14:paraId="714B7596" w14:textId="77777777" w:rsidR="004C1053" w:rsidRPr="00E13A8E" w:rsidRDefault="004C1053" w:rsidP="00812BCF">
            <w:pPr>
              <w:suppressLineNumbers/>
              <w:spacing w:after="0"/>
              <w:jc w:val="both"/>
              <w:rPr>
                <w:rFonts w:ascii="Arial" w:eastAsia="Times New Roman" w:hAnsi="Arial"/>
                <w:lang w:eastAsia="ar-SA"/>
              </w:rPr>
            </w:pPr>
          </w:p>
        </w:tc>
      </w:tr>
    </w:tbl>
    <w:p w14:paraId="44C4BAA5" w14:textId="77777777" w:rsidR="009B7A19" w:rsidRDefault="009B7A19" w:rsidP="006C2A4D">
      <w:pPr>
        <w:spacing w:after="0"/>
        <w:jc w:val="both"/>
        <w:rPr>
          <w:rFonts w:ascii="Arial" w:eastAsia="Times New Roman" w:hAnsi="Arial"/>
          <w:szCs w:val="24"/>
          <w:lang w:eastAsia="ar-SA"/>
        </w:rPr>
      </w:pPr>
    </w:p>
    <w:p w14:paraId="39A40BAA"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Okvirna </w:t>
      </w:r>
      <w:r>
        <w:rPr>
          <w:rFonts w:ascii="Arial" w:eastAsia="Times New Roman" w:hAnsi="Arial"/>
          <w:szCs w:val="24"/>
          <w:lang w:eastAsia="ar-SA"/>
        </w:rPr>
        <w:t xml:space="preserve">dvoletna </w:t>
      </w:r>
      <w:r w:rsidRPr="00E13A8E">
        <w:rPr>
          <w:rFonts w:ascii="Arial" w:eastAsia="Times New Roman" w:hAnsi="Arial"/>
          <w:szCs w:val="24"/>
          <w:lang w:eastAsia="ar-SA"/>
        </w:rPr>
        <w:t>pogodbena vrednost za dobavljeno blago po tej pogodbi iz vseh sklopov znaša _____</w:t>
      </w:r>
      <w:r>
        <w:rPr>
          <w:rFonts w:ascii="Arial" w:eastAsia="Times New Roman" w:hAnsi="Arial"/>
          <w:szCs w:val="24"/>
          <w:lang w:eastAsia="ar-SA"/>
        </w:rPr>
        <w:t>______________-</w:t>
      </w:r>
      <w:r w:rsidRPr="00E13A8E">
        <w:rPr>
          <w:rFonts w:ascii="Arial" w:eastAsia="Times New Roman" w:hAnsi="Arial"/>
          <w:szCs w:val="24"/>
          <w:lang w:eastAsia="ar-SA"/>
        </w:rPr>
        <w:t>EUR brez DDV-ja oz. ___</w:t>
      </w:r>
      <w:r>
        <w:rPr>
          <w:rFonts w:ascii="Arial" w:eastAsia="Times New Roman" w:hAnsi="Arial"/>
          <w:szCs w:val="24"/>
          <w:lang w:eastAsia="ar-SA"/>
        </w:rPr>
        <w:t>_____________</w:t>
      </w:r>
      <w:r w:rsidRPr="00E13A8E">
        <w:rPr>
          <w:rFonts w:ascii="Arial" w:eastAsia="Times New Roman" w:hAnsi="Arial"/>
          <w:szCs w:val="24"/>
          <w:lang w:eastAsia="ar-SA"/>
        </w:rPr>
        <w:t>_ EUR z DDV-jem.</w:t>
      </w:r>
    </w:p>
    <w:p w14:paraId="1D54374B" w14:textId="77777777" w:rsidR="00782919" w:rsidRDefault="00782919" w:rsidP="006C2A4D">
      <w:pPr>
        <w:spacing w:after="0"/>
        <w:jc w:val="both"/>
        <w:rPr>
          <w:rFonts w:ascii="Arial" w:eastAsia="Times New Roman" w:hAnsi="Arial"/>
          <w:szCs w:val="24"/>
          <w:lang w:eastAsia="ar-SA"/>
        </w:rPr>
      </w:pPr>
    </w:p>
    <w:p w14:paraId="65603CCB"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8091D46" w14:textId="77777777" w:rsidR="006C2A4D" w:rsidRPr="00E13A8E" w:rsidRDefault="006C2A4D" w:rsidP="006C2A4D">
      <w:pPr>
        <w:spacing w:after="0"/>
        <w:jc w:val="both"/>
        <w:rPr>
          <w:rFonts w:ascii="Times New Roman" w:eastAsia="Times New Roman" w:hAnsi="Times New Roman"/>
          <w:b/>
          <w:sz w:val="24"/>
          <w:szCs w:val="24"/>
          <w:lang w:eastAsia="ar-SA"/>
        </w:rPr>
      </w:pPr>
    </w:p>
    <w:p w14:paraId="50B4E4FD" w14:textId="77777777" w:rsidR="006C2A4D" w:rsidRPr="00C733D8" w:rsidRDefault="006C2A4D" w:rsidP="006C2A4D">
      <w:pPr>
        <w:spacing w:after="0"/>
        <w:jc w:val="both"/>
        <w:rPr>
          <w:rFonts w:ascii="Arial" w:eastAsia="Times New Roman" w:hAnsi="Arial"/>
          <w:lang w:eastAsia="ar-SA"/>
        </w:rPr>
      </w:pPr>
      <w:r w:rsidRPr="00C733D8">
        <w:rPr>
          <w:rFonts w:ascii="Arial" w:eastAsia="Times New Roman" w:hAnsi="Arial"/>
          <w:lang w:eastAsia="ar-SA"/>
        </w:rPr>
        <w:t>Za cene blaga, ki so predmet te pogodbe veljajo cene iz ponudbe.</w:t>
      </w:r>
    </w:p>
    <w:p w14:paraId="46C1A097" w14:textId="77777777" w:rsidR="006C2A4D" w:rsidRPr="00C733D8" w:rsidRDefault="006C2A4D" w:rsidP="006C2A4D">
      <w:pPr>
        <w:spacing w:after="0"/>
        <w:jc w:val="both"/>
        <w:rPr>
          <w:rFonts w:ascii="Arial" w:hAnsi="Arial" w:cs="Arial"/>
          <w:color w:val="000000"/>
        </w:rPr>
      </w:pPr>
    </w:p>
    <w:p w14:paraId="0D3AA32A" w14:textId="77777777" w:rsidR="006C2A4D" w:rsidRPr="00C733D8" w:rsidRDefault="006C2A4D" w:rsidP="006C2A4D">
      <w:pPr>
        <w:spacing w:after="0"/>
        <w:jc w:val="both"/>
        <w:rPr>
          <w:rFonts w:ascii="Arial" w:eastAsia="Times New Roman" w:hAnsi="Arial"/>
          <w:lang w:eastAsia="ar-SA"/>
        </w:rPr>
      </w:pPr>
      <w:r w:rsidRPr="00C733D8">
        <w:rPr>
          <w:rFonts w:ascii="Arial" w:hAnsi="Arial" w:cs="Arial"/>
          <w:color w:val="000000"/>
        </w:rPr>
        <w:t xml:space="preserve">Cene iz Predračuna - Seznama razpisanega blaga so izražene v evrih. </w:t>
      </w:r>
      <w:r w:rsidRPr="00C733D8">
        <w:rPr>
          <w:rFonts w:ascii="Arial" w:eastAsia="Times New Roman" w:hAnsi="Arial"/>
          <w:lang w:eastAsia="ar-SA"/>
        </w:rPr>
        <w:t xml:space="preserve">Cene blaga z vključenim popustom vključujejo vse stroške dobavitelja, ki so potrebni za izvedbo naročila </w:t>
      </w:r>
      <w:r w:rsidRPr="00C733D8">
        <w:rPr>
          <w:rFonts w:ascii="Arial" w:eastAsia="Times New Roman" w:hAnsi="Arial"/>
          <w:lang w:eastAsia="ar-SA"/>
        </w:rPr>
        <w:lastRenderedPageBreak/>
        <w:t>(davki, morebitne carine, transportni in zavarovalni stroški, stroški skladiščenja, testiranja na sedežu ponudnika, naročnika ali zunanjih izvajalcih, prevajanje, svetovanje in podobno).</w:t>
      </w:r>
    </w:p>
    <w:p w14:paraId="1D9241B9" w14:textId="77777777" w:rsidR="006C2A4D" w:rsidRPr="00C733D8" w:rsidRDefault="006C2A4D" w:rsidP="006C2A4D">
      <w:pPr>
        <w:spacing w:after="0"/>
        <w:jc w:val="both"/>
        <w:rPr>
          <w:rFonts w:ascii="Times New Roman" w:eastAsia="Times New Roman" w:hAnsi="Times New Roman"/>
          <w:lang w:eastAsia="ar-SA"/>
        </w:rPr>
      </w:pPr>
    </w:p>
    <w:p w14:paraId="0EF02A48" w14:textId="77777777" w:rsidR="006C2A4D" w:rsidRPr="00695A13" w:rsidRDefault="006C2A4D" w:rsidP="006C2A4D">
      <w:pPr>
        <w:spacing w:after="0"/>
        <w:jc w:val="both"/>
        <w:rPr>
          <w:rFonts w:ascii="Arial" w:eastAsia="Times New Roman" w:hAnsi="Arial"/>
          <w:color w:val="000000"/>
          <w:lang w:eastAsia="ar-SA"/>
        </w:rPr>
      </w:pPr>
      <w:r w:rsidRPr="00695A13">
        <w:rPr>
          <w:rFonts w:ascii="Arial" w:eastAsia="Times New Roman" w:hAnsi="Arial"/>
          <w:color w:val="000000"/>
          <w:lang w:eastAsia="ar-SA"/>
        </w:rPr>
        <w:t xml:space="preserve">Cene veljajo </w:t>
      </w:r>
      <w:proofErr w:type="spellStart"/>
      <w:r w:rsidRPr="00695A13">
        <w:rPr>
          <w:rFonts w:ascii="Arial" w:eastAsia="Times New Roman" w:hAnsi="Arial"/>
          <w:color w:val="000000"/>
          <w:lang w:eastAsia="ar-SA"/>
        </w:rPr>
        <w:t>dpp</w:t>
      </w:r>
      <w:proofErr w:type="spellEnd"/>
      <w:r w:rsidRPr="00695A13">
        <w:rPr>
          <w:rFonts w:ascii="Arial" w:eastAsia="Times New Roman" w:hAnsi="Arial"/>
          <w:color w:val="000000"/>
          <w:lang w:eastAsia="ar-SA"/>
        </w:rPr>
        <w:t>. skladišče bolnišnična lekarna – razloženo.</w:t>
      </w:r>
    </w:p>
    <w:p w14:paraId="2E92B7FE" w14:textId="77777777" w:rsidR="006C2A4D" w:rsidRPr="00695A13" w:rsidRDefault="006C2A4D" w:rsidP="006C2A4D">
      <w:pPr>
        <w:spacing w:before="225" w:after="225"/>
        <w:jc w:val="both"/>
        <w:rPr>
          <w:color w:val="000000"/>
        </w:rPr>
      </w:pPr>
      <w:r w:rsidRPr="00695A13">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DA948B7" w14:textId="77777777" w:rsidR="006C2A4D" w:rsidRPr="00695A13" w:rsidRDefault="006C2A4D" w:rsidP="006C2A4D">
      <w:pPr>
        <w:spacing w:before="225" w:after="225"/>
        <w:jc w:val="both"/>
        <w:rPr>
          <w:color w:val="000000"/>
        </w:rPr>
      </w:pPr>
      <w:r w:rsidRPr="00695A13">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ascii="Arial" w:hAnsi="Arial" w:cs="Arial"/>
          <w:color w:val="000000"/>
        </w:rPr>
        <w:t>Ur.l</w:t>
      </w:r>
      <w:proofErr w:type="spellEnd"/>
      <w:r w:rsidRPr="00695A13">
        <w:rPr>
          <w:rFonts w:ascii="Arial" w:hAnsi="Arial" w:cs="Arial"/>
          <w:color w:val="000000"/>
        </w:rPr>
        <w:t>. RS, št.1/04).</w:t>
      </w:r>
    </w:p>
    <w:p w14:paraId="72576C38" w14:textId="77777777" w:rsidR="006C2A4D" w:rsidRPr="00695A13" w:rsidRDefault="006C2A4D" w:rsidP="006C2A4D">
      <w:pPr>
        <w:spacing w:after="0"/>
        <w:jc w:val="both"/>
        <w:rPr>
          <w:rFonts w:ascii="Times New Roman" w:eastAsia="Times New Roman" w:hAnsi="Times New Roman"/>
          <w:color w:val="000000"/>
          <w:lang w:eastAsia="ar-SA"/>
        </w:rPr>
      </w:pPr>
      <w:r w:rsidRPr="00695A13">
        <w:rPr>
          <w:rFonts w:ascii="Arial" w:hAnsi="Arial"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1EDF9516" w14:textId="77777777" w:rsidR="006C2A4D" w:rsidRDefault="006C2A4D" w:rsidP="006C2A4D">
      <w:pPr>
        <w:spacing w:after="0"/>
        <w:jc w:val="both"/>
        <w:rPr>
          <w:rFonts w:ascii="Arial" w:eastAsia="Times New Roman" w:hAnsi="Arial"/>
          <w:b/>
          <w:szCs w:val="24"/>
          <w:lang w:eastAsia="ar-SA"/>
        </w:rPr>
      </w:pPr>
    </w:p>
    <w:p w14:paraId="02672079"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OBRAČUN IN ROK PLAČILA</w:t>
      </w:r>
    </w:p>
    <w:p w14:paraId="49556D4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6D4DA318" w14:textId="77777777" w:rsidR="006C2A4D" w:rsidRPr="00E13A8E" w:rsidRDefault="006C2A4D" w:rsidP="006C2A4D">
      <w:pPr>
        <w:spacing w:after="0"/>
        <w:jc w:val="center"/>
        <w:rPr>
          <w:rFonts w:ascii="Times New Roman" w:eastAsia="Times New Roman" w:hAnsi="Times New Roman"/>
          <w:b/>
          <w:sz w:val="24"/>
          <w:szCs w:val="24"/>
          <w:lang w:eastAsia="ar-SA"/>
        </w:rPr>
      </w:pPr>
    </w:p>
    <w:p w14:paraId="253E5369" w14:textId="617BC6F3" w:rsidR="004C1053" w:rsidRDefault="004C1053" w:rsidP="004C1053">
      <w:pPr>
        <w:spacing w:after="0"/>
        <w:jc w:val="both"/>
        <w:rPr>
          <w:rFonts w:eastAsia="Times New Roman" w:cs="Arial"/>
          <w:lang w:eastAsia="ar-SA"/>
        </w:rPr>
      </w:pPr>
      <w:r w:rsidRPr="00E13A8E">
        <w:rPr>
          <w:rFonts w:ascii="Arial" w:eastAsia="Times New Roman" w:hAnsi="Arial"/>
          <w:szCs w:val="24"/>
          <w:lang w:eastAsia="ar-SA"/>
        </w:rPr>
        <w:t xml:space="preserve">Naročnik se obvezuje izvršiti plačilo za dobavljeno blago po predmetnih naročilih na račun dobavitelja </w:t>
      </w:r>
      <w:r>
        <w:rPr>
          <w:rFonts w:ascii="Arial" w:eastAsia="Times New Roman" w:hAnsi="Arial"/>
          <w:szCs w:val="24"/>
          <w:lang w:eastAsia="ar-SA"/>
        </w:rPr>
        <w:t>navedenem na izdanem računu za predmetno blago</w:t>
      </w:r>
      <w:r w:rsidRPr="00E13A8E">
        <w:rPr>
          <w:rFonts w:ascii="Arial" w:eastAsia="Times New Roman" w:hAnsi="Arial"/>
          <w:szCs w:val="24"/>
          <w:lang w:eastAsia="ar-SA"/>
        </w:rPr>
        <w:t xml:space="preserve"> </w:t>
      </w:r>
      <w:r w:rsidRPr="00245EFB">
        <w:rPr>
          <w:rFonts w:eastAsia="Times New Roman" w:cs="Arial"/>
          <w:lang w:eastAsia="ar-SA"/>
        </w:rPr>
        <w:t xml:space="preserve">v roku </w:t>
      </w:r>
      <w:r>
        <w:rPr>
          <w:rFonts w:eastAsia="Times New Roman" w:cs="Arial"/>
          <w:lang w:eastAsia="ar-SA"/>
        </w:rPr>
        <w:t>6</w:t>
      </w:r>
      <w:r w:rsidRPr="00245EFB">
        <w:rPr>
          <w:rFonts w:eastAsia="Times New Roman" w:cs="Arial"/>
          <w:lang w:eastAsia="ar-SA"/>
        </w:rPr>
        <w:t xml:space="preserve">0 </w:t>
      </w:r>
      <w:r w:rsidRPr="006E6CB7">
        <w:rPr>
          <w:rFonts w:eastAsia="Times New Roman" w:cs="Arial"/>
          <w:lang w:eastAsia="ar-SA"/>
        </w:rPr>
        <w:t>dni od prejema pravilno izstavljenega računa oziroma v roku skladnem z veljavnimi predpisi.</w:t>
      </w:r>
    </w:p>
    <w:p w14:paraId="2308910A" w14:textId="77777777" w:rsidR="006C2A4D" w:rsidRPr="00E13A8E" w:rsidRDefault="006C2A4D" w:rsidP="006C2A4D">
      <w:pPr>
        <w:spacing w:after="0"/>
        <w:jc w:val="both"/>
        <w:rPr>
          <w:rFonts w:ascii="Arial" w:eastAsia="Times New Roman" w:hAnsi="Arial" w:cs="Arial"/>
          <w:lang w:eastAsia="ar-SA"/>
        </w:rPr>
      </w:pPr>
    </w:p>
    <w:p w14:paraId="499975BC"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36"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dobavnicami ter primopredajnima zapisnikoma, podpisanima s strani kupca in prodajalca. </w:t>
      </w:r>
    </w:p>
    <w:p w14:paraId="1F46838B" w14:textId="77777777" w:rsidR="006C2A4D" w:rsidRPr="00E13A8E" w:rsidRDefault="006C2A4D" w:rsidP="006C2A4D">
      <w:pPr>
        <w:spacing w:after="0"/>
        <w:jc w:val="both"/>
        <w:rPr>
          <w:rFonts w:ascii="Arial" w:eastAsia="Times New Roman" w:hAnsi="Arial" w:cs="Arial"/>
          <w:lang w:eastAsia="ar-SA"/>
        </w:rPr>
      </w:pPr>
    </w:p>
    <w:p w14:paraId="73AB2D9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0902356F" w14:textId="77777777" w:rsidR="006C2A4D" w:rsidRPr="00E13A8E" w:rsidRDefault="006C2A4D" w:rsidP="006C2A4D">
      <w:pPr>
        <w:spacing w:after="0"/>
        <w:jc w:val="both"/>
        <w:rPr>
          <w:rFonts w:ascii="Times New Roman" w:eastAsia="Times New Roman" w:hAnsi="Times New Roman"/>
          <w:sz w:val="24"/>
          <w:szCs w:val="24"/>
          <w:lang w:eastAsia="ar-SA"/>
        </w:rPr>
      </w:pPr>
    </w:p>
    <w:p w14:paraId="34C8A2C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V primeru, da naročnik blaga ne bi plačal v dogovorjenem roku, ima dobavitelj pravico obračunati zakonite zamudne obresti, ki tečejo od dneva zapadlosti računa pa do plačila.</w:t>
      </w:r>
    </w:p>
    <w:p w14:paraId="01798CA0" w14:textId="77777777" w:rsidR="009B7A19" w:rsidRDefault="009B7A19" w:rsidP="006C2A4D">
      <w:pPr>
        <w:spacing w:after="0"/>
        <w:jc w:val="both"/>
        <w:rPr>
          <w:rFonts w:ascii="Arial" w:eastAsia="Times New Roman" w:hAnsi="Arial"/>
          <w:b/>
          <w:szCs w:val="24"/>
          <w:lang w:eastAsia="ar-SA"/>
        </w:rPr>
      </w:pPr>
    </w:p>
    <w:p w14:paraId="4E9D7B56" w14:textId="50A267EB"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IZVAJANJA POGODBE</w:t>
      </w:r>
    </w:p>
    <w:p w14:paraId="0A91760D"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96A821B" w14:textId="77777777" w:rsidR="006C2A4D" w:rsidRPr="00E13A8E" w:rsidRDefault="006C2A4D" w:rsidP="006C2A4D">
      <w:pPr>
        <w:spacing w:after="0" w:line="240" w:lineRule="auto"/>
        <w:ind w:left="1080"/>
        <w:rPr>
          <w:rFonts w:ascii="Arial" w:eastAsia="Times New Roman" w:hAnsi="Arial"/>
          <w:b/>
          <w:szCs w:val="24"/>
          <w:lang w:eastAsia="ar-SA"/>
        </w:rPr>
      </w:pPr>
    </w:p>
    <w:p w14:paraId="560DEDD2"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Predmet javnega naročila so stalne nabave blaga, ki jih naročnik po obsegu in časovno ne more vnaprej določiti. Obseg (količin) dobav te pogodbe, ki jih bo naročnik naročal je okviren.</w:t>
      </w:r>
    </w:p>
    <w:p w14:paraId="6F696AFA" w14:textId="77777777" w:rsidR="006C2A4D" w:rsidRPr="00E13A8E" w:rsidRDefault="006C2A4D" w:rsidP="006C2A4D">
      <w:pPr>
        <w:spacing w:after="0"/>
        <w:jc w:val="both"/>
        <w:rPr>
          <w:rFonts w:ascii="Arial" w:eastAsia="Times New Roman" w:hAnsi="Arial"/>
          <w:szCs w:val="24"/>
          <w:lang w:eastAsia="ar-SA"/>
        </w:rPr>
      </w:pPr>
    </w:p>
    <w:p w14:paraId="3A39E2EB"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Naročnik in dobavitelj se izrecno dogovorita, da bo naročnik v obdobju trajanja te pogodbe kupoval le tiste vrste in količine blaga iz predračuna, ki jih bo dejansko potreboval. Naročnik </w:t>
      </w:r>
      <w:r w:rsidRPr="00E13A8E">
        <w:rPr>
          <w:rFonts w:ascii="Arial" w:eastAsia="Times New Roman" w:hAnsi="Arial"/>
          <w:szCs w:val="24"/>
          <w:lang w:eastAsia="ar-SA"/>
        </w:rPr>
        <w:lastRenderedPageBreak/>
        <w:t>se s to pogodbo ne zavezuje k nabavi celotnih količin blaga, določenih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saj je količina zanj v trenutku sklepanja te pogodbe objektivno neugotovljiva.</w:t>
      </w:r>
    </w:p>
    <w:p w14:paraId="59C33300" w14:textId="77777777" w:rsidR="006C2A4D" w:rsidRPr="00E13A8E" w:rsidRDefault="006C2A4D" w:rsidP="006C2A4D">
      <w:pPr>
        <w:spacing w:after="0"/>
        <w:jc w:val="both"/>
        <w:rPr>
          <w:rFonts w:ascii="Times New Roman" w:eastAsia="Times New Roman" w:hAnsi="Times New Roman"/>
          <w:sz w:val="24"/>
          <w:szCs w:val="24"/>
          <w:lang w:eastAsia="ar-SA"/>
        </w:rPr>
      </w:pPr>
    </w:p>
    <w:p w14:paraId="30887AD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7EDD5CE6" w14:textId="77777777" w:rsidR="006C2A4D" w:rsidRPr="00E13A8E" w:rsidRDefault="006C2A4D" w:rsidP="006C2A4D">
      <w:pPr>
        <w:spacing w:after="0"/>
        <w:jc w:val="both"/>
        <w:rPr>
          <w:rFonts w:ascii="Times New Roman" w:eastAsia="Times New Roman" w:hAnsi="Times New Roman"/>
          <w:sz w:val="24"/>
          <w:szCs w:val="24"/>
          <w:lang w:eastAsia="ar-SA"/>
        </w:rPr>
      </w:pPr>
    </w:p>
    <w:p w14:paraId="0D41D8BF"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zavezuje, da bo za dodatne dobave istovrstnega blaga, ki ni vsebovano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naročniku na podlagi povabila predložil ponudbo.</w:t>
      </w:r>
    </w:p>
    <w:p w14:paraId="3224CE29" w14:textId="77777777" w:rsidR="006C2A4D" w:rsidRPr="00E13A8E" w:rsidRDefault="006C2A4D" w:rsidP="006C2A4D">
      <w:pPr>
        <w:spacing w:after="0"/>
        <w:jc w:val="both"/>
        <w:rPr>
          <w:rFonts w:ascii="Arial" w:eastAsia="Times New Roman" w:hAnsi="Arial"/>
          <w:szCs w:val="24"/>
          <w:lang w:eastAsia="ar-SA"/>
        </w:rPr>
      </w:pPr>
    </w:p>
    <w:p w14:paraId="4905CC4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NAROČANJA</w:t>
      </w:r>
    </w:p>
    <w:p w14:paraId="7E7A309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0A6A2D7"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03C1DC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naroča posamezne vrste blaga sukcesivno glede na potrebe. Naročnik si pridržuje pravico do izrednega naročila.</w:t>
      </w:r>
    </w:p>
    <w:p w14:paraId="3F2F8F7C" w14:textId="77777777" w:rsidR="006C2A4D" w:rsidRPr="00E13A8E" w:rsidRDefault="006C2A4D" w:rsidP="006C2A4D">
      <w:pPr>
        <w:spacing w:after="0"/>
        <w:jc w:val="both"/>
        <w:rPr>
          <w:rFonts w:ascii="Times New Roman" w:eastAsia="Times New Roman" w:hAnsi="Times New Roman"/>
          <w:sz w:val="24"/>
          <w:szCs w:val="24"/>
          <w:lang w:eastAsia="ar-SA"/>
        </w:rPr>
      </w:pPr>
    </w:p>
    <w:p w14:paraId="1EA06EA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bo blago naročal po e-pošti, v kateri bo opredelil vrste in količine blaga.</w:t>
      </w:r>
    </w:p>
    <w:p w14:paraId="0BC0BD28" w14:textId="77777777" w:rsidR="006C2A4D" w:rsidRPr="00E13A8E" w:rsidRDefault="006C2A4D" w:rsidP="006C2A4D">
      <w:pPr>
        <w:spacing w:after="0"/>
        <w:jc w:val="both"/>
        <w:rPr>
          <w:rFonts w:ascii="Arial" w:eastAsia="Times New Roman" w:hAnsi="Arial"/>
          <w:szCs w:val="24"/>
          <w:lang w:eastAsia="ar-SA"/>
        </w:rPr>
      </w:pPr>
    </w:p>
    <w:p w14:paraId="7C255084" w14:textId="71DFD7CC"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Dobavitelj se obvezuje o nezmožnosti dobave obvestiti naročnika v roku 2 ur, v primeru, da naročenega blaga ne bo mogel dobaviti v dogovorjenem </w:t>
      </w:r>
      <w:r w:rsidR="005B062C">
        <w:rPr>
          <w:rFonts w:ascii="Arial" w:eastAsia="Times New Roman" w:hAnsi="Arial"/>
          <w:szCs w:val="24"/>
          <w:lang w:eastAsia="ar-SA"/>
        </w:rPr>
        <w:t xml:space="preserve">dobavnem </w:t>
      </w:r>
      <w:r w:rsidRPr="00E13A8E">
        <w:rPr>
          <w:rFonts w:ascii="Arial" w:eastAsia="Times New Roman" w:hAnsi="Arial"/>
          <w:szCs w:val="24"/>
          <w:lang w:eastAsia="ar-SA"/>
        </w:rPr>
        <w:t xml:space="preserve">roku in pri tem sporočiti dejanski rok dobave. </w:t>
      </w:r>
    </w:p>
    <w:p w14:paraId="3E8EBF81" w14:textId="77777777" w:rsidR="006C2A4D" w:rsidRPr="00E13A8E" w:rsidRDefault="006C2A4D" w:rsidP="006C2A4D">
      <w:pPr>
        <w:spacing w:after="0"/>
        <w:jc w:val="both"/>
        <w:rPr>
          <w:rFonts w:ascii="Times New Roman" w:eastAsia="Times New Roman" w:hAnsi="Times New Roman"/>
          <w:sz w:val="24"/>
          <w:szCs w:val="24"/>
          <w:lang w:eastAsia="ar-SA"/>
        </w:rPr>
      </w:pPr>
    </w:p>
    <w:p w14:paraId="055592E8" w14:textId="77777777" w:rsidR="006C2A4D"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DOBAVA IN PREVZEM BLAGA</w:t>
      </w:r>
    </w:p>
    <w:p w14:paraId="3EF175FE"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0487574" w14:textId="77777777" w:rsidR="006C2A4D" w:rsidRDefault="006C2A4D" w:rsidP="006C2A4D">
      <w:pPr>
        <w:spacing w:after="0"/>
        <w:jc w:val="both"/>
        <w:rPr>
          <w:rFonts w:ascii="Arial" w:eastAsia="Times New Roman" w:hAnsi="Arial"/>
          <w:b/>
          <w:szCs w:val="24"/>
          <w:lang w:eastAsia="ar-SA"/>
        </w:rPr>
      </w:pPr>
    </w:p>
    <w:p w14:paraId="06CEB75D"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Dobavitelj se zavezuje, da bo:</w:t>
      </w:r>
    </w:p>
    <w:p w14:paraId="435D248E" w14:textId="77777777" w:rsidR="006C2A4D" w:rsidRPr="00E13A8E" w:rsidRDefault="006C2A4D" w:rsidP="006C2A4D">
      <w:pPr>
        <w:keepNext/>
        <w:numPr>
          <w:ilvl w:val="0"/>
          <w:numId w:val="13"/>
        </w:numPr>
        <w:spacing w:after="0"/>
        <w:jc w:val="both"/>
        <w:outlineLvl w:val="0"/>
        <w:rPr>
          <w:rFonts w:ascii="Arial" w:eastAsia="Times New Roman" w:hAnsi="Arial"/>
          <w:szCs w:val="20"/>
          <w:lang w:eastAsia="ar-SA"/>
        </w:rPr>
      </w:pPr>
      <w:r w:rsidRPr="00E13A8E">
        <w:rPr>
          <w:rFonts w:ascii="Arial" w:eastAsia="Times New Roman" w:hAnsi="Arial"/>
          <w:szCs w:val="20"/>
          <w:lang w:eastAsia="ar-SA"/>
        </w:rPr>
        <w:t xml:space="preserve">zagotavljal dostavo blaga </w:t>
      </w:r>
      <w:proofErr w:type="spellStart"/>
      <w:r w:rsidRPr="00E13A8E">
        <w:rPr>
          <w:rFonts w:ascii="Arial" w:eastAsia="Times New Roman" w:hAnsi="Arial"/>
          <w:szCs w:val="20"/>
          <w:lang w:eastAsia="ar-SA"/>
        </w:rPr>
        <w:t>ddp</w:t>
      </w:r>
      <w:proofErr w:type="spellEnd"/>
      <w:r w:rsidRPr="00E13A8E">
        <w:rPr>
          <w:rFonts w:ascii="Arial" w:eastAsia="Times New Roman" w:hAnsi="Arial"/>
          <w:szCs w:val="20"/>
          <w:lang w:eastAsia="ar-SA"/>
        </w:rPr>
        <w:t xml:space="preserve"> Splošna bolnišnica Jesenice razloženo v skladišče naročnika – Lekarna - v sklopu ponudbene cene;</w:t>
      </w:r>
    </w:p>
    <w:p w14:paraId="67503725"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naročilo v skladu z veljavnimi predpisi  Republike Slovenije in Evropske unije in s pravili stroke,</w:t>
      </w:r>
    </w:p>
    <w:p w14:paraId="0B60854C"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obveznost strokovno, brezhibno in kvalitetno;</w:t>
      </w:r>
    </w:p>
    <w:p w14:paraId="10E67BF2" w14:textId="09B19325"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 xml:space="preserve">dobavil naročeno blago v dobavnem roku za ves medicinski potrošni material, ki je predmet tega razpisa, v </w:t>
      </w:r>
      <w:r w:rsidR="005B062C">
        <w:rPr>
          <w:rFonts w:ascii="Arial" w:eastAsia="Times New Roman" w:hAnsi="Arial"/>
          <w:szCs w:val="24"/>
          <w:lang w:eastAsia="ar-SA"/>
        </w:rPr>
        <w:t>48</w:t>
      </w:r>
      <w:r w:rsidRPr="00E13A8E">
        <w:rPr>
          <w:rFonts w:ascii="Arial" w:eastAsia="Times New Roman" w:hAnsi="Arial"/>
          <w:szCs w:val="24"/>
          <w:lang w:eastAsia="ar-SA"/>
        </w:rPr>
        <w:t xml:space="preserve"> urah</w:t>
      </w:r>
      <w:r w:rsidR="005B062C">
        <w:rPr>
          <w:rFonts w:ascii="Arial" w:eastAsia="Times New Roman" w:hAnsi="Arial"/>
          <w:szCs w:val="24"/>
          <w:lang w:eastAsia="ar-SA"/>
        </w:rPr>
        <w:t xml:space="preserve"> (dveh delovnih dnevih)</w:t>
      </w:r>
      <w:r w:rsidRPr="00E13A8E">
        <w:rPr>
          <w:rFonts w:ascii="Arial" w:eastAsia="Times New Roman" w:hAnsi="Arial"/>
          <w:szCs w:val="24"/>
          <w:lang w:eastAsia="ar-SA"/>
        </w:rPr>
        <w:t xml:space="preserve"> od potrditve naročila na lokacijo naročnika;</w:t>
      </w:r>
    </w:p>
    <w:p w14:paraId="752DA364"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pri naročilu medicinskega potrošnega materiala dobavil celotne količine naročenega blaga po vsakem posameznem naročilu;</w:t>
      </w:r>
    </w:p>
    <w:p w14:paraId="72E2212C"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da bo kakovost blaga ustrezala obstoječim standardom in deklarirani kakovosti blaga;</w:t>
      </w:r>
    </w:p>
    <w:p w14:paraId="681F79E9"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A94D343"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zagotavljal načelo sledljivosti blaga pri naročniku, pri čemer se zavezuje ob dobavah blaga sklicevati na naročilnico naročnika in zagotavljati ujemanje podatkov: naziv blaga </w:t>
      </w:r>
      <w:r w:rsidRPr="00E13A8E">
        <w:rPr>
          <w:rFonts w:ascii="Arial" w:eastAsia="Times New Roman" w:hAnsi="Arial"/>
          <w:szCs w:val="24"/>
          <w:lang w:eastAsia="ar-SA"/>
        </w:rPr>
        <w:lastRenderedPageBreak/>
        <w:t>in kataloške številke proizvajalca, v ponudbeni dokumentaciji, na dobavnici, računu in embalaži;</w:t>
      </w:r>
    </w:p>
    <w:p w14:paraId="5A796F3B"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7FAD059E" w14:textId="77777777" w:rsidR="006C2A4D" w:rsidRPr="00E13A8E" w:rsidRDefault="006C2A4D" w:rsidP="006C2A4D">
      <w:pPr>
        <w:spacing w:after="0"/>
        <w:jc w:val="both"/>
        <w:rPr>
          <w:rFonts w:ascii="Arial" w:eastAsia="Times New Roman" w:hAnsi="Arial"/>
          <w:szCs w:val="24"/>
          <w:lang w:eastAsia="ar-SA"/>
        </w:rPr>
      </w:pPr>
    </w:p>
    <w:p w14:paraId="2BBD80C6" w14:textId="2391A6BF"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Vsa dobava se vrši v dopoldanskem delovnem času naročnika,</w:t>
      </w:r>
      <w:r w:rsidR="005B062C">
        <w:rPr>
          <w:rFonts w:ascii="Arial" w:eastAsia="Times New Roman" w:hAnsi="Arial"/>
          <w:szCs w:val="24"/>
          <w:lang w:eastAsia="ar-SA"/>
        </w:rPr>
        <w:t xml:space="preserve"> od ponedeljka do petka, </w:t>
      </w:r>
      <w:r w:rsidRPr="00E13A8E">
        <w:rPr>
          <w:rFonts w:ascii="Arial" w:eastAsia="Times New Roman" w:hAnsi="Arial"/>
          <w:szCs w:val="24"/>
          <w:lang w:eastAsia="ar-SA"/>
        </w:rPr>
        <w:t>od 7:00 ure do vključno 14:00 ure.</w:t>
      </w:r>
    </w:p>
    <w:p w14:paraId="200207DE" w14:textId="77777777" w:rsidR="006C2A4D" w:rsidRPr="00E13A8E" w:rsidRDefault="006C2A4D" w:rsidP="006C2A4D">
      <w:pPr>
        <w:spacing w:after="0"/>
        <w:jc w:val="both"/>
        <w:rPr>
          <w:rFonts w:ascii="Times New Roman" w:eastAsia="Times New Roman" w:hAnsi="Times New Roman"/>
          <w:sz w:val="24"/>
          <w:szCs w:val="24"/>
          <w:lang w:eastAsia="ar-SA"/>
        </w:rPr>
      </w:pPr>
    </w:p>
    <w:p w14:paraId="08F4A49F"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mora hkrati z blagom naročniku izročiti tudi pravilno izpolnjeno dobavnico v elektronski in/ali fizični obliki.</w:t>
      </w:r>
    </w:p>
    <w:p w14:paraId="2C5C1A7D" w14:textId="77777777" w:rsidR="006C2A4D" w:rsidRDefault="006C2A4D" w:rsidP="006C2A4D">
      <w:pPr>
        <w:spacing w:after="0"/>
        <w:jc w:val="both"/>
        <w:rPr>
          <w:rFonts w:ascii="Arial" w:eastAsia="Times New Roman" w:hAnsi="Arial"/>
          <w:b/>
          <w:szCs w:val="24"/>
          <w:lang w:eastAsia="ar-SA"/>
        </w:rPr>
      </w:pPr>
    </w:p>
    <w:p w14:paraId="6471062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F04D5DC"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78D49C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zagotavlja kakovost blaga, ki ustreza obstoječim standardom, ki veljajo v Republiki Sloveniji in deklarirani kakovosti na embalaži blaga, pravilom stroke ter zahtevam naročnika.</w:t>
      </w:r>
    </w:p>
    <w:p w14:paraId="6253ACCF" w14:textId="77777777" w:rsidR="006C2A4D" w:rsidRPr="00E13A8E" w:rsidRDefault="006C2A4D" w:rsidP="006C2A4D">
      <w:pPr>
        <w:spacing w:after="0"/>
        <w:jc w:val="both"/>
        <w:rPr>
          <w:rFonts w:ascii="Times New Roman" w:eastAsia="Times New Roman" w:hAnsi="Times New Roman"/>
          <w:sz w:val="24"/>
          <w:szCs w:val="24"/>
          <w:lang w:eastAsia="ar-SA"/>
        </w:rPr>
      </w:pPr>
    </w:p>
    <w:p w14:paraId="3F195B6A"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Dobavitelj naročniku tudi zagotavlja:</w:t>
      </w:r>
    </w:p>
    <w:p w14:paraId="4AD4BFA8"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dobavljeno blago ne bo imelo napak;</w:t>
      </w:r>
    </w:p>
    <w:p w14:paraId="5EC97B2D"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dostavil kvalitetno blago, ki popolnoma ustreza vsem opisom, karakteristikam in specifikacijam, ki so bile dane v okviru dokumentacije v vezi z oddajo javnega naročila ali ponudbene dokumentacije;</w:t>
      </w:r>
    </w:p>
    <w:p w14:paraId="728763CE"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blago pakirano v skladu z veljavnimi zakonskimi predpisi v Republiki Sloveniji;</w:t>
      </w:r>
    </w:p>
    <w:p w14:paraId="4F0CDCB5"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na željo naročnika posredoval vse informacije in podatke o neželenih učinkih;</w:t>
      </w:r>
    </w:p>
    <w:p w14:paraId="3B7BE3CC"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nosil vse stroške, ki bi nastali zaradi odpoklica blaga zaradi napake, storjene s strani dobavitelja oziroma proizvajalca blaga.</w:t>
      </w:r>
    </w:p>
    <w:p w14:paraId="1ADECCFF" w14:textId="77777777" w:rsidR="006C2A4D" w:rsidRPr="00E13A8E" w:rsidRDefault="006C2A4D" w:rsidP="006C2A4D">
      <w:pPr>
        <w:numPr>
          <w:ilvl w:val="0"/>
          <w:numId w:val="12"/>
        </w:numPr>
        <w:spacing w:after="0"/>
        <w:jc w:val="both"/>
        <w:rPr>
          <w:rFonts w:ascii="Arial" w:eastAsia="Times New Roman" w:hAnsi="Arial"/>
          <w:szCs w:val="24"/>
          <w:lang w:eastAsia="ar-SA"/>
        </w:rPr>
      </w:pPr>
      <w:r w:rsidRPr="00E13A8E">
        <w:rPr>
          <w:rFonts w:ascii="Arial" w:eastAsia="Times New Roman" w:hAnsi="Arial"/>
          <w:szCs w:val="24"/>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706B1BD7" w14:textId="77777777" w:rsidR="006C2A4D" w:rsidRDefault="006C2A4D" w:rsidP="006C2A4D">
      <w:pPr>
        <w:spacing w:after="0"/>
        <w:jc w:val="both"/>
        <w:rPr>
          <w:rFonts w:ascii="Times New Roman" w:eastAsia="Times New Roman" w:hAnsi="Times New Roman"/>
          <w:sz w:val="24"/>
          <w:szCs w:val="24"/>
          <w:lang w:eastAsia="ar-SA"/>
        </w:rPr>
      </w:pPr>
    </w:p>
    <w:p w14:paraId="5817F2B4"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29C6B6F0" w14:textId="77777777" w:rsidR="006C2A4D" w:rsidRPr="00E13A8E" w:rsidRDefault="006C2A4D" w:rsidP="006C2A4D">
      <w:pPr>
        <w:spacing w:after="0"/>
        <w:jc w:val="both"/>
        <w:rPr>
          <w:rFonts w:ascii="Arial" w:eastAsia="Times New Roman" w:hAnsi="Arial"/>
          <w:szCs w:val="24"/>
          <w:lang w:eastAsia="ar-SA"/>
        </w:rPr>
      </w:pPr>
    </w:p>
    <w:p w14:paraId="4764DCF8"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w:t>
      </w:r>
      <w:r w:rsidRPr="00E13A8E">
        <w:rPr>
          <w:rFonts w:ascii="Times New Roman" w:eastAsia="Times New Roman" w:hAnsi="Times New Roman"/>
          <w:sz w:val="24"/>
          <w:szCs w:val="24"/>
          <w:lang w:eastAsia="ar-SA"/>
        </w:rPr>
        <w:t xml:space="preserve"> </w:t>
      </w:r>
      <w:r w:rsidRPr="00E13A8E">
        <w:rPr>
          <w:rFonts w:ascii="Arial" w:eastAsia="Times New Roman" w:hAnsi="Arial"/>
          <w:szCs w:val="24"/>
          <w:lang w:eastAsia="ar-SA"/>
        </w:rPr>
        <w:t xml:space="preserve">se obvezuje dostaviti celotni naročeni asortima, ki je bil naročen z eno naročilnico. Izjemoma bo dostava blaga izvedena z različno časovno dinamiko, pri čemer bodo spremni dokumenti izstavljeni po številkah naročilnice. </w:t>
      </w:r>
    </w:p>
    <w:p w14:paraId="037DF063" w14:textId="77777777" w:rsidR="006C2A4D" w:rsidRDefault="006C2A4D" w:rsidP="006C2A4D">
      <w:pPr>
        <w:spacing w:after="0"/>
        <w:jc w:val="both"/>
        <w:rPr>
          <w:rFonts w:ascii="Arial" w:eastAsia="Times New Roman" w:hAnsi="Arial"/>
          <w:szCs w:val="24"/>
          <w:lang w:eastAsia="ar-SA"/>
        </w:rPr>
      </w:pPr>
    </w:p>
    <w:p w14:paraId="117BB4B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1D0DDDF"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4DC847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prevzeti naročeno blago v celoti na podlagi predložene in podpisane dobavnice s strani dobavitelja. Dobavnica in račun morata obvezno vsebovati številko naročilnice.</w:t>
      </w:r>
    </w:p>
    <w:p w14:paraId="2AD36609" w14:textId="77777777" w:rsidR="006C2A4D" w:rsidRPr="00E13A8E" w:rsidRDefault="006C2A4D" w:rsidP="006C2A4D">
      <w:pPr>
        <w:spacing w:after="0"/>
        <w:jc w:val="both"/>
        <w:rPr>
          <w:rFonts w:ascii="Times New Roman" w:eastAsia="Times New Roman" w:hAnsi="Times New Roman"/>
          <w:sz w:val="24"/>
          <w:szCs w:val="24"/>
          <w:lang w:eastAsia="ar-SA"/>
        </w:rPr>
      </w:pPr>
    </w:p>
    <w:p w14:paraId="0AFE2AB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Dobavljeno blago po dobavnici mora imeti enak naziv kot naročeno, enako enoto mere in enako kataloško številko. </w:t>
      </w:r>
    </w:p>
    <w:p w14:paraId="53B92783" w14:textId="77777777" w:rsidR="006C2A4D" w:rsidRPr="00E13A8E" w:rsidRDefault="006C2A4D" w:rsidP="006C2A4D">
      <w:pPr>
        <w:spacing w:after="0"/>
        <w:jc w:val="both"/>
        <w:rPr>
          <w:rFonts w:ascii="Times New Roman" w:eastAsia="Times New Roman" w:hAnsi="Times New Roman"/>
          <w:sz w:val="24"/>
          <w:szCs w:val="24"/>
          <w:lang w:eastAsia="ar-SA"/>
        </w:rPr>
      </w:pPr>
    </w:p>
    <w:p w14:paraId="012DAA8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je dolžan blago in embalažo ob prevzemu na običajen laičen način pregledati.</w:t>
      </w:r>
    </w:p>
    <w:p w14:paraId="4FF4B485" w14:textId="77777777" w:rsidR="006C2A4D" w:rsidRPr="00E13A8E" w:rsidRDefault="006C2A4D" w:rsidP="006C2A4D">
      <w:pPr>
        <w:spacing w:after="0"/>
        <w:jc w:val="both"/>
        <w:rPr>
          <w:rFonts w:ascii="Times New Roman" w:eastAsia="Times New Roman" w:hAnsi="Times New Roman"/>
          <w:sz w:val="24"/>
          <w:szCs w:val="24"/>
          <w:lang w:eastAsia="ar-SA"/>
        </w:rPr>
      </w:pPr>
    </w:p>
    <w:p w14:paraId="79BE2F3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Količinski prevzem se opravi ob prevzemu, kakovostni pa v </w:t>
      </w:r>
      <w:proofErr w:type="spellStart"/>
      <w:r w:rsidRPr="00E13A8E">
        <w:rPr>
          <w:rFonts w:ascii="Arial" w:eastAsia="Times New Roman" w:hAnsi="Arial"/>
          <w:szCs w:val="24"/>
          <w:lang w:eastAsia="ar-SA"/>
        </w:rPr>
        <w:t>uzančnih</w:t>
      </w:r>
      <w:proofErr w:type="spellEnd"/>
      <w:r w:rsidRPr="00E13A8E">
        <w:rPr>
          <w:rFonts w:ascii="Arial" w:eastAsia="Times New Roman" w:hAnsi="Arial"/>
          <w:szCs w:val="24"/>
          <w:lang w:eastAsia="ar-SA"/>
        </w:rPr>
        <w:t xml:space="preserve"> rokih.</w:t>
      </w:r>
    </w:p>
    <w:p w14:paraId="1026B25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napak v količini in/ali kakovosti je naročnik dolžan dobavitelja najkasneje v 24 urah od ugotovitve o tem pisno obvestiti.</w:t>
      </w:r>
    </w:p>
    <w:p w14:paraId="37958203" w14:textId="77777777" w:rsidR="006C2A4D" w:rsidRPr="00E13A8E" w:rsidRDefault="006C2A4D" w:rsidP="006C2A4D">
      <w:pPr>
        <w:spacing w:after="0"/>
        <w:jc w:val="both"/>
        <w:rPr>
          <w:rFonts w:ascii="Times New Roman" w:eastAsia="Times New Roman" w:hAnsi="Times New Roman"/>
          <w:sz w:val="24"/>
          <w:szCs w:val="24"/>
          <w:lang w:eastAsia="ar-SA"/>
        </w:rPr>
      </w:pPr>
    </w:p>
    <w:p w14:paraId="7DA979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mora dobavitelju omogočiti pregled reklamiranega blaga v roku 24 ur.</w:t>
      </w:r>
    </w:p>
    <w:p w14:paraId="69B8E081" w14:textId="77777777" w:rsidR="006C2A4D" w:rsidRPr="00E13A8E" w:rsidRDefault="006C2A4D" w:rsidP="006C2A4D">
      <w:pPr>
        <w:spacing w:after="0"/>
        <w:jc w:val="both"/>
        <w:rPr>
          <w:rFonts w:ascii="Times New Roman" w:eastAsia="Times New Roman" w:hAnsi="Times New Roman"/>
          <w:sz w:val="24"/>
          <w:szCs w:val="24"/>
          <w:lang w:eastAsia="ar-SA"/>
        </w:rPr>
      </w:pPr>
    </w:p>
    <w:p w14:paraId="7489A4BA" w14:textId="32DE8921"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sidR="004C1053">
        <w:rPr>
          <w:rFonts w:ascii="Arial" w:eastAsia="Times New Roman" w:hAnsi="Arial"/>
          <w:szCs w:val="24"/>
          <w:lang w:eastAsia="ar-SA"/>
        </w:rPr>
        <w:t>treh delovnih dneh</w:t>
      </w:r>
      <w:r w:rsidRPr="00E13A8E">
        <w:rPr>
          <w:rFonts w:ascii="Arial" w:eastAsia="Times New Roman" w:hAnsi="Arial"/>
          <w:szCs w:val="24"/>
          <w:lang w:eastAsia="ar-SA"/>
        </w:rPr>
        <w:t xml:space="preserve"> od prejema reklamacije, se bo štelo, da je dobavitelj prešel v zamudo.</w:t>
      </w:r>
    </w:p>
    <w:p w14:paraId="5F817B0A" w14:textId="77777777" w:rsidR="006C2A4D" w:rsidRDefault="006C2A4D" w:rsidP="006C2A4D">
      <w:pPr>
        <w:spacing w:after="0"/>
        <w:jc w:val="both"/>
        <w:rPr>
          <w:rFonts w:ascii="Arial" w:eastAsia="Times New Roman" w:hAnsi="Arial"/>
          <w:szCs w:val="24"/>
          <w:lang w:eastAsia="ar-SA"/>
        </w:rPr>
      </w:pPr>
    </w:p>
    <w:p w14:paraId="055A1810" w14:textId="77777777" w:rsidR="006C2A4D" w:rsidRDefault="006C2A4D" w:rsidP="006C2A4D">
      <w:pPr>
        <w:spacing w:after="0"/>
        <w:jc w:val="both"/>
        <w:rPr>
          <w:rFonts w:cs="Arial"/>
          <w:b/>
          <w:lang w:eastAsia="ar-SA"/>
        </w:rPr>
      </w:pPr>
      <w:r>
        <w:rPr>
          <w:rFonts w:cs="Arial"/>
          <w:b/>
          <w:lang w:eastAsia="ar-SA"/>
        </w:rPr>
        <w:t>OBVEZNOSTI NAROČNIKA</w:t>
      </w:r>
    </w:p>
    <w:p w14:paraId="6C59C0BA" w14:textId="77777777" w:rsidR="006C2A4D" w:rsidRPr="00E9697B" w:rsidRDefault="006C2A4D" w:rsidP="006C2A4D">
      <w:pPr>
        <w:pStyle w:val="Odstavekseznama"/>
        <w:numPr>
          <w:ilvl w:val="0"/>
          <w:numId w:val="14"/>
        </w:numPr>
        <w:suppressAutoHyphens w:val="0"/>
        <w:spacing w:after="0" w:line="240" w:lineRule="auto"/>
        <w:contextualSpacing w:val="0"/>
        <w:jc w:val="center"/>
        <w:rPr>
          <w:rFonts w:ascii="Arial" w:hAnsi="Arial" w:cs="Arial"/>
          <w:b/>
          <w:lang w:eastAsia="ar-SA"/>
        </w:rPr>
      </w:pPr>
      <w:r w:rsidRPr="00E9697B">
        <w:rPr>
          <w:rFonts w:ascii="Arial" w:hAnsi="Arial" w:cs="Arial"/>
          <w:b/>
          <w:lang w:eastAsia="ar-SA"/>
        </w:rPr>
        <w:t>člen</w:t>
      </w:r>
    </w:p>
    <w:p w14:paraId="4A439223" w14:textId="77777777" w:rsidR="006C2A4D" w:rsidRDefault="006C2A4D" w:rsidP="006C2A4D">
      <w:pPr>
        <w:pStyle w:val="Naslovpoiljatelja"/>
        <w:spacing w:line="276" w:lineRule="auto"/>
        <w:jc w:val="both"/>
        <w:rPr>
          <w:rFonts w:ascii="Arial" w:hAnsi="Arial" w:cs="Arial"/>
          <w:sz w:val="22"/>
          <w:szCs w:val="22"/>
        </w:rPr>
      </w:pPr>
    </w:p>
    <w:p w14:paraId="1D4A1837" w14:textId="77777777" w:rsidR="006C2A4D" w:rsidRPr="00254800" w:rsidRDefault="006C2A4D" w:rsidP="006C2A4D">
      <w:pPr>
        <w:pStyle w:val="Naslovpoiljatelja"/>
        <w:spacing w:line="276" w:lineRule="auto"/>
        <w:jc w:val="both"/>
        <w:rPr>
          <w:rFonts w:ascii="Arial" w:hAnsi="Arial" w:cs="Arial"/>
          <w:sz w:val="22"/>
          <w:szCs w:val="22"/>
        </w:rPr>
      </w:pPr>
      <w:r w:rsidRPr="00254800">
        <w:rPr>
          <w:rFonts w:ascii="Arial" w:hAnsi="Arial" w:cs="Arial"/>
          <w:sz w:val="22"/>
          <w:szCs w:val="22"/>
        </w:rPr>
        <w:t>Naročnik se obvezuje:</w:t>
      </w:r>
    </w:p>
    <w:p w14:paraId="3E8FC51B"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da bo</w:t>
      </w:r>
      <w:r w:rsidRPr="0070278D">
        <w:rPr>
          <w:rFonts w:ascii="Arial" w:hAnsi="Arial"/>
          <w:sz w:val="22"/>
          <w:szCs w:val="22"/>
          <w:lang w:eastAsia="ar-SA"/>
        </w:rPr>
        <w:t xml:space="preserve"> v obdobju trajanja te pogodbe naročeval le tiste vrste in količine blaga iz predračuna, ki jih bo dejansko potreboval.</w:t>
      </w:r>
    </w:p>
    <w:p w14:paraId="2C896F75"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poravnati svojo finančno obveznost do dobavitelj v dogovorjenih rokih.</w:t>
      </w:r>
    </w:p>
    <w:p w14:paraId="2F859C65" w14:textId="77777777" w:rsidR="006C2A4D" w:rsidRDefault="006C2A4D" w:rsidP="006C2A4D">
      <w:pPr>
        <w:spacing w:after="0"/>
        <w:jc w:val="both"/>
        <w:rPr>
          <w:rFonts w:ascii="Arial" w:eastAsia="Times New Roman" w:hAnsi="Arial"/>
          <w:b/>
          <w:szCs w:val="24"/>
          <w:lang w:eastAsia="ar-SA"/>
        </w:rPr>
      </w:pPr>
    </w:p>
    <w:p w14:paraId="33CD8DB5"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KRITNI KUP</w:t>
      </w:r>
    </w:p>
    <w:p w14:paraId="6FC2296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6BA32CD" w14:textId="77777777" w:rsidR="006C2A4D" w:rsidRPr="00E13A8E" w:rsidRDefault="006C2A4D" w:rsidP="006C2A4D">
      <w:pPr>
        <w:spacing w:after="0"/>
        <w:jc w:val="center"/>
        <w:rPr>
          <w:rFonts w:ascii="Times New Roman" w:eastAsia="Times New Roman" w:hAnsi="Times New Roman"/>
          <w:b/>
          <w:sz w:val="24"/>
          <w:szCs w:val="24"/>
          <w:lang w:eastAsia="ar-SA"/>
        </w:rPr>
      </w:pPr>
    </w:p>
    <w:p w14:paraId="303B9DB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7A1F4F7F" w14:textId="77777777" w:rsidR="006C2A4D" w:rsidRPr="00E13A8E" w:rsidRDefault="006C2A4D" w:rsidP="006C2A4D">
      <w:pPr>
        <w:spacing w:after="0"/>
        <w:jc w:val="both"/>
        <w:rPr>
          <w:rFonts w:ascii="Times New Roman" w:eastAsia="Times New Roman" w:hAnsi="Times New Roman"/>
          <w:sz w:val="24"/>
          <w:szCs w:val="24"/>
          <w:lang w:eastAsia="ar-SA"/>
        </w:rPr>
      </w:pPr>
    </w:p>
    <w:p w14:paraId="1E39B44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6C69683" w14:textId="77777777" w:rsidR="006C2A4D" w:rsidRPr="00E13A8E" w:rsidRDefault="006C2A4D" w:rsidP="006C2A4D">
      <w:pPr>
        <w:spacing w:after="0"/>
        <w:jc w:val="both"/>
        <w:rPr>
          <w:rFonts w:ascii="Arial" w:eastAsia="Times New Roman" w:hAnsi="Arial"/>
          <w:szCs w:val="24"/>
          <w:lang w:eastAsia="ar-SA"/>
        </w:rPr>
      </w:pPr>
    </w:p>
    <w:p w14:paraId="2B88DD5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je dolžan pismeno obvestiti naročnika o nastanku višje sile v najkrajšem času od nastanka višje sile oziroma v roku 3 dni od nastanka.</w:t>
      </w:r>
    </w:p>
    <w:p w14:paraId="3C9FD321" w14:textId="77777777" w:rsidR="006C2A4D" w:rsidRPr="00E13A8E" w:rsidRDefault="006C2A4D" w:rsidP="006C2A4D">
      <w:pPr>
        <w:spacing w:after="0"/>
        <w:jc w:val="both"/>
        <w:rPr>
          <w:rFonts w:ascii="Times New Roman" w:eastAsia="Times New Roman" w:hAnsi="Times New Roman"/>
          <w:sz w:val="24"/>
          <w:szCs w:val="24"/>
          <w:lang w:eastAsia="ar-SA"/>
        </w:rPr>
      </w:pPr>
    </w:p>
    <w:p w14:paraId="5A737D3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1B988EB7" w14:textId="77777777" w:rsidR="006C2A4D" w:rsidRPr="00E13A8E" w:rsidRDefault="006C2A4D" w:rsidP="006C2A4D">
      <w:pPr>
        <w:spacing w:after="0"/>
        <w:jc w:val="both"/>
        <w:rPr>
          <w:rFonts w:ascii="Arial" w:eastAsia="Times New Roman" w:hAnsi="Arial"/>
          <w:szCs w:val="24"/>
          <w:lang w:eastAsia="ar-SA"/>
        </w:rPr>
      </w:pPr>
    </w:p>
    <w:p w14:paraId="46A7B82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Šteje se, da je bil dobavitelj o nameravanem kritnem kupu obveščen, če naročnik razpolaga z dokazilom o poslanem obvestilu. </w:t>
      </w:r>
    </w:p>
    <w:p w14:paraId="2B4FA5ED" w14:textId="77777777" w:rsidR="006C2A4D" w:rsidRPr="00E13A8E" w:rsidRDefault="006C2A4D" w:rsidP="006C2A4D">
      <w:pPr>
        <w:spacing w:after="0"/>
        <w:jc w:val="both"/>
        <w:rPr>
          <w:rFonts w:ascii="Times New Roman" w:eastAsia="Times New Roman" w:hAnsi="Times New Roman"/>
          <w:sz w:val="24"/>
          <w:szCs w:val="24"/>
          <w:lang w:eastAsia="ar-SA"/>
        </w:rPr>
      </w:pPr>
    </w:p>
    <w:p w14:paraId="299D4A11" w14:textId="77777777" w:rsidR="006C2A4D" w:rsidRPr="00245EFB" w:rsidRDefault="006C2A4D" w:rsidP="006C2A4D">
      <w:pPr>
        <w:spacing w:after="0"/>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122F4745" w14:textId="77777777" w:rsidR="006C2A4D" w:rsidRDefault="006C2A4D" w:rsidP="006C2A4D">
      <w:pPr>
        <w:spacing w:after="0"/>
        <w:jc w:val="both"/>
        <w:rPr>
          <w:rFonts w:ascii="Times New Roman" w:eastAsia="Times New Roman" w:hAnsi="Times New Roman"/>
          <w:sz w:val="24"/>
          <w:szCs w:val="24"/>
          <w:lang w:eastAsia="ar-SA"/>
        </w:rPr>
      </w:pPr>
    </w:p>
    <w:p w14:paraId="1AE8EA1F" w14:textId="77777777" w:rsidR="00475274" w:rsidRPr="00E13A8E" w:rsidRDefault="00475274" w:rsidP="006C2A4D">
      <w:pPr>
        <w:spacing w:after="0"/>
        <w:jc w:val="both"/>
        <w:rPr>
          <w:rFonts w:ascii="Times New Roman" w:eastAsia="Times New Roman" w:hAnsi="Times New Roman"/>
          <w:sz w:val="24"/>
          <w:szCs w:val="24"/>
          <w:lang w:eastAsia="ar-SA"/>
        </w:rPr>
      </w:pPr>
    </w:p>
    <w:p w14:paraId="74152B58" w14:textId="77777777" w:rsidR="005B062C" w:rsidRPr="0034788B" w:rsidRDefault="005B062C" w:rsidP="005B062C">
      <w:pPr>
        <w:numPr>
          <w:ilvl w:val="0"/>
          <w:numId w:val="14"/>
        </w:numPr>
        <w:spacing w:after="0"/>
        <w:jc w:val="center"/>
        <w:rPr>
          <w:rFonts w:ascii="Arial" w:eastAsia="Times New Roman" w:hAnsi="Arial" w:cs="Arial"/>
          <w:b/>
          <w:lang w:eastAsia="ar-SA"/>
        </w:rPr>
      </w:pPr>
      <w:r w:rsidRPr="0034788B">
        <w:rPr>
          <w:rFonts w:ascii="Arial" w:eastAsia="Times New Roman" w:hAnsi="Arial" w:cs="Arial"/>
          <w:b/>
          <w:lang w:eastAsia="ar-SA"/>
        </w:rPr>
        <w:lastRenderedPageBreak/>
        <w:t>člen</w:t>
      </w:r>
    </w:p>
    <w:p w14:paraId="6B2CCEDE" w14:textId="77777777" w:rsidR="005B062C" w:rsidRPr="00CF3913" w:rsidRDefault="005B062C" w:rsidP="005B062C">
      <w:pPr>
        <w:spacing w:after="0"/>
        <w:jc w:val="both"/>
        <w:rPr>
          <w:rFonts w:ascii="Arial" w:eastAsia="Times New Roman" w:hAnsi="Arial" w:cs="Arial"/>
          <w:lang w:eastAsia="ar-SA"/>
        </w:rPr>
      </w:pPr>
    </w:p>
    <w:p w14:paraId="31091D40" w14:textId="77777777" w:rsidR="005B062C" w:rsidRPr="00CF3913" w:rsidRDefault="005B062C" w:rsidP="005B062C">
      <w:pPr>
        <w:jc w:val="both"/>
        <w:rPr>
          <w:rFonts w:ascii="Arial" w:eastAsiaTheme="minorHAnsi"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45B3EACE" w14:textId="77777777" w:rsidR="005B062C" w:rsidRPr="00CF3913" w:rsidRDefault="005B062C" w:rsidP="005B062C">
      <w:pPr>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2243B069" w14:textId="77777777" w:rsidR="005B062C" w:rsidRPr="00CF3913" w:rsidRDefault="005B062C" w:rsidP="005B062C">
      <w:pPr>
        <w:jc w:val="both"/>
        <w:rPr>
          <w:rFonts w:ascii="Arial" w:hAnsi="Arial" w:cs="Arial"/>
          <w:lang w:eastAsia="ar-SA"/>
        </w:rPr>
      </w:pPr>
      <w:r w:rsidRPr="00CF3913">
        <w:rPr>
          <w:rFonts w:ascii="Arial" w:hAnsi="Arial" w:cs="Arial"/>
          <w:lang w:eastAsia="ar-SA"/>
        </w:rPr>
        <w:t>Morebitno razliko o ceni med pogodbeno določenim blagom in enakovrednim nadomestkom, je dolžan kriti dobavitelj. Če je cena nadomestnega blaga nižja ceni pogodbeno določenega, dobavitelj naročniku zaračuna nižjo ceno.</w:t>
      </w:r>
    </w:p>
    <w:p w14:paraId="19D3823D" w14:textId="77777777" w:rsidR="005B062C" w:rsidRPr="00C20461" w:rsidRDefault="005B062C" w:rsidP="005B062C">
      <w:pPr>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0BADA1A7"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PODIZVAJALCI</w:t>
      </w:r>
    </w:p>
    <w:p w14:paraId="1F1F4C47" w14:textId="77777777" w:rsidR="006C2A4D"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EBDF3A6" w14:textId="77777777" w:rsidR="006C2A4D" w:rsidRPr="00E13A8E" w:rsidRDefault="006C2A4D" w:rsidP="006C2A4D">
      <w:pPr>
        <w:spacing w:after="0" w:line="240" w:lineRule="auto"/>
        <w:ind w:left="1080"/>
        <w:rPr>
          <w:rFonts w:ascii="Arial" w:eastAsia="Times New Roman" w:hAnsi="Arial"/>
          <w:b/>
          <w:szCs w:val="24"/>
          <w:lang w:eastAsia="ar-SA"/>
        </w:rPr>
      </w:pPr>
    </w:p>
    <w:p w14:paraId="2838CF18" w14:textId="420277B5" w:rsidR="006C2A4D" w:rsidRPr="00E13A8E" w:rsidRDefault="004C1053" w:rsidP="006C2A4D">
      <w:pPr>
        <w:spacing w:after="0"/>
        <w:jc w:val="both"/>
        <w:rPr>
          <w:rFonts w:ascii="Arial" w:eastAsia="Times New Roman" w:hAnsi="Arial"/>
          <w:b/>
          <w:szCs w:val="24"/>
          <w:lang w:eastAsia="ar-SA"/>
        </w:rPr>
      </w:pPr>
      <w:r>
        <w:rPr>
          <w:rFonts w:eastAsia="Times New Roman" w:cs="Arial"/>
          <w:bCs/>
          <w:lang w:eastAsia="ar-SA"/>
        </w:rPr>
        <w:t>Dobavitelj</w:t>
      </w:r>
      <w:r w:rsidRPr="006E6CB7">
        <w:rPr>
          <w:rFonts w:eastAsia="Times New Roman" w:cs="Arial"/>
          <w:bCs/>
          <w:lang w:eastAsia="ar-SA"/>
        </w:rPr>
        <w:t xml:space="preserve"> bo naročilo izvedel samostojno brez podizvajalcev.</w:t>
      </w:r>
    </w:p>
    <w:p w14:paraId="2B83C518" w14:textId="77777777" w:rsidR="006C2A4D" w:rsidRDefault="006C2A4D" w:rsidP="006C2A4D">
      <w:pPr>
        <w:spacing w:after="0"/>
        <w:jc w:val="both"/>
        <w:rPr>
          <w:rFonts w:ascii="Times New Roman" w:eastAsia="Times New Roman" w:hAnsi="Times New Roman"/>
          <w:sz w:val="24"/>
          <w:szCs w:val="24"/>
          <w:lang w:eastAsia="ar-SA"/>
        </w:rPr>
      </w:pPr>
    </w:p>
    <w:p w14:paraId="792CEC1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 xml:space="preserve">VAROVANJE POSLOVNE SKRIVNOSTI, PROTIKORUPCIJSKO DOLOČILO IN </w:t>
      </w:r>
      <w:r>
        <w:rPr>
          <w:rFonts w:ascii="Arial" w:eastAsia="Times New Roman" w:hAnsi="Arial"/>
          <w:b/>
          <w:szCs w:val="24"/>
          <w:lang w:eastAsia="ar-SA"/>
        </w:rPr>
        <w:t>RAZVEZNI POGOJ</w:t>
      </w:r>
    </w:p>
    <w:p w14:paraId="4B6A9F1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667373"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7967D5CB"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1F81D6D7" w14:textId="77777777" w:rsidR="006C2A4D" w:rsidRPr="00E13A8E" w:rsidRDefault="006C2A4D" w:rsidP="006C2A4D">
      <w:pPr>
        <w:spacing w:after="0"/>
        <w:jc w:val="both"/>
        <w:rPr>
          <w:rFonts w:ascii="Arial" w:eastAsia="Times New Roman" w:hAnsi="Arial"/>
          <w:szCs w:val="24"/>
          <w:lang w:eastAsia="ar-SA"/>
        </w:rPr>
      </w:pPr>
    </w:p>
    <w:p w14:paraId="531BC6F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6BAC581A" w14:textId="77777777" w:rsidR="006C2A4D" w:rsidRPr="00E13A8E" w:rsidRDefault="006C2A4D" w:rsidP="006C2A4D">
      <w:pPr>
        <w:spacing w:after="0"/>
        <w:jc w:val="both"/>
        <w:rPr>
          <w:rFonts w:ascii="Arial" w:eastAsia="Times New Roman" w:hAnsi="Arial"/>
          <w:szCs w:val="24"/>
          <w:lang w:eastAsia="ar-SA"/>
        </w:rPr>
      </w:pPr>
    </w:p>
    <w:p w14:paraId="4DBCD90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60DDC311" w14:textId="77777777" w:rsidR="006C2A4D" w:rsidRPr="00E13A8E" w:rsidRDefault="006C2A4D" w:rsidP="006C2A4D">
      <w:pPr>
        <w:spacing w:after="0"/>
        <w:jc w:val="both"/>
        <w:rPr>
          <w:rFonts w:ascii="Arial" w:eastAsia="Times New Roman" w:hAnsi="Arial"/>
          <w:szCs w:val="24"/>
          <w:lang w:eastAsia="ar-SA"/>
        </w:rPr>
      </w:pPr>
    </w:p>
    <w:p w14:paraId="36915CDC"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lahko s pisnim dogovorom določita izjeme od te določbe.</w:t>
      </w:r>
    </w:p>
    <w:p w14:paraId="147333BA" w14:textId="77777777" w:rsidR="00063F31" w:rsidRDefault="00063F31" w:rsidP="006C2A4D">
      <w:pPr>
        <w:spacing w:after="0"/>
        <w:jc w:val="both"/>
        <w:rPr>
          <w:rFonts w:ascii="Arial" w:eastAsia="Times New Roman" w:hAnsi="Arial"/>
          <w:szCs w:val="24"/>
          <w:lang w:eastAsia="ar-SA"/>
        </w:rPr>
      </w:pPr>
    </w:p>
    <w:p w14:paraId="19644813" w14:textId="77777777" w:rsidR="004C1053" w:rsidRPr="00417BAE" w:rsidRDefault="004C1053" w:rsidP="004C1053">
      <w:pPr>
        <w:pStyle w:val="Naslovpoiljatelja"/>
        <w:numPr>
          <w:ilvl w:val="0"/>
          <w:numId w:val="14"/>
        </w:numPr>
        <w:spacing w:line="276" w:lineRule="auto"/>
        <w:jc w:val="center"/>
        <w:rPr>
          <w:rFonts w:ascii="Arial" w:eastAsia="Calibri" w:hAnsi="Arial" w:cs="Arial"/>
          <w:b/>
          <w:bCs/>
          <w:sz w:val="22"/>
          <w:szCs w:val="22"/>
          <w:lang w:eastAsia="en-US"/>
        </w:rPr>
      </w:pPr>
      <w:r w:rsidRPr="00417BAE">
        <w:rPr>
          <w:rFonts w:ascii="Arial" w:eastAsia="Calibri" w:hAnsi="Arial" w:cs="Arial"/>
          <w:b/>
          <w:bCs/>
          <w:sz w:val="22"/>
          <w:szCs w:val="22"/>
          <w:lang w:eastAsia="en-US"/>
        </w:rPr>
        <w:t>člen</w:t>
      </w:r>
    </w:p>
    <w:p w14:paraId="372DB7FA" w14:textId="77777777" w:rsidR="004C1053" w:rsidRPr="00254800" w:rsidRDefault="004C1053" w:rsidP="004C1053">
      <w:pPr>
        <w:pStyle w:val="Naslovpoiljatelja"/>
        <w:spacing w:line="276" w:lineRule="auto"/>
        <w:jc w:val="both"/>
        <w:rPr>
          <w:rFonts w:ascii="Arial" w:eastAsia="Calibri" w:hAnsi="Arial" w:cs="Arial"/>
          <w:sz w:val="22"/>
          <w:szCs w:val="22"/>
          <w:lang w:eastAsia="en-US"/>
        </w:rPr>
      </w:pPr>
    </w:p>
    <w:p w14:paraId="6FF7B8B3" w14:textId="77777777" w:rsidR="004C1053" w:rsidRPr="00743D01" w:rsidRDefault="004C1053" w:rsidP="004C1053">
      <w:pPr>
        <w:spacing w:after="0"/>
        <w:jc w:val="both"/>
      </w:pPr>
      <w:r w:rsidRPr="00743D01">
        <w:t>Ta pogodba je nična, kadar kdo v imenu ali na račun druge pogodbene stranke predstavniku ali posredniku naročnika obljubi, ponudi ali da kakšno nedovoljeno korist za:</w:t>
      </w:r>
    </w:p>
    <w:p w14:paraId="0D75A4CA" w14:textId="77777777" w:rsidR="004C1053" w:rsidRPr="00743D01" w:rsidRDefault="004C1053" w:rsidP="004C1053">
      <w:pPr>
        <w:spacing w:after="0"/>
        <w:jc w:val="both"/>
      </w:pPr>
      <w:r w:rsidRPr="00743D01">
        <w:lastRenderedPageBreak/>
        <w:t>-</w:t>
      </w:r>
      <w:r w:rsidRPr="00743D01">
        <w:tab/>
        <w:t xml:space="preserve">pridobitev posla ali </w:t>
      </w:r>
    </w:p>
    <w:p w14:paraId="753F934D" w14:textId="77777777" w:rsidR="004C1053" w:rsidRPr="00743D01" w:rsidRDefault="004C1053" w:rsidP="004C1053">
      <w:pPr>
        <w:spacing w:after="0"/>
        <w:jc w:val="both"/>
      </w:pPr>
      <w:r w:rsidRPr="00743D01">
        <w:t>-</w:t>
      </w:r>
      <w:r w:rsidRPr="00743D01">
        <w:tab/>
        <w:t xml:space="preserve">za sklenitev posla pod ugodnejšimi pogoji ali </w:t>
      </w:r>
    </w:p>
    <w:p w14:paraId="2302DA79" w14:textId="77777777" w:rsidR="004C1053" w:rsidRPr="00743D01" w:rsidRDefault="004C1053" w:rsidP="004C1053">
      <w:pPr>
        <w:spacing w:after="0"/>
        <w:jc w:val="both"/>
      </w:pPr>
      <w:r w:rsidRPr="00743D01">
        <w:t>-</w:t>
      </w:r>
      <w:r w:rsidRPr="00743D01">
        <w:tab/>
        <w:t xml:space="preserve">za opustitev dolžnega nadzora nad izvajanjem pogodbenih obveznosti ali </w:t>
      </w:r>
    </w:p>
    <w:p w14:paraId="3F842435" w14:textId="77777777" w:rsidR="004C1053" w:rsidRDefault="004C1053" w:rsidP="004C1053">
      <w:pPr>
        <w:spacing w:after="0"/>
        <w:jc w:val="both"/>
      </w:pPr>
      <w:r w:rsidRPr="00743D01">
        <w:t>-</w:t>
      </w:r>
      <w:r w:rsidRPr="00743D01">
        <w:tab/>
        <w:t>za drugo ravnanje ali opustitev, s katerim je naročniku povzročena škoda ali je omogočena pridobitev nedovoljene koristi predstavniku naročnika, drugi pogodbeni stranki ali njenemu predstavniku, zastopniku, posredniku</w:t>
      </w:r>
      <w:r>
        <w:t>.</w:t>
      </w:r>
    </w:p>
    <w:p w14:paraId="77693006" w14:textId="77777777" w:rsidR="004C1053" w:rsidRPr="00E13A8E" w:rsidRDefault="004C1053" w:rsidP="006C2A4D">
      <w:pPr>
        <w:spacing w:after="0"/>
        <w:jc w:val="both"/>
        <w:rPr>
          <w:rFonts w:ascii="Arial" w:eastAsia="Times New Roman" w:hAnsi="Arial"/>
          <w:szCs w:val="24"/>
          <w:lang w:eastAsia="ar-SA"/>
        </w:rPr>
      </w:pPr>
    </w:p>
    <w:p w14:paraId="14CB348D" w14:textId="77777777" w:rsidR="006C2A4D" w:rsidRPr="00E13A8E" w:rsidRDefault="006C2A4D" w:rsidP="004C1053">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2ABB2DB" w14:textId="77777777" w:rsidR="006C2A4D" w:rsidRPr="00E13A8E" w:rsidRDefault="006C2A4D" w:rsidP="006C2A4D">
      <w:pPr>
        <w:spacing w:after="0"/>
        <w:jc w:val="center"/>
        <w:rPr>
          <w:rFonts w:ascii="Times New Roman" w:eastAsia="Times New Roman" w:hAnsi="Times New Roman"/>
          <w:b/>
          <w:sz w:val="24"/>
          <w:szCs w:val="24"/>
          <w:lang w:eastAsia="ar-SA"/>
        </w:rPr>
      </w:pPr>
    </w:p>
    <w:p w14:paraId="1FF9524A" w14:textId="77777777" w:rsidR="006C2A4D" w:rsidRDefault="006C2A4D" w:rsidP="006C2A4D">
      <w:pPr>
        <w:spacing w:after="0"/>
        <w:ind w:right="7"/>
        <w:jc w:val="both"/>
        <w:rPr>
          <w:rFonts w:cs="Arial"/>
        </w:rPr>
      </w:pPr>
      <w:r w:rsidRPr="007F5CFE">
        <w:rPr>
          <w:rFonts w:cs="Arial"/>
        </w:rPr>
        <w:t xml:space="preserve">Pogodba preneha veljati, če bo naročnik tekom izvajanja tega pogodbe seznanjen, da je sodišče s pravnomočno odločitvijo ugotovilo kršitev obveznosti iz drugega odstavka 3. člena Zakona o javnem naročanju (Uradni list RS, št. 91/15, </w:t>
      </w:r>
      <w:r>
        <w:rPr>
          <w:rFonts w:cs="Arial"/>
        </w:rPr>
        <w:t>s spremembami</w:t>
      </w:r>
      <w:r w:rsidRPr="007F5CFE">
        <w:rPr>
          <w:rFonts w:cs="Arial"/>
        </w:rPr>
        <w:t>)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w:t>
      </w:r>
      <w:r>
        <w:rPr>
          <w:rFonts w:cs="Arial"/>
        </w:rPr>
        <w:t>a</w:t>
      </w:r>
      <w:r w:rsidRPr="007F5CFE">
        <w:rPr>
          <w:rFonts w:cs="Arial"/>
        </w:rPr>
        <w:t xml:space="preserve"> obvesti, da je bil seznanjen s kršitvijo in posledicah navedenega, kot so opredeljene s tem členom.</w:t>
      </w:r>
    </w:p>
    <w:p w14:paraId="3AD6B10F" w14:textId="77777777" w:rsidR="006C2A4D" w:rsidRPr="007F5CFE" w:rsidRDefault="006C2A4D" w:rsidP="006C2A4D">
      <w:pPr>
        <w:spacing w:after="0"/>
        <w:ind w:right="7"/>
        <w:jc w:val="both"/>
        <w:rPr>
          <w:rFonts w:cs="Arial"/>
        </w:rPr>
      </w:pPr>
    </w:p>
    <w:p w14:paraId="59534D90" w14:textId="77777777" w:rsidR="006C2A4D" w:rsidRDefault="006C2A4D" w:rsidP="006C2A4D">
      <w:pPr>
        <w:spacing w:after="0"/>
        <w:ind w:right="7"/>
        <w:jc w:val="both"/>
        <w:rPr>
          <w:rFonts w:cs="Arial"/>
        </w:rPr>
      </w:pPr>
      <w:r w:rsidRPr="007F5CFE">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6BD3613B" w14:textId="77777777" w:rsidR="006C2A4D" w:rsidRPr="007F5CFE" w:rsidRDefault="006C2A4D" w:rsidP="006C2A4D">
      <w:pPr>
        <w:spacing w:after="0"/>
        <w:ind w:right="7"/>
        <w:jc w:val="both"/>
        <w:rPr>
          <w:rFonts w:cs="Arial"/>
        </w:rPr>
      </w:pPr>
    </w:p>
    <w:p w14:paraId="2745FF0F" w14:textId="77777777" w:rsidR="006C2A4D" w:rsidRDefault="006C2A4D" w:rsidP="006C2A4D">
      <w:pPr>
        <w:spacing w:after="0"/>
        <w:ind w:right="6"/>
        <w:jc w:val="both"/>
        <w:rPr>
          <w:rFonts w:cs="Arial"/>
          <w:color w:val="000000"/>
          <w:shd w:val="clear" w:color="auto" w:fill="FFFFFF"/>
        </w:rPr>
      </w:pPr>
      <w:r w:rsidRPr="007F5CFE">
        <w:rPr>
          <w:rFonts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4356A835" w14:textId="77777777" w:rsidR="006C2A4D" w:rsidRPr="00E13A8E" w:rsidRDefault="006C2A4D" w:rsidP="006C2A4D">
      <w:pPr>
        <w:autoSpaceDE w:val="0"/>
        <w:autoSpaceDN w:val="0"/>
        <w:adjustRightInd w:val="0"/>
        <w:spacing w:after="0"/>
        <w:jc w:val="both"/>
        <w:rPr>
          <w:rFonts w:ascii="Arial" w:eastAsia="Times New Roman" w:hAnsi="Arial" w:cs="Arial"/>
          <w:bCs/>
          <w:lang w:eastAsia="ar-SA"/>
        </w:rPr>
      </w:pPr>
    </w:p>
    <w:p w14:paraId="6E7FD736"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ZAVAROVANJE</w:t>
      </w:r>
    </w:p>
    <w:p w14:paraId="39702A47" w14:textId="77777777" w:rsidR="006C2A4D" w:rsidRPr="00E13A8E" w:rsidRDefault="006C2A4D" w:rsidP="004C1053">
      <w:pPr>
        <w:numPr>
          <w:ilvl w:val="0"/>
          <w:numId w:val="14"/>
        </w:numPr>
        <w:spacing w:after="0"/>
        <w:jc w:val="center"/>
        <w:rPr>
          <w:rFonts w:ascii="Arial" w:eastAsia="Times New Roman" w:hAnsi="Arial"/>
          <w:b/>
          <w:szCs w:val="24"/>
          <w:lang w:eastAsia="ar-SA"/>
        </w:rPr>
      </w:pPr>
      <w:r w:rsidRPr="00E13A8E">
        <w:rPr>
          <w:rFonts w:ascii="Arial" w:eastAsia="Times New Roman" w:hAnsi="Arial"/>
          <w:b/>
          <w:szCs w:val="24"/>
          <w:lang w:eastAsia="ar-SA"/>
        </w:rPr>
        <w:t>člen</w:t>
      </w:r>
    </w:p>
    <w:p w14:paraId="1F12C2C8" w14:textId="77777777" w:rsidR="006C2A4D" w:rsidRPr="00E13A8E" w:rsidRDefault="006C2A4D" w:rsidP="006C2A4D">
      <w:pPr>
        <w:spacing w:after="0"/>
        <w:jc w:val="both"/>
        <w:rPr>
          <w:rFonts w:ascii="Arial" w:eastAsia="Times New Roman" w:hAnsi="Arial"/>
          <w:b/>
          <w:szCs w:val="24"/>
          <w:lang w:eastAsia="ar-SA"/>
        </w:rPr>
      </w:pPr>
    </w:p>
    <w:p w14:paraId="2DC73618" w14:textId="272D5A83"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w:t>
      </w:r>
      <w:r>
        <w:rPr>
          <w:rFonts w:ascii="Arial" w:eastAsia="Times New Roman" w:hAnsi="Arial"/>
          <w:szCs w:val="24"/>
          <w:lang w:eastAsia="ar-SA"/>
        </w:rPr>
        <w:t>ob</w:t>
      </w:r>
      <w:r w:rsidRPr="00E13A8E">
        <w:rPr>
          <w:rFonts w:ascii="Arial" w:eastAsia="Times New Roman" w:hAnsi="Arial"/>
          <w:szCs w:val="24"/>
          <w:lang w:eastAsia="ar-SA"/>
        </w:rPr>
        <w:t xml:space="preserve"> podpisu te pogodbe naročniku izročiti menično izjavo z menico za dobro izvedbo pogodbenih obveznosti v višini 5% </w:t>
      </w:r>
      <w:r w:rsidR="005B062C">
        <w:rPr>
          <w:rFonts w:ascii="Arial" w:eastAsia="Times New Roman" w:hAnsi="Arial"/>
          <w:szCs w:val="24"/>
          <w:lang w:eastAsia="ar-SA"/>
        </w:rPr>
        <w:t xml:space="preserve">skupne </w:t>
      </w:r>
      <w:r w:rsidRPr="00E13A8E">
        <w:rPr>
          <w:rFonts w:ascii="Arial" w:eastAsia="Times New Roman" w:hAnsi="Arial"/>
          <w:szCs w:val="24"/>
          <w:lang w:eastAsia="ar-SA"/>
        </w:rPr>
        <w:t xml:space="preserve">pogodbene vrednosti iz </w:t>
      </w:r>
      <w:r>
        <w:rPr>
          <w:rFonts w:ascii="Arial" w:eastAsia="Times New Roman" w:hAnsi="Arial"/>
          <w:szCs w:val="24"/>
          <w:lang w:eastAsia="ar-SA"/>
        </w:rPr>
        <w:t>5</w:t>
      </w:r>
      <w:r w:rsidRPr="00E13A8E">
        <w:rPr>
          <w:rFonts w:ascii="Arial" w:eastAsia="Times New Roman" w:hAnsi="Arial"/>
          <w:szCs w:val="24"/>
          <w:lang w:eastAsia="ar-SA"/>
        </w:rPr>
        <w:t>. člena te</w:t>
      </w:r>
      <w:r>
        <w:rPr>
          <w:rFonts w:ascii="Arial" w:eastAsia="Times New Roman" w:hAnsi="Arial"/>
          <w:szCs w:val="24"/>
          <w:lang w:eastAsia="ar-SA"/>
        </w:rPr>
        <w:t xml:space="preserve"> </w:t>
      </w:r>
      <w:r w:rsidRPr="00E13A8E">
        <w:rPr>
          <w:rFonts w:ascii="Arial" w:eastAsia="Times New Roman" w:hAnsi="Arial"/>
          <w:szCs w:val="24"/>
          <w:lang w:eastAsia="ar-SA"/>
        </w:rPr>
        <w:t>pogodbe z vključenim DDV,</w:t>
      </w:r>
      <w:r>
        <w:rPr>
          <w:rFonts w:ascii="Arial" w:eastAsia="Times New Roman" w:hAnsi="Arial"/>
          <w:szCs w:val="24"/>
          <w:lang w:eastAsia="ar-SA"/>
        </w:rPr>
        <w:t xml:space="preserve"> v kolikor pogodbena vrednost presega vrednost 5.000,00 EUR brez DDV. V</w:t>
      </w:r>
      <w:r w:rsidRPr="00E13A8E">
        <w:rPr>
          <w:rFonts w:ascii="Arial" w:eastAsia="Times New Roman" w:hAnsi="Arial"/>
          <w:szCs w:val="24"/>
          <w:lang w:eastAsia="ar-SA"/>
        </w:rPr>
        <w:t>eljavnost</w:t>
      </w:r>
      <w:r>
        <w:rPr>
          <w:rFonts w:ascii="Arial" w:eastAsia="Times New Roman" w:hAnsi="Arial"/>
          <w:szCs w:val="24"/>
          <w:lang w:eastAsia="ar-SA"/>
        </w:rPr>
        <w:t xml:space="preserve"> menične izjave in menice mora biti</w:t>
      </w:r>
      <w:r w:rsidRPr="00E13A8E">
        <w:rPr>
          <w:rFonts w:ascii="Arial" w:eastAsia="Times New Roman" w:hAnsi="Arial"/>
          <w:szCs w:val="24"/>
          <w:lang w:eastAsia="ar-SA"/>
        </w:rPr>
        <w:t xml:space="preserve"> še najmanj 1 teden po poteku veljavnosti pogodbe</w:t>
      </w:r>
    </w:p>
    <w:p w14:paraId="4E72FC7A" w14:textId="77777777" w:rsidR="006C2A4D" w:rsidRPr="00E13A8E" w:rsidRDefault="006C2A4D" w:rsidP="006C2A4D">
      <w:pPr>
        <w:spacing w:after="0"/>
        <w:jc w:val="both"/>
        <w:rPr>
          <w:rFonts w:ascii="Times New Roman" w:eastAsia="Times New Roman" w:hAnsi="Times New Roman"/>
          <w:sz w:val="24"/>
          <w:szCs w:val="24"/>
          <w:lang w:eastAsia="ar-SA"/>
        </w:rPr>
      </w:pPr>
    </w:p>
    <w:p w14:paraId="2C4CB248"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V primeru </w:t>
      </w:r>
      <w:proofErr w:type="spellStart"/>
      <w:r w:rsidRPr="00E13A8E">
        <w:rPr>
          <w:rFonts w:ascii="Arial" w:eastAsia="Times New Roman" w:hAnsi="Arial"/>
          <w:szCs w:val="24"/>
          <w:lang w:eastAsia="ar-SA"/>
        </w:rPr>
        <w:t>vnovčitve</w:t>
      </w:r>
      <w:proofErr w:type="spellEnd"/>
      <w:r w:rsidRPr="00E13A8E">
        <w:rPr>
          <w:rFonts w:ascii="Arial" w:eastAsia="Times New Roman" w:hAnsi="Arial"/>
          <w:szCs w:val="24"/>
          <w:lang w:eastAsia="ar-SA"/>
        </w:rPr>
        <w:t xml:space="preserve"> menice za dobro izvedbo pogodbenih obveznosti, bo moral dobavitelj pogodbe vnovčeno menico ustrezno nadomestiti z novo.</w:t>
      </w:r>
    </w:p>
    <w:p w14:paraId="15604575" w14:textId="77777777" w:rsidR="006C2A4D" w:rsidRPr="00E13A8E" w:rsidRDefault="006C2A4D" w:rsidP="006C2A4D">
      <w:pPr>
        <w:spacing w:after="0"/>
        <w:jc w:val="both"/>
        <w:rPr>
          <w:rFonts w:ascii="Times New Roman" w:eastAsia="Times New Roman" w:hAnsi="Times New Roman"/>
          <w:sz w:val="24"/>
          <w:szCs w:val="24"/>
          <w:lang w:eastAsia="ar-SA"/>
        </w:rPr>
      </w:pPr>
    </w:p>
    <w:p w14:paraId="2955500E"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Naročnik bo zavarovanje za dobro izvedbo pogodbenih obveznosti lahko unovčil, če naročeno blago pri posamezni dobavi:</w:t>
      </w:r>
    </w:p>
    <w:p w14:paraId="48ECE58E" w14:textId="77777777" w:rsidR="006C2A4D" w:rsidRPr="00E13A8E" w:rsidRDefault="006C2A4D" w:rsidP="006C2A4D">
      <w:pPr>
        <w:numPr>
          <w:ilvl w:val="0"/>
          <w:numId w:val="11"/>
        </w:numPr>
        <w:spacing w:after="0"/>
        <w:jc w:val="both"/>
        <w:rPr>
          <w:rFonts w:ascii="Symbol" w:eastAsia="Times New Roman" w:hAnsi="Symbol"/>
          <w:szCs w:val="24"/>
          <w:lang w:eastAsia="ar-SA"/>
        </w:rPr>
      </w:pPr>
      <w:r w:rsidRPr="00E13A8E">
        <w:rPr>
          <w:rFonts w:ascii="Arial" w:eastAsia="Times New Roman" w:hAnsi="Arial"/>
          <w:szCs w:val="24"/>
          <w:lang w:eastAsia="ar-SA"/>
        </w:rPr>
        <w:t>ne bo odgovarjalo dogovorjenim standardom in kvaliteti;</w:t>
      </w:r>
    </w:p>
    <w:p w14:paraId="432F4277"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ne bo prejel v roku in v količinah, opredeljenih v naročilnici.</w:t>
      </w:r>
    </w:p>
    <w:p w14:paraId="0715ACD2" w14:textId="77777777" w:rsidR="006C2A4D" w:rsidRPr="00E13A8E" w:rsidRDefault="006C2A4D" w:rsidP="006C2A4D">
      <w:pPr>
        <w:spacing w:after="0"/>
        <w:jc w:val="both"/>
        <w:rPr>
          <w:rFonts w:ascii="Arial" w:eastAsia="Times New Roman" w:hAnsi="Arial"/>
          <w:b/>
          <w:szCs w:val="24"/>
          <w:lang w:eastAsia="ar-SA"/>
        </w:rPr>
      </w:pPr>
    </w:p>
    <w:p w14:paraId="6593A2B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lastRenderedPageBreak/>
        <w:t>SKRBNIKA POGODBE</w:t>
      </w:r>
      <w:r w:rsidRPr="00E13A8E">
        <w:rPr>
          <w:rFonts w:ascii="Times New Roman" w:eastAsia="Times New Roman" w:hAnsi="Times New Roman"/>
          <w:sz w:val="24"/>
          <w:szCs w:val="24"/>
          <w:lang w:eastAsia="ar-SA"/>
        </w:rPr>
        <w:t> </w:t>
      </w:r>
    </w:p>
    <w:p w14:paraId="6BD7448A"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C6D4317"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533088DE" w14:textId="77777777" w:rsidR="00CA3DBB" w:rsidRDefault="00CA3DBB" w:rsidP="00CA3DBB">
      <w:pPr>
        <w:spacing w:after="0"/>
        <w:jc w:val="both"/>
        <w:rPr>
          <w:rFonts w:ascii="Arial" w:eastAsia="Times New Roman" w:hAnsi="Arial" w:cs="Arial"/>
          <w:lang w:eastAsia="ar-SA"/>
        </w:rPr>
      </w:pPr>
      <w:r>
        <w:rPr>
          <w:rFonts w:ascii="Arial" w:eastAsia="Times New Roman" w:hAnsi="Arial" w:cs="Arial"/>
          <w:lang w:eastAsia="ar-SA"/>
        </w:rPr>
        <w:t xml:space="preserve">Odgovorna oseba te pogodbe na strani naročnika je </w:t>
      </w:r>
      <w:r w:rsidRPr="00D7446F">
        <w:rPr>
          <w:rFonts w:ascii="Arial" w:eastAsia="Times New Roman" w:hAnsi="Arial" w:cs="Arial"/>
          <w:lang w:eastAsia="ar-SA"/>
        </w:rPr>
        <w:t>vsakokratni direktor zavoda.</w:t>
      </w:r>
      <w:r>
        <w:rPr>
          <w:rFonts w:ascii="Arial" w:eastAsia="Times New Roman" w:hAnsi="Arial" w:cs="Arial"/>
          <w:lang w:eastAsia="ar-SA"/>
        </w:rPr>
        <w:t xml:space="preserve"> </w:t>
      </w:r>
    </w:p>
    <w:p w14:paraId="07FF9554" w14:textId="77777777" w:rsidR="00CA3DBB" w:rsidRDefault="00CA3DBB" w:rsidP="00CA3DBB">
      <w:pPr>
        <w:spacing w:after="0"/>
        <w:jc w:val="both"/>
        <w:rPr>
          <w:rFonts w:ascii="Arial" w:eastAsia="Times New Roman" w:hAnsi="Arial" w:cs="Arial"/>
          <w:lang w:eastAsia="ar-SA"/>
        </w:rPr>
      </w:pPr>
    </w:p>
    <w:p w14:paraId="73106179" w14:textId="77777777" w:rsidR="00CA3DBB" w:rsidRPr="00D9281F" w:rsidRDefault="00CA3DBB" w:rsidP="00CA3DBB">
      <w:pPr>
        <w:spacing w:after="0"/>
        <w:jc w:val="both"/>
        <w:rPr>
          <w:rFonts w:ascii="Arial" w:eastAsia="Times New Roman" w:hAnsi="Arial" w:cs="Arial"/>
          <w:lang w:eastAsia="ar-SA"/>
        </w:rPr>
      </w:pPr>
      <w:r w:rsidRPr="00D9281F">
        <w:rPr>
          <w:rFonts w:ascii="Arial" w:eastAsia="Times New Roman" w:hAnsi="Arial" w:cs="Arial"/>
          <w:lang w:eastAsia="ar-SA"/>
        </w:rPr>
        <w:t xml:space="preserve">Skrbnik pogodbe na strani naročnika je </w:t>
      </w:r>
      <w:r>
        <w:rPr>
          <w:rFonts w:ascii="Arial" w:eastAsia="Times New Roman" w:hAnsi="Arial" w:cs="Arial"/>
          <w:lang w:eastAsia="ar-SA"/>
        </w:rPr>
        <w:t xml:space="preserve">vsakokratni </w:t>
      </w:r>
      <w:r w:rsidRPr="00D9281F">
        <w:rPr>
          <w:rFonts w:ascii="Arial" w:eastAsia="Times New Roman" w:hAnsi="Arial" w:cs="Arial"/>
          <w:lang w:eastAsia="ar-SA"/>
        </w:rPr>
        <w:t xml:space="preserve">predstojnik lekarne. Za čas sklepanja te pogodbe je to </w:t>
      </w:r>
      <w:r>
        <w:rPr>
          <w:rFonts w:ascii="Arial" w:eastAsia="Times New Roman" w:hAnsi="Arial" w:cs="Arial"/>
          <w:lang w:eastAsia="ar-SA"/>
        </w:rPr>
        <w:t>_______________</w:t>
      </w:r>
      <w:r w:rsidRPr="00D9281F">
        <w:rPr>
          <w:rFonts w:ascii="Arial" w:eastAsia="Times New Roman" w:hAnsi="Arial" w:cs="Arial"/>
          <w:lang w:eastAsia="ar-SA"/>
        </w:rPr>
        <w:t>, telefon: 04 5868 258</w:t>
      </w:r>
      <w:r>
        <w:rPr>
          <w:rFonts w:ascii="Arial" w:eastAsia="Times New Roman" w:hAnsi="Arial" w:cs="Arial"/>
          <w:lang w:eastAsia="ar-SA"/>
        </w:rPr>
        <w:t>.</w:t>
      </w:r>
    </w:p>
    <w:p w14:paraId="74CD83BB" w14:textId="77777777" w:rsidR="006C2A4D" w:rsidRPr="00E13A8E" w:rsidRDefault="006C2A4D" w:rsidP="006C2A4D">
      <w:pPr>
        <w:spacing w:after="0"/>
        <w:jc w:val="both"/>
        <w:rPr>
          <w:rFonts w:ascii="Times New Roman" w:eastAsia="Times New Roman" w:hAnsi="Times New Roman"/>
          <w:sz w:val="24"/>
          <w:szCs w:val="24"/>
          <w:lang w:eastAsia="ar-SA"/>
        </w:rPr>
      </w:pPr>
    </w:p>
    <w:p w14:paraId="0B43868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Skrbnik pogodbe na strani dobavitelja je ___________________________</w:t>
      </w:r>
    </w:p>
    <w:p w14:paraId="388C0085" w14:textId="77777777" w:rsidR="006C2A4D" w:rsidRPr="00E13A8E" w:rsidRDefault="006C2A4D" w:rsidP="006C2A4D">
      <w:pPr>
        <w:spacing w:after="0"/>
        <w:jc w:val="both"/>
        <w:rPr>
          <w:rFonts w:ascii="Arial" w:eastAsia="Times New Roman" w:hAnsi="Arial"/>
          <w:b/>
          <w:szCs w:val="24"/>
          <w:lang w:eastAsia="ar-SA"/>
        </w:rPr>
      </w:pPr>
    </w:p>
    <w:p w14:paraId="6DFCB93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PRENEHANJE VELJAVNOSTI POGODBE</w:t>
      </w:r>
    </w:p>
    <w:p w14:paraId="135B71F1"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62EEC1D" w14:textId="77777777" w:rsidR="006C2A4D" w:rsidRPr="00E13A8E" w:rsidRDefault="006C2A4D" w:rsidP="006C2A4D">
      <w:pPr>
        <w:spacing w:after="0"/>
        <w:jc w:val="both"/>
        <w:rPr>
          <w:rFonts w:ascii="Times New Roman" w:eastAsia="Times New Roman" w:hAnsi="Times New Roman"/>
          <w:b/>
          <w:sz w:val="24"/>
          <w:szCs w:val="24"/>
          <w:lang w:eastAsia="ar-SA"/>
        </w:rPr>
      </w:pPr>
    </w:p>
    <w:p w14:paraId="4124EBE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bo vse pripombe v zvezi z izvrševanjem te pogodbe sporočal dobavitelju v pisni obliki. Če dobavitelj ne upošteva upravičenih pripomb naročnika, lahko naročnik od pogodbe odstopi.</w:t>
      </w:r>
    </w:p>
    <w:p w14:paraId="407ACED1" w14:textId="77777777" w:rsidR="006C2A4D" w:rsidRPr="00E13A8E" w:rsidRDefault="006C2A4D" w:rsidP="006C2A4D">
      <w:pPr>
        <w:spacing w:after="0"/>
        <w:jc w:val="both"/>
        <w:rPr>
          <w:rFonts w:ascii="Times New Roman" w:eastAsia="Times New Roman" w:hAnsi="Times New Roman"/>
          <w:sz w:val="24"/>
          <w:szCs w:val="24"/>
          <w:lang w:eastAsia="ar-SA"/>
        </w:rPr>
      </w:pPr>
    </w:p>
    <w:p w14:paraId="425CEFDB"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Naročnik lahko predčasno odpove to pogodbo :</w:t>
      </w:r>
    </w:p>
    <w:p w14:paraId="026A8CCA" w14:textId="77777777" w:rsidR="006C2A4D" w:rsidRPr="00E13A8E" w:rsidRDefault="006C2A4D" w:rsidP="006C2A4D">
      <w:pPr>
        <w:numPr>
          <w:ilvl w:val="0"/>
          <w:numId w:val="11"/>
        </w:numPr>
        <w:spacing w:after="0"/>
        <w:jc w:val="both"/>
        <w:rPr>
          <w:rFonts w:ascii="Arial" w:eastAsia="Times New Roman" w:hAnsi="Arial"/>
          <w:szCs w:val="24"/>
          <w:lang w:eastAsia="ar-SA"/>
        </w:rPr>
      </w:pPr>
      <w:r w:rsidRPr="00E13A8E">
        <w:rPr>
          <w:rFonts w:ascii="Arial" w:eastAsia="Times New Roman" w:hAnsi="Arial"/>
          <w:szCs w:val="24"/>
          <w:lang w:eastAsia="ar-SA"/>
        </w:rPr>
        <w:t>če nastopijo pri dobavitelju okoliščine, ki pomenijo znižanje cen in dobavitelj o tem ne obvesti naročnika in mu ne omogoči ugodnejšega nakupa;</w:t>
      </w:r>
    </w:p>
    <w:p w14:paraId="4CA7C7E5"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neutemeljeno zavrne naročilo;</w:t>
      </w:r>
    </w:p>
    <w:p w14:paraId="5BAC83F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zamuja z izvedbo naročila;</w:t>
      </w:r>
    </w:p>
    <w:p w14:paraId="044FA18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ponavljajočih napak na blagu (dobavljeno blago ne ustreza dogovorjeni vrsti in kakovosti – nekvalitetno blago);</w:t>
      </w:r>
    </w:p>
    <w:p w14:paraId="7DF4891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spremembe v kvaliteti dostavljenega blaga;</w:t>
      </w:r>
    </w:p>
    <w:p w14:paraId="293D0BE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neupravičenih podražitev;</w:t>
      </w:r>
    </w:p>
    <w:p w14:paraId="25FE8C30"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kadar dobavitelj ne upošteva reklamacij glede kakovosti, vrste in količine dobav;</w:t>
      </w:r>
    </w:p>
    <w:p w14:paraId="3154DD2A"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grobo krši ostala določila te pogodbe</w:t>
      </w:r>
    </w:p>
    <w:p w14:paraId="1FB551E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je izvedeno novo predmetno javno naročilo, naročnik o dnevu pravnomočnosti pisno obvesti dobavitelja;</w:t>
      </w:r>
    </w:p>
    <w:p w14:paraId="0A14B762"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zaradi sprememb v poslovanju ne bi več potreboval dobave blaga ali zaradi drugih poslovnih razlogov;</w:t>
      </w:r>
    </w:p>
    <w:p w14:paraId="57CBEC9D"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naročnik naknadno, tekom rabe, ugotovi, da blago kljub izpolnjevanju vseh pogojev iz razpisne dokumentacije ni primerno za uporabo.</w:t>
      </w:r>
    </w:p>
    <w:p w14:paraId="45411DD9" w14:textId="77777777" w:rsidR="006C2A4D" w:rsidRPr="00E13A8E" w:rsidRDefault="006C2A4D" w:rsidP="006C2A4D">
      <w:pPr>
        <w:spacing w:after="0"/>
        <w:jc w:val="both"/>
        <w:rPr>
          <w:rFonts w:ascii="Arial" w:eastAsia="Times New Roman" w:hAnsi="Arial"/>
          <w:szCs w:val="24"/>
          <w:lang w:eastAsia="ar-SA"/>
        </w:rPr>
      </w:pPr>
    </w:p>
    <w:p w14:paraId="6E22ED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Odpoved v primerih iz prejšnjih dveh odstavkov tega člena stopi v veljavo z dnem, ko dobavitelj prejme pisno obvestilo.</w:t>
      </w:r>
    </w:p>
    <w:p w14:paraId="4CF8F954" w14:textId="77777777" w:rsidR="006C2A4D" w:rsidRPr="00E13A8E" w:rsidRDefault="006C2A4D" w:rsidP="006C2A4D">
      <w:pPr>
        <w:spacing w:after="0"/>
        <w:jc w:val="both"/>
        <w:rPr>
          <w:rFonts w:ascii="Times New Roman" w:eastAsia="Times New Roman" w:hAnsi="Times New Roman"/>
          <w:sz w:val="24"/>
          <w:szCs w:val="24"/>
          <w:lang w:eastAsia="ar-SA"/>
        </w:rPr>
      </w:pPr>
    </w:p>
    <w:p w14:paraId="0681DEC4"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si pridržuje pravico, da v primeru prekinitve te pogodbe iz</w:t>
      </w:r>
      <w:r>
        <w:rPr>
          <w:rFonts w:ascii="Arial" w:eastAsia="Times New Roman" w:hAnsi="Arial"/>
          <w:szCs w:val="24"/>
          <w:lang w:eastAsia="ar-SA"/>
        </w:rPr>
        <w:t xml:space="preserve"> prvih 8. alinej drugega odstavka tega člena</w:t>
      </w:r>
      <w:r w:rsidRPr="00E13A8E">
        <w:rPr>
          <w:rFonts w:ascii="Arial" w:eastAsia="Times New Roman" w:hAnsi="Arial"/>
          <w:szCs w:val="24"/>
          <w:lang w:eastAsia="ar-SA"/>
        </w:rPr>
        <w:t xml:space="preserve"> unovči finančno zavarovanje za dobro izvedbo pogodbenih obveznosti.</w:t>
      </w:r>
    </w:p>
    <w:p w14:paraId="74D52A3F" w14:textId="77777777" w:rsidR="00063F31" w:rsidRPr="00E13A8E" w:rsidRDefault="00063F31" w:rsidP="006C2A4D">
      <w:pPr>
        <w:spacing w:after="0"/>
        <w:jc w:val="both"/>
        <w:rPr>
          <w:rFonts w:ascii="Times New Roman" w:eastAsia="Times New Roman" w:hAnsi="Times New Roman"/>
          <w:sz w:val="24"/>
          <w:szCs w:val="24"/>
          <w:lang w:eastAsia="ar-SA"/>
        </w:rPr>
      </w:pPr>
    </w:p>
    <w:p w14:paraId="55D669F2"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DAB3C89"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4D3E2285" w14:textId="77815206"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Ne glede na določbo 2</w:t>
      </w:r>
      <w:r w:rsidR="004C1053">
        <w:rPr>
          <w:rFonts w:ascii="Arial" w:eastAsia="Times New Roman" w:hAnsi="Arial"/>
          <w:szCs w:val="24"/>
          <w:lang w:eastAsia="ar-SA"/>
        </w:rPr>
        <w:t>3</w:t>
      </w:r>
      <w:r w:rsidRPr="00E13A8E">
        <w:rPr>
          <w:rFonts w:ascii="Arial" w:eastAsia="Times New Roman" w:hAnsi="Arial"/>
          <w:szCs w:val="24"/>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63BF1E7B" w14:textId="77777777" w:rsidR="006C2A4D" w:rsidRPr="00E13A8E" w:rsidRDefault="006C2A4D" w:rsidP="006C2A4D">
      <w:pPr>
        <w:spacing w:after="0"/>
        <w:jc w:val="both"/>
        <w:rPr>
          <w:rFonts w:ascii="Times New Roman" w:eastAsia="Times New Roman" w:hAnsi="Times New Roman"/>
          <w:sz w:val="24"/>
          <w:szCs w:val="24"/>
          <w:lang w:eastAsia="ar-SA"/>
        </w:rPr>
      </w:pPr>
    </w:p>
    <w:p w14:paraId="3601508A"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lastRenderedPageBreak/>
        <w:t>člen</w:t>
      </w:r>
    </w:p>
    <w:p w14:paraId="6B7BA1A3"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00F4CC73"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Kakršnekoli spremembe te pogodbe so možne le v enaki, </w:t>
      </w:r>
      <w:proofErr w:type="spellStart"/>
      <w:r w:rsidRPr="00E13A8E">
        <w:rPr>
          <w:rFonts w:ascii="Arial" w:eastAsia="Times New Roman" w:hAnsi="Arial" w:cs="Arial"/>
          <w:lang w:eastAsia="ar-SA"/>
        </w:rPr>
        <w:t>t.j</w:t>
      </w:r>
      <w:proofErr w:type="spellEnd"/>
      <w:r w:rsidRPr="00E13A8E">
        <w:rPr>
          <w:rFonts w:ascii="Arial" w:eastAsia="Times New Roman" w:hAnsi="Arial" w:cs="Arial"/>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4A541059"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1604057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3538BF0"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272C55D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Za posamezna vprašanja, ki niso urejena s to pogodbo se uporabljajo določila Obligacijskega zakonika.</w:t>
      </w:r>
    </w:p>
    <w:p w14:paraId="6AE72420" w14:textId="77777777" w:rsidR="006C2A4D" w:rsidRPr="00E13A8E" w:rsidRDefault="006C2A4D" w:rsidP="006C2A4D">
      <w:pPr>
        <w:spacing w:after="0"/>
        <w:jc w:val="both"/>
        <w:rPr>
          <w:rFonts w:ascii="Arial" w:eastAsia="Times New Roman" w:hAnsi="Arial" w:cs="Arial"/>
          <w:lang w:eastAsia="ar-SA"/>
        </w:rPr>
      </w:pPr>
    </w:p>
    <w:p w14:paraId="4061D0D8" w14:textId="77777777" w:rsidR="006C2A4D" w:rsidRPr="00E13A8E" w:rsidRDefault="006C2A4D" w:rsidP="004C1053">
      <w:pPr>
        <w:numPr>
          <w:ilvl w:val="0"/>
          <w:numId w:val="14"/>
        </w:numPr>
        <w:spacing w:after="0" w:line="240" w:lineRule="auto"/>
        <w:jc w:val="center"/>
        <w:rPr>
          <w:rFonts w:ascii="Arial" w:eastAsia="Times New Roman" w:hAnsi="Arial" w:cs="Arial"/>
          <w:b/>
          <w:lang w:eastAsia="ar-SA"/>
        </w:rPr>
      </w:pPr>
      <w:r w:rsidRPr="00E13A8E">
        <w:rPr>
          <w:rFonts w:ascii="Arial" w:eastAsia="Times New Roman" w:hAnsi="Arial" w:cs="Arial"/>
          <w:b/>
          <w:lang w:eastAsia="ar-SA"/>
        </w:rPr>
        <w:t>člen</w:t>
      </w:r>
    </w:p>
    <w:p w14:paraId="0395B3A2" w14:textId="77777777" w:rsidR="006C2A4D" w:rsidRPr="00E13A8E" w:rsidRDefault="006C2A4D" w:rsidP="006C2A4D">
      <w:pPr>
        <w:spacing w:after="0"/>
        <w:jc w:val="both"/>
        <w:rPr>
          <w:rFonts w:ascii="Arial" w:eastAsia="Times New Roman" w:hAnsi="Arial"/>
          <w:b/>
          <w:szCs w:val="24"/>
          <w:lang w:eastAsia="ar-SA"/>
        </w:rPr>
      </w:pPr>
    </w:p>
    <w:p w14:paraId="2118F41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557FC14" w14:textId="77777777" w:rsidR="006C2A4D" w:rsidRPr="00E13A8E" w:rsidRDefault="006C2A4D" w:rsidP="006C2A4D">
      <w:pPr>
        <w:spacing w:after="0"/>
        <w:jc w:val="both"/>
        <w:rPr>
          <w:rFonts w:ascii="Arial" w:eastAsia="Times New Roman" w:hAnsi="Arial"/>
          <w:b/>
          <w:szCs w:val="24"/>
          <w:lang w:eastAsia="ar-SA"/>
        </w:rPr>
      </w:pPr>
    </w:p>
    <w:p w14:paraId="2B6E652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POGODBENA KAZEN</w:t>
      </w:r>
    </w:p>
    <w:p w14:paraId="452C6E5A" w14:textId="77777777" w:rsidR="006C2A4D" w:rsidRPr="00E13A8E" w:rsidRDefault="006C2A4D" w:rsidP="004C1053">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9247F6" w14:textId="77777777" w:rsidR="006C2A4D" w:rsidRPr="00E13A8E" w:rsidRDefault="006C2A4D" w:rsidP="006C2A4D">
      <w:pPr>
        <w:spacing w:after="0"/>
        <w:jc w:val="center"/>
        <w:rPr>
          <w:rFonts w:ascii="Arial" w:eastAsia="Times New Roman" w:hAnsi="Arial"/>
          <w:b/>
          <w:szCs w:val="24"/>
          <w:lang w:eastAsia="ar-SA"/>
        </w:rPr>
      </w:pPr>
    </w:p>
    <w:p w14:paraId="7DE8D5D3" w14:textId="77777777" w:rsidR="00CA3DBB"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685FF54A" w14:textId="77777777" w:rsidR="00CA3DBB" w:rsidRPr="00E13A8E" w:rsidRDefault="00CA3DBB" w:rsidP="00CA3DBB">
      <w:pPr>
        <w:spacing w:after="0"/>
        <w:jc w:val="both"/>
        <w:rPr>
          <w:rFonts w:ascii="Arial" w:eastAsia="Times New Roman" w:hAnsi="Arial"/>
          <w:szCs w:val="24"/>
          <w:lang w:eastAsia="ar-SA"/>
        </w:rPr>
      </w:pPr>
    </w:p>
    <w:p w14:paraId="4451F89E" w14:textId="6028E100"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kot tudi za stroške ki bi jih naročnik utrpel zaradi pomanjkljivo ali nepravilno opravljenih pogodbenih obveznosti.</w:t>
      </w:r>
    </w:p>
    <w:p w14:paraId="17BB8BFC" w14:textId="77777777" w:rsidR="00CA3DBB" w:rsidRPr="00E13A8E" w:rsidRDefault="00CA3DBB" w:rsidP="00CA3DBB">
      <w:pPr>
        <w:spacing w:after="0"/>
        <w:jc w:val="both"/>
        <w:rPr>
          <w:rFonts w:ascii="Arial" w:eastAsia="Times New Roman" w:hAnsi="Arial"/>
          <w:szCs w:val="24"/>
          <w:lang w:eastAsia="ar-SA"/>
        </w:rPr>
      </w:pPr>
    </w:p>
    <w:p w14:paraId="10F5FA12" w14:textId="77777777"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Če bo škoda, ki jo bo zaradi zamude utrpel naročnik večja od pogodbene kazni, ima naročnik pravico zahtevati razliko do polne odškodnine in unovčiti garancijo za dobro izvedbo pogodbenih obveznosti.</w:t>
      </w:r>
    </w:p>
    <w:p w14:paraId="26C17A8C" w14:textId="77777777" w:rsidR="006C2A4D" w:rsidRDefault="006C2A4D" w:rsidP="006C2A4D">
      <w:pPr>
        <w:spacing w:after="0"/>
        <w:jc w:val="both"/>
        <w:rPr>
          <w:rFonts w:ascii="Arial" w:eastAsia="Times New Roman" w:hAnsi="Arial"/>
          <w:b/>
          <w:szCs w:val="24"/>
          <w:lang w:eastAsia="ar-SA"/>
        </w:rPr>
      </w:pPr>
    </w:p>
    <w:p w14:paraId="678713B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KONČNE DOLOČBE</w:t>
      </w:r>
    </w:p>
    <w:p w14:paraId="440BC37C"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2573B2D"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3785D9A2"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Stranki pogodbe se obvezujeta, da bosta naredili vse, kar je potrebno za izvršitev te pogodbe in da bosta ravnala kot dobra gospodarja, dobavitelj pa tudi s skrbnostjo dobrega strokovnjaka.</w:t>
      </w:r>
    </w:p>
    <w:p w14:paraId="42592632" w14:textId="77777777" w:rsidR="004C1053" w:rsidRDefault="004C1053" w:rsidP="006C2A4D">
      <w:pPr>
        <w:spacing w:after="0"/>
        <w:jc w:val="both"/>
        <w:rPr>
          <w:rFonts w:ascii="Arial" w:eastAsia="Times New Roman" w:hAnsi="Arial"/>
          <w:szCs w:val="24"/>
          <w:lang w:eastAsia="ar-SA"/>
        </w:rPr>
      </w:pPr>
    </w:p>
    <w:p w14:paraId="46F3240A"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78BA6441"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21A4FC8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se obvezujeta, da bosta vse morebitne spore iz te pogodbe reševali sporazumno s pogajanji, če ta ne bodo uspešna pa z mediacijo.</w:t>
      </w:r>
    </w:p>
    <w:p w14:paraId="5178F56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Morebitne spore iz te pogodbe, ki jih pogodbeni stranki ne bi mogli rešiti sporazumno oz. z mediacijo, rešuje stvarno pristojno sodišče po sedežu naročnika.</w:t>
      </w:r>
    </w:p>
    <w:p w14:paraId="286B3DE5" w14:textId="77777777" w:rsidR="006C2A4D" w:rsidRPr="00E13A8E" w:rsidRDefault="006C2A4D" w:rsidP="006C2A4D">
      <w:pPr>
        <w:spacing w:after="0"/>
        <w:jc w:val="both"/>
        <w:rPr>
          <w:rFonts w:ascii="Arial" w:eastAsia="Times New Roman" w:hAnsi="Arial"/>
          <w:szCs w:val="24"/>
          <w:lang w:eastAsia="ar-SA"/>
        </w:rPr>
      </w:pPr>
    </w:p>
    <w:p w14:paraId="35324CFD"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5C054BC" w14:textId="77777777" w:rsidR="006C2A4D" w:rsidRPr="00E13A8E" w:rsidRDefault="006C2A4D" w:rsidP="006C2A4D">
      <w:pPr>
        <w:spacing w:after="0"/>
        <w:jc w:val="both"/>
        <w:rPr>
          <w:rFonts w:ascii="Times New Roman" w:eastAsia="Times New Roman" w:hAnsi="Times New Roman"/>
          <w:sz w:val="24"/>
          <w:szCs w:val="24"/>
          <w:lang w:eastAsia="ar-SA"/>
        </w:rPr>
      </w:pPr>
    </w:p>
    <w:p w14:paraId="1E7F8D6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E61ACB3" w14:textId="77777777" w:rsidR="006C2A4D" w:rsidRPr="00E13A8E" w:rsidRDefault="006C2A4D" w:rsidP="006C2A4D">
      <w:pPr>
        <w:spacing w:after="0"/>
        <w:rPr>
          <w:rFonts w:ascii="Arial" w:eastAsia="Times New Roman" w:hAnsi="Arial"/>
          <w:szCs w:val="24"/>
          <w:lang w:eastAsia="ar-SA"/>
        </w:rPr>
      </w:pPr>
    </w:p>
    <w:p w14:paraId="242B0C8C" w14:textId="77777777" w:rsidR="006C2A4D" w:rsidRPr="00E13A8E" w:rsidRDefault="006C2A4D" w:rsidP="004C1053">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 xml:space="preserve"> člen</w:t>
      </w:r>
    </w:p>
    <w:p w14:paraId="228D0F35"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188D2E83"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Pogodba je sestavljena in podpisana v dveh enakih izvodih, od katerih prejme vsaka od pogodbenih strank po en izvod.</w:t>
      </w:r>
    </w:p>
    <w:p w14:paraId="7B3E0B49"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p>
    <w:p w14:paraId="493907F8"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lang w:eastAsia="ar-SA"/>
        </w:rPr>
        <w:t>Številka:</w:t>
      </w:r>
      <w:r>
        <w:rPr>
          <w:rFonts w:ascii="Arial" w:eastAsia="Times New Roman" w:hAnsi="Arial"/>
          <w:lang w:eastAsia="ar-SA"/>
        </w:rPr>
        <w:tab/>
      </w:r>
      <w:r w:rsidRPr="00E13A8E">
        <w:rPr>
          <w:rFonts w:ascii="Arial" w:eastAsia="Times New Roman" w:hAnsi="Arial"/>
          <w:lang w:eastAsia="ar-SA"/>
        </w:rPr>
        <w:t>Številka:_________________</w:t>
      </w:r>
    </w:p>
    <w:p w14:paraId="2BF38B6A"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b/>
          <w:bCs/>
          <w:lang w:eastAsia="ar-SA"/>
        </w:rPr>
      </w:pPr>
      <w:r w:rsidRPr="00E13A8E">
        <w:rPr>
          <w:rFonts w:ascii="Arial" w:eastAsia="Times New Roman" w:hAnsi="Arial"/>
          <w:lang w:eastAsia="ar-SA"/>
        </w:rPr>
        <w:t>Jesenice, dne _________________</w:t>
      </w:r>
      <w:r w:rsidRPr="00E13A8E">
        <w:rPr>
          <w:rFonts w:ascii="Arial" w:eastAsia="Times New Roman" w:hAnsi="Arial"/>
          <w:lang w:eastAsia="ar-SA"/>
        </w:rPr>
        <w:tab/>
        <w:t>__________, dne__________</w:t>
      </w:r>
    </w:p>
    <w:p w14:paraId="39381E93"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bCs/>
          <w:lang w:eastAsia="ar-SA"/>
        </w:rPr>
      </w:pPr>
    </w:p>
    <w:p w14:paraId="619404BD"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bCs/>
          <w:lang w:eastAsia="ar-SA"/>
        </w:rPr>
        <w:t>NAROČNIK</w:t>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Pr>
          <w:rFonts w:ascii="Arial" w:eastAsia="Times New Roman" w:hAnsi="Arial"/>
          <w:bCs/>
          <w:lang w:eastAsia="ar-SA"/>
        </w:rPr>
        <w:t xml:space="preserve">      </w:t>
      </w:r>
      <w:r w:rsidRPr="00E13A8E">
        <w:rPr>
          <w:rFonts w:ascii="Arial" w:eastAsia="Times New Roman" w:hAnsi="Arial"/>
          <w:bCs/>
          <w:lang w:eastAsia="ar-SA"/>
        </w:rPr>
        <w:t>DOBAVITELJ:</w:t>
      </w:r>
    </w:p>
    <w:p w14:paraId="06869E7B"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lang w:eastAsia="ar-SA"/>
        </w:rPr>
      </w:pPr>
      <w:r w:rsidRPr="00E13A8E">
        <w:rPr>
          <w:rFonts w:ascii="Arial" w:eastAsia="Times New Roman" w:hAnsi="Arial"/>
          <w:b/>
          <w:lang w:eastAsia="ar-SA"/>
        </w:rPr>
        <w:t>SPLOŠNA BOLNIŠNICA JESENICE</w:t>
      </w:r>
      <w:r w:rsidRPr="00E13A8E">
        <w:rPr>
          <w:rFonts w:ascii="Arial" w:eastAsia="Times New Roman" w:hAnsi="Arial"/>
          <w:b/>
          <w:lang w:eastAsia="ar-SA"/>
        </w:rPr>
        <w:tab/>
      </w:r>
      <w:r w:rsidRPr="00E13A8E">
        <w:rPr>
          <w:rFonts w:ascii="Arial" w:eastAsia="Times New Roman" w:hAnsi="Arial"/>
          <w:b/>
          <w:lang w:eastAsia="ar-SA"/>
        </w:rPr>
        <w:tab/>
      </w:r>
    </w:p>
    <w:p w14:paraId="7819E653" w14:textId="625A42D0" w:rsidR="006C2A4D" w:rsidRPr="00E13A8E" w:rsidRDefault="006C2A4D" w:rsidP="006C2A4D">
      <w:pPr>
        <w:spacing w:after="0"/>
        <w:jc w:val="both"/>
        <w:rPr>
          <w:rFonts w:ascii="Arial" w:eastAsia="Times New Roman" w:hAnsi="Arial"/>
          <w:lang w:eastAsia="ar-SA"/>
        </w:rPr>
      </w:pPr>
      <w:r>
        <w:rPr>
          <w:rFonts w:ascii="Arial" w:eastAsia="Times New Roman" w:hAnsi="Arial"/>
          <w:lang w:eastAsia="ar-SA"/>
        </w:rPr>
        <w:t>Direktorica:</w:t>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t xml:space="preserve"> </w:t>
      </w:r>
    </w:p>
    <w:p w14:paraId="3BDFE00D" w14:textId="1B4CA54E" w:rsidR="006C2A4D" w:rsidRPr="00FD6783" w:rsidRDefault="006C2A4D" w:rsidP="00FD6783">
      <w:pPr>
        <w:tabs>
          <w:tab w:val="left" w:pos="-5040"/>
          <w:tab w:val="left" w:pos="-4860"/>
          <w:tab w:val="left" w:pos="5400"/>
          <w:tab w:val="left" w:pos="5760"/>
          <w:tab w:val="left" w:pos="6480"/>
          <w:tab w:val="left" w:pos="7200"/>
          <w:tab w:val="left" w:pos="7920"/>
        </w:tabs>
        <w:spacing w:after="0"/>
        <w:jc w:val="both"/>
        <w:rPr>
          <w:rFonts w:ascii="Calibri" w:eastAsia="Times New Roman" w:hAnsi="Calibri"/>
          <w:sz w:val="24"/>
          <w:szCs w:val="20"/>
          <w:lang w:eastAsia="ar-SA"/>
        </w:rPr>
      </w:pPr>
      <w:r>
        <w:rPr>
          <w:rFonts w:ascii="Arial" w:eastAsia="Times New Roman" w:hAnsi="Arial"/>
          <w:lang w:eastAsia="ar-SA"/>
        </w:rPr>
        <w:t>Petra Rupar, dr. med.</w:t>
      </w:r>
    </w:p>
    <w:sectPr w:rsidR="006C2A4D" w:rsidRPr="00FD6783" w:rsidSect="00B52E89">
      <w:footerReference w:type="default" r:id="rId37"/>
      <w:headerReference w:type="first" r:id="rId38"/>
      <w:footerReference w:type="firs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B4E76" w14:textId="77777777" w:rsidR="00176A18" w:rsidRDefault="00176A18" w:rsidP="00B52E89">
      <w:pPr>
        <w:spacing w:after="0" w:line="240" w:lineRule="auto"/>
      </w:pPr>
      <w:r>
        <w:separator/>
      </w:r>
    </w:p>
  </w:endnote>
  <w:endnote w:type="continuationSeparator" w:id="0">
    <w:p w14:paraId="4C038921" w14:textId="77777777" w:rsidR="00176A18" w:rsidRDefault="00176A18" w:rsidP="00B5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29744"/>
      <w:docPartObj>
        <w:docPartGallery w:val="Page Numbers (Bottom of Page)"/>
        <w:docPartUnique/>
      </w:docPartObj>
    </w:sdtPr>
    <w:sdtEndPr/>
    <w:sdtContent>
      <w:p w14:paraId="04015273" w14:textId="72671A15" w:rsidR="00CE6E2C" w:rsidRDefault="00CE6E2C">
        <w:pPr>
          <w:pStyle w:val="Noga"/>
          <w:jc w:val="right"/>
        </w:pPr>
        <w:r>
          <w:fldChar w:fldCharType="begin"/>
        </w:r>
        <w:r>
          <w:instrText>PAGE   \* MERGEFORMAT</w:instrText>
        </w:r>
        <w:r>
          <w:fldChar w:fldCharType="separate"/>
        </w:r>
        <w:r>
          <w:t>2</w:t>
        </w:r>
        <w:r>
          <w:fldChar w:fldCharType="end"/>
        </w:r>
      </w:p>
    </w:sdtContent>
  </w:sdt>
  <w:p w14:paraId="632103A7" w14:textId="77777777" w:rsidR="006C2A4D" w:rsidRDefault="006C2A4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620F" w14:textId="1668CF97" w:rsidR="006C2A4D" w:rsidRDefault="00CE6E2C">
    <w:r w:rsidRPr="000E5C27">
      <w:rPr>
        <w:noProof/>
      </w:rPr>
      <w:drawing>
        <wp:inline distT="0" distB="0" distL="0" distR="0" wp14:anchorId="01D65E8E" wp14:editId="32E6FE8C">
          <wp:extent cx="5759450" cy="628015"/>
          <wp:effectExtent l="0" t="0" r="0" b="635"/>
          <wp:docPr id="136284353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A24" w14:textId="77777777" w:rsidR="006C2A4D" w:rsidRDefault="006C2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533" w14:textId="77777777" w:rsidR="006C2A4D" w:rsidRDefault="006C2A4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15C" w14:textId="77777777" w:rsidR="006C2A4D" w:rsidRDefault="006C2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4791"/>
      <w:docPartObj>
        <w:docPartGallery w:val="Page Numbers (Bottom of Page)"/>
        <w:docPartUnique/>
      </w:docPartObj>
    </w:sdtPr>
    <w:sdtEndPr/>
    <w:sdtContent>
      <w:p w14:paraId="040EE51D" w14:textId="15AC0B7D" w:rsidR="00B52E89" w:rsidRDefault="00B52E89">
        <w:pPr>
          <w:pStyle w:val="Noga"/>
          <w:jc w:val="right"/>
        </w:pPr>
        <w:r>
          <w:fldChar w:fldCharType="begin"/>
        </w:r>
        <w:r>
          <w:instrText>PAGE   \* MERGEFORMAT</w:instrText>
        </w:r>
        <w:r>
          <w:fldChar w:fldCharType="separate"/>
        </w:r>
        <w:r>
          <w:t>2</w:t>
        </w:r>
        <w:r>
          <w:fldChar w:fldCharType="end"/>
        </w:r>
      </w:p>
    </w:sdtContent>
  </w:sdt>
  <w:p w14:paraId="123A7C8F" w14:textId="77777777" w:rsidR="00B52E89" w:rsidRDefault="00B52E89">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7C3" w14:textId="444B3D6D" w:rsidR="00B52E89" w:rsidRDefault="00B52E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D4742" w14:textId="77777777" w:rsidR="00176A18" w:rsidRDefault="00176A18" w:rsidP="00B52E89">
      <w:pPr>
        <w:spacing w:after="0" w:line="240" w:lineRule="auto"/>
      </w:pPr>
      <w:r>
        <w:separator/>
      </w:r>
    </w:p>
  </w:footnote>
  <w:footnote w:type="continuationSeparator" w:id="0">
    <w:p w14:paraId="04D34C61" w14:textId="77777777" w:rsidR="00176A18" w:rsidRDefault="00176A18" w:rsidP="00B5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0A16" w14:textId="2BC0C0CC" w:rsidR="006C2A4D" w:rsidRDefault="00CE6E2C">
    <w:r>
      <w:rPr>
        <w:noProof/>
        <w14:ligatures w14:val="standardContextual"/>
      </w:rPr>
      <w:drawing>
        <wp:anchor distT="0" distB="0" distL="114300" distR="114300" simplePos="0" relativeHeight="251659264" behindDoc="1" locked="0" layoutInCell="1" allowOverlap="1" wp14:anchorId="00ACC026" wp14:editId="288CD205">
          <wp:simplePos x="0" y="0"/>
          <wp:positionH relativeFrom="margin">
            <wp:align>right</wp:align>
          </wp:positionH>
          <wp:positionV relativeFrom="paragraph">
            <wp:posOffset>-9525</wp:posOffset>
          </wp:positionV>
          <wp:extent cx="5759450" cy="908685"/>
          <wp:effectExtent l="0" t="0" r="0" b="5715"/>
          <wp:wrapTight wrapText="bothSides">
            <wp:wrapPolygon edited="0">
              <wp:start x="0" y="0"/>
              <wp:lineTo x="0" y="21283"/>
              <wp:lineTo x="21505" y="21283"/>
              <wp:lineTo x="21505" y="0"/>
              <wp:lineTo x="0" y="0"/>
            </wp:wrapPolygon>
          </wp:wrapTight>
          <wp:docPr id="234188527" name="Slika 5"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DA3" w14:textId="77777777" w:rsidR="006C2A4D" w:rsidRDefault="006C2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7A50" w14:textId="77777777" w:rsidR="006C2A4D" w:rsidRDefault="006C2A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A521" w14:textId="77777777" w:rsidR="006C2A4D" w:rsidRDefault="006C2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F569" w14:textId="424DF8B6" w:rsidR="00B52E89" w:rsidRDefault="00B52E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CAA5894"/>
    <w:lvl w:ilvl="0">
      <w:start w:val="1"/>
      <w:numFmt w:val="decimal"/>
      <w:pStyle w:val="Otevilenseznam"/>
      <w:lvlText w:val="%1."/>
      <w:lvlJc w:val="left"/>
      <w:pPr>
        <w:tabs>
          <w:tab w:val="num" w:pos="360"/>
        </w:tabs>
        <w:ind w:left="360" w:hanging="360"/>
      </w:pPr>
    </w:lvl>
  </w:abstractNum>
  <w:abstractNum w:abstractNumId="1"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32269E0"/>
    <w:multiLevelType w:val="hybridMultilevel"/>
    <w:tmpl w:val="20D2961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3C53ECF"/>
    <w:multiLevelType w:val="hybridMultilevel"/>
    <w:tmpl w:val="B74EC37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6D0690"/>
    <w:multiLevelType w:val="hybridMultilevel"/>
    <w:tmpl w:val="053E9276"/>
    <w:lvl w:ilvl="0" w:tplc="DFBCBAEE">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403FE9"/>
    <w:multiLevelType w:val="hybridMultilevel"/>
    <w:tmpl w:val="FDF2EAD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CB1E2B"/>
    <w:multiLevelType w:val="multilevel"/>
    <w:tmpl w:val="01D0D9E4"/>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7B7AA3"/>
    <w:multiLevelType w:val="hybridMultilevel"/>
    <w:tmpl w:val="7F7885E0"/>
    <w:lvl w:ilvl="0" w:tplc="C0E6B79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562D0"/>
    <w:multiLevelType w:val="hybridMultilevel"/>
    <w:tmpl w:val="B380E354"/>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BCC1648"/>
    <w:multiLevelType w:val="hybridMultilevel"/>
    <w:tmpl w:val="ECC49F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D73D83"/>
    <w:multiLevelType w:val="hybridMultilevel"/>
    <w:tmpl w:val="30E2A558"/>
    <w:lvl w:ilvl="0" w:tplc="DFBCBAEE">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B03041"/>
    <w:multiLevelType w:val="hybridMultilevel"/>
    <w:tmpl w:val="C2BC23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29D6211B"/>
    <w:multiLevelType w:val="hybridMultilevel"/>
    <w:tmpl w:val="206C3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A74600"/>
    <w:multiLevelType w:val="hybridMultilevel"/>
    <w:tmpl w:val="5F968568"/>
    <w:lvl w:ilvl="0" w:tplc="0424000F">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3DF3590"/>
    <w:multiLevelType w:val="hybridMultilevel"/>
    <w:tmpl w:val="14C8B1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4E4170"/>
    <w:multiLevelType w:val="hybridMultilevel"/>
    <w:tmpl w:val="5822A300"/>
    <w:lvl w:ilvl="0" w:tplc="DFBCBAE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371531"/>
    <w:multiLevelType w:val="hybridMultilevel"/>
    <w:tmpl w:val="446C3304"/>
    <w:lvl w:ilvl="0" w:tplc="CC9875FE">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4B920DB"/>
    <w:multiLevelType w:val="hybridMultilevel"/>
    <w:tmpl w:val="B9824840"/>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853A3F"/>
    <w:multiLevelType w:val="hybridMultilevel"/>
    <w:tmpl w:val="AA10ACD4"/>
    <w:lvl w:ilvl="0" w:tplc="04090001">
      <w:start w:val="1"/>
      <w:numFmt w:val="bullet"/>
      <w:lvlText w:val=""/>
      <w:lvlJc w:val="left"/>
      <w:pPr>
        <w:tabs>
          <w:tab w:val="num" w:pos="780"/>
        </w:tabs>
        <w:ind w:left="780" w:hanging="360"/>
      </w:pPr>
      <w:rPr>
        <w:rFonts w:ascii="Symbol" w:hAnsi="Symbol" w:hint="default"/>
      </w:rPr>
    </w:lvl>
    <w:lvl w:ilvl="1" w:tplc="0424000F">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5" w15:restartNumberingAfterBreak="0">
    <w:nsid w:val="50F05F50"/>
    <w:multiLevelType w:val="hybridMultilevel"/>
    <w:tmpl w:val="9D36ABD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15208B7"/>
    <w:multiLevelType w:val="hybridMultilevel"/>
    <w:tmpl w:val="969430C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6D26EBD"/>
    <w:multiLevelType w:val="hybridMultilevel"/>
    <w:tmpl w:val="2AC2D794"/>
    <w:lvl w:ilvl="0" w:tplc="D78818CE">
      <w:start w:val="1"/>
      <w:numFmt w:val="decimal"/>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5DE14A1A"/>
    <w:multiLevelType w:val="hybridMultilevel"/>
    <w:tmpl w:val="972633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5F09210E"/>
    <w:multiLevelType w:val="hybridMultilevel"/>
    <w:tmpl w:val="2E8CF74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FAD28EB"/>
    <w:multiLevelType w:val="hybridMultilevel"/>
    <w:tmpl w:val="0C44DF5A"/>
    <w:lvl w:ilvl="0" w:tplc="DFBCBAEE">
      <w:numFmt w:val="bullet"/>
      <w:lvlText w:val="-"/>
      <w:lvlJc w:val="left"/>
      <w:pPr>
        <w:tabs>
          <w:tab w:val="num" w:pos="780"/>
        </w:tabs>
        <w:ind w:left="780" w:hanging="360"/>
      </w:pPr>
      <w:rPr>
        <w:rFonts w:ascii="Arial" w:eastAsia="Times New Roman" w:hAnsi="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612928B0"/>
    <w:multiLevelType w:val="hybridMultilevel"/>
    <w:tmpl w:val="3C22766E"/>
    <w:lvl w:ilvl="0" w:tplc="52DAE49A">
      <w:numFmt w:val="bullet"/>
      <w:lvlText w:val="-"/>
      <w:lvlJc w:val="left"/>
      <w:pPr>
        <w:ind w:left="1080" w:hanging="360"/>
      </w:pPr>
      <w:rPr>
        <w:rFonts w:ascii="Calibri" w:eastAsia="Calibri" w:hAnsi="Calibri" w:cs="Calibri"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29E0D51"/>
    <w:multiLevelType w:val="hybridMultilevel"/>
    <w:tmpl w:val="0A34A6FE"/>
    <w:lvl w:ilvl="0" w:tplc="04240001">
      <w:start w:val="1"/>
      <w:numFmt w:val="bullet"/>
      <w:lvlText w:val=""/>
      <w:lvlJc w:val="left"/>
      <w:pPr>
        <w:tabs>
          <w:tab w:val="num" w:pos="360"/>
        </w:tabs>
        <w:ind w:left="360" w:hanging="360"/>
      </w:pPr>
      <w:rPr>
        <w:rFonts w:ascii="Symbol" w:hAnsi="Symbol" w:hint="default"/>
      </w:rPr>
    </w:lvl>
    <w:lvl w:ilvl="1" w:tplc="890E71B4">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2DC5F72"/>
    <w:multiLevelType w:val="hybridMultilevel"/>
    <w:tmpl w:val="D85242CE"/>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860"/>
        </w:tabs>
        <w:ind w:left="1860" w:hanging="360"/>
      </w:pPr>
    </w:lvl>
    <w:lvl w:ilvl="2" w:tplc="04240005">
      <w:start w:val="1"/>
      <w:numFmt w:val="lowerRoman"/>
      <w:lvlText w:val="%3."/>
      <w:lvlJc w:val="right"/>
      <w:pPr>
        <w:tabs>
          <w:tab w:val="num" w:pos="2580"/>
        </w:tabs>
        <w:ind w:left="2580" w:hanging="180"/>
      </w:pPr>
    </w:lvl>
    <w:lvl w:ilvl="3" w:tplc="04240001">
      <w:start w:val="1"/>
      <w:numFmt w:val="decimal"/>
      <w:lvlText w:val="%4."/>
      <w:lvlJc w:val="left"/>
      <w:pPr>
        <w:tabs>
          <w:tab w:val="num" w:pos="3300"/>
        </w:tabs>
        <w:ind w:left="3300" w:hanging="360"/>
      </w:pPr>
    </w:lvl>
    <w:lvl w:ilvl="4" w:tplc="04240003">
      <w:start w:val="1"/>
      <w:numFmt w:val="lowerLetter"/>
      <w:lvlText w:val="%5."/>
      <w:lvlJc w:val="left"/>
      <w:pPr>
        <w:tabs>
          <w:tab w:val="num" w:pos="4020"/>
        </w:tabs>
        <w:ind w:left="4020" w:hanging="360"/>
      </w:pPr>
    </w:lvl>
    <w:lvl w:ilvl="5" w:tplc="04240005">
      <w:start w:val="1"/>
      <w:numFmt w:val="lowerRoman"/>
      <w:lvlText w:val="%6."/>
      <w:lvlJc w:val="right"/>
      <w:pPr>
        <w:tabs>
          <w:tab w:val="num" w:pos="4740"/>
        </w:tabs>
        <w:ind w:left="4740" w:hanging="180"/>
      </w:pPr>
    </w:lvl>
    <w:lvl w:ilvl="6" w:tplc="04240001">
      <w:start w:val="1"/>
      <w:numFmt w:val="decimal"/>
      <w:lvlText w:val="%7."/>
      <w:lvlJc w:val="left"/>
      <w:pPr>
        <w:tabs>
          <w:tab w:val="num" w:pos="5460"/>
        </w:tabs>
        <w:ind w:left="5460" w:hanging="360"/>
      </w:pPr>
    </w:lvl>
    <w:lvl w:ilvl="7" w:tplc="04240003">
      <w:start w:val="1"/>
      <w:numFmt w:val="lowerLetter"/>
      <w:lvlText w:val="%8."/>
      <w:lvlJc w:val="left"/>
      <w:pPr>
        <w:tabs>
          <w:tab w:val="num" w:pos="6180"/>
        </w:tabs>
        <w:ind w:left="6180" w:hanging="360"/>
      </w:pPr>
    </w:lvl>
    <w:lvl w:ilvl="8" w:tplc="04240005">
      <w:start w:val="1"/>
      <w:numFmt w:val="lowerRoman"/>
      <w:lvlText w:val="%9."/>
      <w:lvlJc w:val="right"/>
      <w:pPr>
        <w:tabs>
          <w:tab w:val="num" w:pos="6900"/>
        </w:tabs>
        <w:ind w:left="6900" w:hanging="180"/>
      </w:pPr>
    </w:lvl>
  </w:abstractNum>
  <w:abstractNum w:abstractNumId="44" w15:restartNumberingAfterBreak="0">
    <w:nsid w:val="69580FF9"/>
    <w:multiLevelType w:val="hybridMultilevel"/>
    <w:tmpl w:val="F244D8D4"/>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500"/>
        </w:tabs>
        <w:ind w:left="1500" w:hanging="360"/>
      </w:pPr>
    </w:lvl>
    <w:lvl w:ilvl="2" w:tplc="04240005">
      <w:start w:val="1"/>
      <w:numFmt w:val="lowerRoman"/>
      <w:lvlText w:val="%3."/>
      <w:lvlJc w:val="right"/>
      <w:pPr>
        <w:tabs>
          <w:tab w:val="num" w:pos="2220"/>
        </w:tabs>
        <w:ind w:left="2220" w:hanging="180"/>
      </w:pPr>
    </w:lvl>
    <w:lvl w:ilvl="3" w:tplc="04240001">
      <w:start w:val="1"/>
      <w:numFmt w:val="decimal"/>
      <w:lvlText w:val="%4."/>
      <w:lvlJc w:val="left"/>
      <w:pPr>
        <w:tabs>
          <w:tab w:val="num" w:pos="2940"/>
        </w:tabs>
        <w:ind w:left="2940" w:hanging="360"/>
      </w:pPr>
    </w:lvl>
    <w:lvl w:ilvl="4" w:tplc="04240003">
      <w:start w:val="1"/>
      <w:numFmt w:val="lowerLetter"/>
      <w:lvlText w:val="%5."/>
      <w:lvlJc w:val="left"/>
      <w:pPr>
        <w:tabs>
          <w:tab w:val="num" w:pos="3660"/>
        </w:tabs>
        <w:ind w:left="3660" w:hanging="360"/>
      </w:pPr>
    </w:lvl>
    <w:lvl w:ilvl="5" w:tplc="04240005">
      <w:start w:val="1"/>
      <w:numFmt w:val="lowerRoman"/>
      <w:lvlText w:val="%6."/>
      <w:lvlJc w:val="right"/>
      <w:pPr>
        <w:tabs>
          <w:tab w:val="num" w:pos="4380"/>
        </w:tabs>
        <w:ind w:left="4380" w:hanging="180"/>
      </w:pPr>
    </w:lvl>
    <w:lvl w:ilvl="6" w:tplc="04240001">
      <w:start w:val="1"/>
      <w:numFmt w:val="decimal"/>
      <w:lvlText w:val="%7."/>
      <w:lvlJc w:val="left"/>
      <w:pPr>
        <w:tabs>
          <w:tab w:val="num" w:pos="5100"/>
        </w:tabs>
        <w:ind w:left="5100" w:hanging="360"/>
      </w:pPr>
    </w:lvl>
    <w:lvl w:ilvl="7" w:tplc="04240003">
      <w:start w:val="1"/>
      <w:numFmt w:val="lowerLetter"/>
      <w:lvlText w:val="%8."/>
      <w:lvlJc w:val="left"/>
      <w:pPr>
        <w:tabs>
          <w:tab w:val="num" w:pos="5820"/>
        </w:tabs>
        <w:ind w:left="5820" w:hanging="360"/>
      </w:pPr>
    </w:lvl>
    <w:lvl w:ilvl="8" w:tplc="04240005">
      <w:start w:val="1"/>
      <w:numFmt w:val="lowerRoman"/>
      <w:lvlText w:val="%9."/>
      <w:lvlJc w:val="right"/>
      <w:pPr>
        <w:tabs>
          <w:tab w:val="num" w:pos="6540"/>
        </w:tabs>
        <w:ind w:left="6540" w:hanging="180"/>
      </w:pPr>
    </w:lvl>
  </w:abstractNum>
  <w:abstractNum w:abstractNumId="45" w15:restartNumberingAfterBreak="0">
    <w:nsid w:val="6BAE4A35"/>
    <w:multiLevelType w:val="hybridMultilevel"/>
    <w:tmpl w:val="989072AC"/>
    <w:lvl w:ilvl="0" w:tplc="B0B00240">
      <w:start w:val="1"/>
      <w:numFmt w:val="decimal"/>
      <w:lvlText w:val="%1."/>
      <w:lvlJc w:val="left"/>
      <w:pPr>
        <w:ind w:left="720" w:hanging="360"/>
      </w:pPr>
      <w:rPr>
        <w:rFonts w:ascii="Arial" w:hAnsi="Arial" w:cs="Arial" w:hint="default"/>
        <w:sz w:val="22"/>
        <w:szCs w:val="22"/>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46" w15:restartNumberingAfterBreak="0">
    <w:nsid w:val="7262595A"/>
    <w:multiLevelType w:val="hybridMultilevel"/>
    <w:tmpl w:val="1EB09F02"/>
    <w:lvl w:ilvl="0" w:tplc="04240001">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15:restartNumberingAfterBreak="0">
    <w:nsid w:val="74BE5BF1"/>
    <w:multiLevelType w:val="hybridMultilevel"/>
    <w:tmpl w:val="5E96F310"/>
    <w:lvl w:ilvl="0" w:tplc="04240001">
      <w:start w:val="1"/>
      <w:numFmt w:val="decimal"/>
      <w:lvlText w:val="%1."/>
      <w:lvlJc w:val="left"/>
      <w:pPr>
        <w:tabs>
          <w:tab w:val="num" w:pos="360"/>
        </w:tabs>
        <w:ind w:left="360" w:hanging="360"/>
      </w:pPr>
    </w:lvl>
    <w:lvl w:ilvl="1" w:tplc="04240003">
      <w:start w:val="1"/>
      <w:numFmt w:val="bullet"/>
      <w:lvlText w:val=""/>
      <w:lvlJc w:val="left"/>
      <w:pPr>
        <w:tabs>
          <w:tab w:val="num" w:pos="1440"/>
        </w:tabs>
        <w:ind w:left="1440" w:hanging="360"/>
      </w:pPr>
      <w:rPr>
        <w:rFonts w:ascii="Symbol" w:hAnsi="Symbol"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8" w15:restartNumberingAfterBreak="0">
    <w:nsid w:val="76B70D33"/>
    <w:multiLevelType w:val="hybridMultilevel"/>
    <w:tmpl w:val="1070F926"/>
    <w:lvl w:ilvl="0" w:tplc="0424000F">
      <w:start w:val="1"/>
      <w:numFmt w:val="decimal"/>
      <w:lvlText w:val="%1."/>
      <w:lvlJc w:val="left"/>
      <w:pPr>
        <w:tabs>
          <w:tab w:val="num" w:pos="720"/>
        </w:tabs>
        <w:ind w:left="720" w:hanging="360"/>
      </w:pPr>
    </w:lvl>
    <w:lvl w:ilvl="1" w:tplc="0424000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E5C75C6"/>
    <w:multiLevelType w:val="hybridMultilevel"/>
    <w:tmpl w:val="048CDCDC"/>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16cid:durableId="906182467">
    <w:abstractNumId w:val="1"/>
  </w:num>
  <w:num w:numId="2" w16cid:durableId="699665488">
    <w:abstractNumId w:val="2"/>
  </w:num>
  <w:num w:numId="3" w16cid:durableId="267590873">
    <w:abstractNumId w:val="3"/>
  </w:num>
  <w:num w:numId="4" w16cid:durableId="1612318406">
    <w:abstractNumId w:val="18"/>
  </w:num>
  <w:num w:numId="5" w16cid:durableId="387188133">
    <w:abstractNumId w:val="34"/>
  </w:num>
  <w:num w:numId="6" w16cid:durableId="743646618">
    <w:abstractNumId w:val="6"/>
  </w:num>
  <w:num w:numId="7" w16cid:durableId="959453891">
    <w:abstractNumId w:val="22"/>
  </w:num>
  <w:num w:numId="8" w16cid:durableId="1514878374">
    <w:abstractNumId w:val="49"/>
  </w:num>
  <w:num w:numId="9" w16cid:durableId="1359352609">
    <w:abstractNumId w:val="26"/>
  </w:num>
  <w:num w:numId="10" w16cid:durableId="2082871050">
    <w:abstractNumId w:val="11"/>
  </w:num>
  <w:num w:numId="11" w16cid:durableId="405346123">
    <w:abstractNumId w:val="10"/>
  </w:num>
  <w:num w:numId="12" w16cid:durableId="1225991397">
    <w:abstractNumId w:val="23"/>
  </w:num>
  <w:num w:numId="13" w16cid:durableId="623118436">
    <w:abstractNumId w:val="12"/>
  </w:num>
  <w:num w:numId="14" w16cid:durableId="191966043">
    <w:abstractNumId w:val="13"/>
  </w:num>
  <w:num w:numId="15" w16cid:durableId="1850485945">
    <w:abstractNumId w:val="21"/>
  </w:num>
  <w:num w:numId="16" w16cid:durableId="1804080643">
    <w:abstractNumId w:val="9"/>
  </w:num>
  <w:num w:numId="17" w16cid:durableId="576330435">
    <w:abstractNumId w:val="41"/>
  </w:num>
  <w:num w:numId="18" w16cid:durableId="1660421296">
    <w:abstractNumId w:val="31"/>
  </w:num>
  <w:num w:numId="19" w16cid:durableId="2096633567">
    <w:abstractNumId w:val="45"/>
  </w:num>
  <w:num w:numId="20" w16cid:durableId="479077996">
    <w:abstractNumId w:val="20"/>
  </w:num>
  <w:num w:numId="21" w16cid:durableId="762723777">
    <w:abstractNumId w:val="29"/>
  </w:num>
  <w:num w:numId="22" w16cid:durableId="1152218254">
    <w:abstractNumId w:val="0"/>
  </w:num>
  <w:num w:numId="23" w16cid:durableId="988091229">
    <w:abstractNumId w:val="25"/>
  </w:num>
  <w:num w:numId="24" w16cid:durableId="114720682">
    <w:abstractNumId w:val="38"/>
  </w:num>
  <w:num w:numId="25" w16cid:durableId="1864636513">
    <w:abstractNumId w:val="19"/>
  </w:num>
  <w:num w:numId="26" w16cid:durableId="1973368092">
    <w:abstractNumId w:val="36"/>
  </w:num>
  <w:num w:numId="27" w16cid:durableId="1044987739">
    <w:abstractNumId w:val="16"/>
  </w:num>
  <w:num w:numId="28" w16cid:durableId="153152925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12112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392681">
    <w:abstractNumId w:val="14"/>
  </w:num>
  <w:num w:numId="31" w16cid:durableId="140636973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043862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15991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949158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3574759">
    <w:abstractNumId w:val="40"/>
  </w:num>
  <w:num w:numId="36" w16cid:durableId="1617634382">
    <w:abstractNumId w:val="7"/>
  </w:num>
  <w:num w:numId="37" w16cid:durableId="40523186">
    <w:abstractNumId w:val="28"/>
  </w:num>
  <w:num w:numId="38" w16cid:durableId="837886675">
    <w:abstractNumId w:val="15"/>
  </w:num>
  <w:num w:numId="39" w16cid:durableId="759788677">
    <w:abstractNumId w:val="32"/>
    <w:lvlOverride w:ilvl="0"/>
    <w:lvlOverride w:ilvl="1">
      <w:startOverride w:val="1"/>
    </w:lvlOverride>
    <w:lvlOverride w:ilvl="2"/>
    <w:lvlOverride w:ilvl="3"/>
    <w:lvlOverride w:ilvl="4"/>
    <w:lvlOverride w:ilvl="5"/>
    <w:lvlOverride w:ilvl="6"/>
    <w:lvlOverride w:ilvl="7"/>
    <w:lvlOverride w:ilvl="8"/>
  </w:num>
  <w:num w:numId="40" w16cid:durableId="17919741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5046243">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5017635">
    <w:abstractNumId w:val="42"/>
  </w:num>
  <w:num w:numId="43" w16cid:durableId="1424377080">
    <w:abstractNumId w:val="5"/>
  </w:num>
  <w:num w:numId="44" w16cid:durableId="806581343">
    <w:abstractNumId w:val="8"/>
  </w:num>
  <w:num w:numId="45" w16cid:durableId="683633792">
    <w:abstractNumId w:val="4"/>
  </w:num>
  <w:num w:numId="46" w16cid:durableId="822159097">
    <w:abstractNumId w:val="17"/>
  </w:num>
  <w:num w:numId="47" w16cid:durableId="1390571219">
    <w:abstractNumId w:val="35"/>
  </w:num>
  <w:num w:numId="48" w16cid:durableId="1577284478">
    <w:abstractNumId w:val="24"/>
  </w:num>
  <w:num w:numId="49" w16cid:durableId="2079399206">
    <w:abstractNumId w:val="27"/>
  </w:num>
  <w:num w:numId="50" w16cid:durableId="1440030259">
    <w:abstractNumId w:val="39"/>
  </w:num>
  <w:num w:numId="51" w16cid:durableId="10031698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89"/>
    <w:rsid w:val="00063F31"/>
    <w:rsid w:val="000962ED"/>
    <w:rsid w:val="000D0434"/>
    <w:rsid w:val="000E486C"/>
    <w:rsid w:val="001006E9"/>
    <w:rsid w:val="00145F6F"/>
    <w:rsid w:val="00176A18"/>
    <w:rsid w:val="00181059"/>
    <w:rsid w:val="001E6034"/>
    <w:rsid w:val="00210AA7"/>
    <w:rsid w:val="00221020"/>
    <w:rsid w:val="002D12EF"/>
    <w:rsid w:val="002F44C5"/>
    <w:rsid w:val="00340B97"/>
    <w:rsid w:val="00347E08"/>
    <w:rsid w:val="00370324"/>
    <w:rsid w:val="003C60E2"/>
    <w:rsid w:val="003E382F"/>
    <w:rsid w:val="00464BA5"/>
    <w:rsid w:val="00475274"/>
    <w:rsid w:val="00481655"/>
    <w:rsid w:val="004C1053"/>
    <w:rsid w:val="0051032D"/>
    <w:rsid w:val="0053337A"/>
    <w:rsid w:val="005617B9"/>
    <w:rsid w:val="00572387"/>
    <w:rsid w:val="005A5408"/>
    <w:rsid w:val="005B062C"/>
    <w:rsid w:val="005B0810"/>
    <w:rsid w:val="00611416"/>
    <w:rsid w:val="00657ABB"/>
    <w:rsid w:val="006C2A4D"/>
    <w:rsid w:val="007025DB"/>
    <w:rsid w:val="00722DE3"/>
    <w:rsid w:val="00747506"/>
    <w:rsid w:val="007478BA"/>
    <w:rsid w:val="007548D1"/>
    <w:rsid w:val="00765BB7"/>
    <w:rsid w:val="00782919"/>
    <w:rsid w:val="00790C08"/>
    <w:rsid w:val="007A541A"/>
    <w:rsid w:val="007B1DA5"/>
    <w:rsid w:val="00817081"/>
    <w:rsid w:val="008411C4"/>
    <w:rsid w:val="0089465C"/>
    <w:rsid w:val="008A538B"/>
    <w:rsid w:val="008F2697"/>
    <w:rsid w:val="00912DE1"/>
    <w:rsid w:val="009147E9"/>
    <w:rsid w:val="00976070"/>
    <w:rsid w:val="00976D16"/>
    <w:rsid w:val="009A1DFE"/>
    <w:rsid w:val="009A4209"/>
    <w:rsid w:val="009B7A19"/>
    <w:rsid w:val="00A05653"/>
    <w:rsid w:val="00A27A35"/>
    <w:rsid w:val="00A6705D"/>
    <w:rsid w:val="00AA2048"/>
    <w:rsid w:val="00AC0395"/>
    <w:rsid w:val="00AC66AA"/>
    <w:rsid w:val="00B3235F"/>
    <w:rsid w:val="00B52E89"/>
    <w:rsid w:val="00B74E9A"/>
    <w:rsid w:val="00BD60C9"/>
    <w:rsid w:val="00BF5922"/>
    <w:rsid w:val="00CA3DBB"/>
    <w:rsid w:val="00CE6E2C"/>
    <w:rsid w:val="00D239E5"/>
    <w:rsid w:val="00D24ABD"/>
    <w:rsid w:val="00DA774A"/>
    <w:rsid w:val="00DD0DEB"/>
    <w:rsid w:val="00DD201A"/>
    <w:rsid w:val="00DD55A0"/>
    <w:rsid w:val="00DE250D"/>
    <w:rsid w:val="00E6306D"/>
    <w:rsid w:val="00E66E19"/>
    <w:rsid w:val="00E7516B"/>
    <w:rsid w:val="00EF5334"/>
    <w:rsid w:val="00F33B1B"/>
    <w:rsid w:val="00F41353"/>
    <w:rsid w:val="00FB04E5"/>
    <w:rsid w:val="00FB2AF2"/>
    <w:rsid w:val="00FC2F89"/>
    <w:rsid w:val="00FD6783"/>
    <w:rsid w:val="00FF1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86579"/>
  <w15:chartTrackingRefBased/>
  <w15:docId w15:val="{48ABCAAA-2C89-48B0-9D54-7551DCCA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2E89"/>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Navaden"/>
    <w:link w:val="Naslov1Znak"/>
    <w:qFormat/>
    <w:rsid w:val="00B5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B5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2E8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B52E8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2E8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2E8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2E8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2E8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semiHidden/>
    <w:unhideWhenUsed/>
    <w:qFormat/>
    <w:rsid w:val="00B52E8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E8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2E8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2E8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2E8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2E8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2E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2E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2E89"/>
    <w:rPr>
      <w:rFonts w:eastAsiaTheme="majorEastAsia" w:cstheme="majorBidi"/>
      <w:i/>
      <w:iCs/>
      <w:color w:val="272727" w:themeColor="text1" w:themeTint="D8"/>
    </w:rPr>
  </w:style>
  <w:style w:type="character" w:customStyle="1" w:styleId="Naslov9Znak">
    <w:name w:val="Naslov 9 Znak"/>
    <w:basedOn w:val="Privzetapisavaodstavka"/>
    <w:link w:val="Naslov9"/>
    <w:semiHidden/>
    <w:rsid w:val="00B52E89"/>
    <w:rPr>
      <w:rFonts w:eastAsiaTheme="majorEastAsia" w:cstheme="majorBidi"/>
      <w:color w:val="272727" w:themeColor="text1" w:themeTint="D8"/>
    </w:rPr>
  </w:style>
  <w:style w:type="paragraph" w:styleId="Naslov">
    <w:name w:val="Title"/>
    <w:basedOn w:val="Navaden"/>
    <w:next w:val="Navaden"/>
    <w:link w:val="NaslovZnak"/>
    <w:qFormat/>
    <w:rsid w:val="00B5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52E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2E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2E8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2E89"/>
    <w:pPr>
      <w:spacing w:before="160"/>
      <w:jc w:val="center"/>
    </w:pPr>
    <w:rPr>
      <w:i/>
      <w:iCs/>
      <w:color w:val="404040" w:themeColor="text1" w:themeTint="BF"/>
    </w:rPr>
  </w:style>
  <w:style w:type="character" w:customStyle="1" w:styleId="CitatZnak">
    <w:name w:val="Citat Znak"/>
    <w:basedOn w:val="Privzetapisavaodstavka"/>
    <w:link w:val="Citat"/>
    <w:uiPriority w:val="29"/>
    <w:rsid w:val="00B52E89"/>
    <w:rPr>
      <w:i/>
      <w:iCs/>
      <w:color w:val="404040" w:themeColor="text1" w:themeTint="BF"/>
    </w:rPr>
  </w:style>
  <w:style w:type="paragraph" w:styleId="Odstavekseznama">
    <w:name w:val="List Paragraph"/>
    <w:basedOn w:val="Navaden"/>
    <w:link w:val="OdstavekseznamaZnak"/>
    <w:uiPriority w:val="99"/>
    <w:qFormat/>
    <w:rsid w:val="00B52E89"/>
    <w:pPr>
      <w:ind w:left="720"/>
      <w:contextualSpacing/>
    </w:pPr>
  </w:style>
  <w:style w:type="character" w:styleId="Intenzivenpoudarek">
    <w:name w:val="Intense Emphasis"/>
    <w:basedOn w:val="Privzetapisavaodstavka"/>
    <w:uiPriority w:val="21"/>
    <w:qFormat/>
    <w:rsid w:val="00B52E89"/>
    <w:rPr>
      <w:i/>
      <w:iCs/>
      <w:color w:val="2F5496" w:themeColor="accent1" w:themeShade="BF"/>
    </w:rPr>
  </w:style>
  <w:style w:type="paragraph" w:styleId="Intenzivencitat">
    <w:name w:val="Intense Quote"/>
    <w:basedOn w:val="Navaden"/>
    <w:next w:val="Navaden"/>
    <w:link w:val="IntenzivencitatZnak"/>
    <w:uiPriority w:val="30"/>
    <w:qFormat/>
    <w:rsid w:val="00B5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2E89"/>
    <w:rPr>
      <w:i/>
      <w:iCs/>
      <w:color w:val="2F5496" w:themeColor="accent1" w:themeShade="BF"/>
    </w:rPr>
  </w:style>
  <w:style w:type="character" w:styleId="Intenzivensklic">
    <w:name w:val="Intense Reference"/>
    <w:basedOn w:val="Privzetapisavaodstavka"/>
    <w:uiPriority w:val="32"/>
    <w:qFormat/>
    <w:rsid w:val="00B52E89"/>
    <w:rPr>
      <w:b/>
      <w:bCs/>
      <w:smallCaps/>
      <w:color w:val="2F5496" w:themeColor="accent1" w:themeShade="BF"/>
      <w:spacing w:val="5"/>
    </w:rPr>
  </w:style>
  <w:style w:type="character" w:customStyle="1" w:styleId="Privzetapisavaodstavka1">
    <w:name w:val="Privzeta pisava odstavka1"/>
    <w:rsid w:val="00B52E89"/>
  </w:style>
  <w:style w:type="character" w:customStyle="1" w:styleId="Heading1Char">
    <w:name w:val="Heading 1 Char"/>
    <w:rsid w:val="00B52E89"/>
    <w:rPr>
      <w:rFonts w:ascii="Helvetica" w:hAnsi="Helvetica" w:cs="Times New Roman"/>
      <w:b/>
      <w:bCs/>
      <w:sz w:val="28"/>
      <w:szCs w:val="28"/>
    </w:rPr>
  </w:style>
  <w:style w:type="character" w:customStyle="1" w:styleId="Heading2Char">
    <w:name w:val="Heading 2 Char"/>
    <w:rsid w:val="00B52E89"/>
    <w:rPr>
      <w:rFonts w:ascii="Helvetica" w:hAnsi="Helvetica" w:cs="Times New Roman"/>
      <w:b/>
      <w:bCs/>
      <w:sz w:val="26"/>
      <w:szCs w:val="26"/>
    </w:rPr>
  </w:style>
  <w:style w:type="character" w:customStyle="1" w:styleId="Heading4Char">
    <w:name w:val="Heading 4 Char"/>
    <w:rsid w:val="00B52E89"/>
    <w:rPr>
      <w:rFonts w:ascii="Calibri" w:hAnsi="Calibri"/>
      <w:b/>
      <w:bCs/>
      <w:sz w:val="28"/>
      <w:szCs w:val="28"/>
      <w:lang w:eastAsia="en-US"/>
    </w:rPr>
  </w:style>
  <w:style w:type="character" w:customStyle="1" w:styleId="ParagrafChar">
    <w:name w:val="Paragraf Char"/>
    <w:rsid w:val="00B52E89"/>
    <w:rPr>
      <w:rFonts w:ascii="Helvetica" w:hAnsi="Helvetica" w:cs="Times New Roman"/>
      <w:sz w:val="18"/>
      <w:szCs w:val="18"/>
    </w:rPr>
  </w:style>
  <w:style w:type="character" w:customStyle="1" w:styleId="HeaderChar">
    <w:name w:val="Header Char"/>
    <w:rsid w:val="00B52E89"/>
    <w:rPr>
      <w:rFonts w:ascii="Helvetica" w:hAnsi="Helvetica" w:cs="Times New Roman"/>
    </w:rPr>
  </w:style>
  <w:style w:type="character" w:customStyle="1" w:styleId="FooterChar">
    <w:name w:val="Footer Char"/>
    <w:rsid w:val="00B52E89"/>
    <w:rPr>
      <w:rFonts w:ascii="Helvetica" w:hAnsi="Helvetica" w:cs="Times New Roman"/>
    </w:rPr>
  </w:style>
  <w:style w:type="character" w:customStyle="1" w:styleId="BalloonTextChar">
    <w:name w:val="Balloon Text Char"/>
    <w:rsid w:val="00B52E89"/>
    <w:rPr>
      <w:rFonts w:ascii="Tahoma" w:hAnsi="Tahoma" w:cs="Tahoma"/>
      <w:sz w:val="16"/>
      <w:szCs w:val="16"/>
    </w:rPr>
  </w:style>
  <w:style w:type="character" w:customStyle="1" w:styleId="DefaultParagraphFontPHPDOCX">
    <w:name w:val="Default Paragraph Font PHPDOCX"/>
    <w:rsid w:val="00B52E89"/>
  </w:style>
  <w:style w:type="character" w:customStyle="1" w:styleId="TitleCarPHPDOCX">
    <w:name w:val="Title Car PHPDOCX"/>
    <w:rsid w:val="00B52E89"/>
    <w:rPr>
      <w:rFonts w:ascii="Cambria" w:hAnsi="Cambria" w:cs="Times New Roman"/>
      <w:color w:val="17365D"/>
      <w:spacing w:val="5"/>
      <w:kern w:val="2"/>
      <w:sz w:val="52"/>
      <w:szCs w:val="52"/>
    </w:rPr>
  </w:style>
  <w:style w:type="character" w:customStyle="1" w:styleId="SubtitleCarPHPDOCX">
    <w:name w:val="Subtitle Car PHPDOCX"/>
    <w:rsid w:val="00B52E89"/>
    <w:rPr>
      <w:rFonts w:ascii="Cambria" w:hAnsi="Cambria" w:cs="Times New Roman"/>
      <w:i/>
      <w:iCs/>
      <w:color w:val="4F81BD"/>
      <w:spacing w:val="15"/>
      <w:sz w:val="24"/>
      <w:szCs w:val="24"/>
    </w:rPr>
  </w:style>
  <w:style w:type="character" w:customStyle="1" w:styleId="annotationreferencePHPDOCX">
    <w:name w:val="annotation reference PHPDOCX"/>
    <w:rsid w:val="00B52E89"/>
    <w:rPr>
      <w:rFonts w:cs="Times New Roman"/>
      <w:sz w:val="16"/>
      <w:szCs w:val="16"/>
    </w:rPr>
  </w:style>
  <w:style w:type="character" w:customStyle="1" w:styleId="CommentTextCharPHPDOCX">
    <w:name w:val="Comment Text Char PHPDOCX"/>
    <w:rsid w:val="00B52E89"/>
    <w:rPr>
      <w:rFonts w:cs="Times New Roman"/>
      <w:sz w:val="20"/>
      <w:szCs w:val="20"/>
    </w:rPr>
  </w:style>
  <w:style w:type="character" w:customStyle="1" w:styleId="CommentSubjectCharPHPDOCX">
    <w:name w:val="Comment Subject Char PHPDOCX"/>
    <w:rsid w:val="00B52E89"/>
    <w:rPr>
      <w:rFonts w:cs="Times New Roman"/>
      <w:b/>
      <w:bCs/>
      <w:sz w:val="20"/>
      <w:szCs w:val="20"/>
    </w:rPr>
  </w:style>
  <w:style w:type="character" w:customStyle="1" w:styleId="BalloonTextCharPHPDOCX">
    <w:name w:val="Balloon Text Char PHPDOCX"/>
    <w:rsid w:val="00B52E89"/>
    <w:rPr>
      <w:rFonts w:ascii="Tahoma" w:hAnsi="Tahoma" w:cs="Tahoma"/>
      <w:sz w:val="16"/>
      <w:szCs w:val="16"/>
    </w:rPr>
  </w:style>
  <w:style w:type="character" w:customStyle="1" w:styleId="footnoteTextCarPHPDOCX">
    <w:name w:val="footnote Text Car PHPDOCX"/>
    <w:rsid w:val="00B52E89"/>
    <w:rPr>
      <w:rFonts w:cs="Times New Roman"/>
      <w:sz w:val="20"/>
      <w:szCs w:val="20"/>
    </w:rPr>
  </w:style>
  <w:style w:type="character" w:customStyle="1" w:styleId="footnoteReferencePHPDOCX">
    <w:name w:val="footnote Reference PHPDOCX"/>
    <w:rsid w:val="00B52E89"/>
    <w:rPr>
      <w:rFonts w:cs="Times New Roman"/>
      <w:vertAlign w:val="superscript"/>
    </w:rPr>
  </w:style>
  <w:style w:type="character" w:customStyle="1" w:styleId="endnoteTextCarPHPDOCX">
    <w:name w:val="endnote Text Car PHPDOCX"/>
    <w:rsid w:val="00B52E89"/>
    <w:rPr>
      <w:rFonts w:cs="Times New Roman"/>
      <w:sz w:val="20"/>
      <w:szCs w:val="20"/>
    </w:rPr>
  </w:style>
  <w:style w:type="character" w:customStyle="1" w:styleId="endnoteReferencePHPDOCX">
    <w:name w:val="endnote Reference PHPDOCX"/>
    <w:rsid w:val="00B52E89"/>
    <w:rPr>
      <w:rFonts w:cs="Times New Roman"/>
      <w:vertAlign w:val="superscript"/>
    </w:rPr>
  </w:style>
  <w:style w:type="character" w:customStyle="1" w:styleId="Heading1Char1">
    <w:name w:val="Heading 1 Char1"/>
    <w:rsid w:val="00B52E89"/>
    <w:rPr>
      <w:rFonts w:ascii="Helvetica" w:hAnsi="Helvetica" w:cs="Times New Roman"/>
      <w:b/>
      <w:bCs/>
      <w:sz w:val="28"/>
      <w:szCs w:val="28"/>
    </w:rPr>
  </w:style>
  <w:style w:type="character" w:customStyle="1" w:styleId="Heading2Char1">
    <w:name w:val="Heading 2 Char1"/>
    <w:rsid w:val="00B52E89"/>
    <w:rPr>
      <w:rFonts w:ascii="Helvetica" w:hAnsi="Helvetica" w:cs="Times New Roman"/>
      <w:b/>
      <w:bCs/>
      <w:sz w:val="26"/>
      <w:szCs w:val="26"/>
    </w:rPr>
  </w:style>
  <w:style w:type="character" w:customStyle="1" w:styleId="HeaderChar1">
    <w:name w:val="Header Char1"/>
    <w:rsid w:val="00B52E89"/>
    <w:rPr>
      <w:rFonts w:ascii="Helvetica" w:hAnsi="Helvetica" w:cs="Times New Roman"/>
    </w:rPr>
  </w:style>
  <w:style w:type="character" w:customStyle="1" w:styleId="FooterChar1">
    <w:name w:val="Footer Char1"/>
    <w:rsid w:val="00B52E89"/>
    <w:rPr>
      <w:rFonts w:ascii="Helvetica" w:hAnsi="Helvetica" w:cs="Times New Roman"/>
    </w:rPr>
  </w:style>
  <w:style w:type="character" w:customStyle="1" w:styleId="BalloonTextChar1">
    <w:name w:val="Balloon Text Char1"/>
    <w:rsid w:val="00B52E89"/>
    <w:rPr>
      <w:rFonts w:ascii="Tahoma" w:hAnsi="Tahoma" w:cs="Tahoma"/>
      <w:sz w:val="16"/>
      <w:szCs w:val="16"/>
    </w:rPr>
  </w:style>
  <w:style w:type="character" w:customStyle="1" w:styleId="annotationreferencePHPDOCX1">
    <w:name w:val="annotation reference PHPDOCX1"/>
    <w:rsid w:val="00B52E89"/>
    <w:rPr>
      <w:rFonts w:cs="Times New Roman"/>
      <w:sz w:val="16"/>
      <w:szCs w:val="16"/>
    </w:rPr>
  </w:style>
  <w:style w:type="character" w:customStyle="1" w:styleId="BodyTextChar">
    <w:name w:val="Body Text Char"/>
    <w:rsid w:val="00B52E89"/>
    <w:rPr>
      <w:rFonts w:ascii="Helvetica" w:hAnsi="Helvetica" w:cs="Times New Roman"/>
      <w:lang w:eastAsia="en-US"/>
    </w:rPr>
  </w:style>
  <w:style w:type="character" w:styleId="Hiperpovezava">
    <w:name w:val="Hyperlink"/>
    <w:rsid w:val="00B52E89"/>
    <w:rPr>
      <w:rFonts w:cs="Times New Roman"/>
      <w:color w:val="0000FF"/>
      <w:u w:val="single"/>
    </w:rPr>
  </w:style>
  <w:style w:type="character" w:customStyle="1" w:styleId="BodyTextChar1">
    <w:name w:val="Body Text Char1"/>
    <w:rsid w:val="00B52E89"/>
    <w:rPr>
      <w:b/>
      <w:sz w:val="32"/>
      <w:lang w:val="sl-SI" w:eastAsia="sl-SI"/>
    </w:rPr>
  </w:style>
  <w:style w:type="character" w:customStyle="1" w:styleId="ListLabel1">
    <w:name w:val="ListLabel 1"/>
    <w:rsid w:val="00B52E89"/>
    <w:rPr>
      <w:sz w:val="18"/>
    </w:rPr>
  </w:style>
  <w:style w:type="character" w:customStyle="1" w:styleId="ListLabel2">
    <w:name w:val="ListLabel 2"/>
    <w:rsid w:val="00B52E89"/>
    <w:rPr>
      <w:sz w:val="24"/>
    </w:rPr>
  </w:style>
  <w:style w:type="character" w:customStyle="1" w:styleId="ListLabel3">
    <w:name w:val="ListLabel 3"/>
    <w:rsid w:val="00B52E89"/>
    <w:rPr>
      <w:rFonts w:cs="Arial"/>
      <w:sz w:val="18"/>
      <w:szCs w:val="18"/>
    </w:rPr>
  </w:style>
  <w:style w:type="character" w:customStyle="1" w:styleId="ListLabel4">
    <w:name w:val="ListLabel 4"/>
    <w:rsid w:val="00B52E89"/>
    <w:rPr>
      <w:rFonts w:cs="Times New Roman"/>
    </w:rPr>
  </w:style>
  <w:style w:type="character" w:customStyle="1" w:styleId="Simbolizaotevilevanje">
    <w:name w:val="Simboli za oštevilčevanje"/>
    <w:rsid w:val="00B52E89"/>
  </w:style>
  <w:style w:type="character" w:customStyle="1" w:styleId="WW8Num37z0">
    <w:name w:val="WW8Num37z0"/>
    <w:rsid w:val="00B52E89"/>
    <w:rPr>
      <w:rFonts w:ascii="Symbol" w:hAnsi="Symbol" w:cs="Symbol"/>
    </w:rPr>
  </w:style>
  <w:style w:type="character" w:customStyle="1" w:styleId="WW8Num37z1">
    <w:name w:val="WW8Num37z1"/>
    <w:rsid w:val="00B52E89"/>
    <w:rPr>
      <w:rFonts w:ascii="Times New Roman" w:eastAsia="Times New Roman" w:hAnsi="Times New Roman" w:cs="Times New Roman"/>
      <w:sz w:val="22"/>
      <w:szCs w:val="22"/>
    </w:rPr>
  </w:style>
  <w:style w:type="character" w:customStyle="1" w:styleId="WW8Num37z2">
    <w:name w:val="WW8Num37z2"/>
    <w:rsid w:val="00B52E89"/>
    <w:rPr>
      <w:rFonts w:ascii="Wingdings" w:hAnsi="Wingdings" w:cs="Wingdings"/>
    </w:rPr>
  </w:style>
  <w:style w:type="character" w:customStyle="1" w:styleId="WW8Num37z4">
    <w:name w:val="WW8Num37z4"/>
    <w:rsid w:val="00B52E89"/>
    <w:rPr>
      <w:rFonts w:ascii="Courier New" w:hAnsi="Courier New" w:cs="Courier New"/>
    </w:rPr>
  </w:style>
  <w:style w:type="character" w:customStyle="1" w:styleId="WW8Num52z0">
    <w:name w:val="WW8Num52z0"/>
    <w:rsid w:val="00B52E89"/>
    <w:rPr>
      <w:rFonts w:ascii="Symbol" w:hAnsi="Symbol" w:cs="Symbol"/>
      <w:sz w:val="22"/>
      <w:szCs w:val="22"/>
    </w:rPr>
  </w:style>
  <w:style w:type="character" w:customStyle="1" w:styleId="WW8Num52z1">
    <w:name w:val="WW8Num52z1"/>
    <w:rsid w:val="00B52E89"/>
    <w:rPr>
      <w:rFonts w:ascii="Courier New" w:hAnsi="Courier New" w:cs="Courier New"/>
    </w:rPr>
  </w:style>
  <w:style w:type="character" w:customStyle="1" w:styleId="WW8Num52z2">
    <w:name w:val="WW8Num52z2"/>
    <w:rsid w:val="00B52E89"/>
    <w:rPr>
      <w:rFonts w:ascii="Wingdings" w:hAnsi="Wingdings" w:cs="Wingdings"/>
    </w:rPr>
  </w:style>
  <w:style w:type="character" w:styleId="SledenaHiperpovezava">
    <w:name w:val="FollowedHyperlink"/>
    <w:rsid w:val="00B52E89"/>
    <w:rPr>
      <w:color w:val="800080"/>
      <w:u w:val="single"/>
    </w:rPr>
  </w:style>
  <w:style w:type="character" w:customStyle="1" w:styleId="Zeichenformat">
    <w:name w:val="Zeichenformat"/>
    <w:rsid w:val="00B52E89"/>
  </w:style>
  <w:style w:type="paragraph" w:customStyle="1" w:styleId="Naslov10">
    <w:name w:val="Naslov1"/>
    <w:basedOn w:val="Navaden"/>
    <w:next w:val="Telobesedila"/>
    <w:rsid w:val="00B52E89"/>
    <w:pPr>
      <w:keepNext/>
      <w:spacing w:before="240" w:after="120"/>
    </w:pPr>
    <w:rPr>
      <w:rFonts w:ascii="Arial" w:eastAsia="Lucida Sans Unicode" w:hAnsi="Arial" w:cs="Mangal"/>
      <w:sz w:val="28"/>
      <w:szCs w:val="28"/>
    </w:rPr>
  </w:style>
  <w:style w:type="paragraph" w:styleId="Telobesedila">
    <w:name w:val="Body Text"/>
    <w:basedOn w:val="Navaden"/>
    <w:link w:val="TelobesedilaZnak"/>
    <w:rsid w:val="00B52E89"/>
    <w:pPr>
      <w:spacing w:after="0" w:line="240" w:lineRule="auto"/>
    </w:pPr>
    <w:rPr>
      <w:rFonts w:ascii="Calibri" w:hAnsi="Calibri"/>
      <w:b/>
      <w:sz w:val="32"/>
      <w:szCs w:val="20"/>
      <w:lang w:eastAsia="sl-SI"/>
    </w:rPr>
  </w:style>
  <w:style w:type="character" w:customStyle="1" w:styleId="TelobesedilaZnak">
    <w:name w:val="Telo besedila Znak"/>
    <w:basedOn w:val="Privzetapisavaodstavka"/>
    <w:link w:val="Telobesedila"/>
    <w:rsid w:val="00B52E89"/>
    <w:rPr>
      <w:rFonts w:ascii="Calibri" w:eastAsia="Calibri" w:hAnsi="Calibri" w:cs="Times New Roman"/>
      <w:b/>
      <w:kern w:val="0"/>
      <w:sz w:val="32"/>
      <w:szCs w:val="20"/>
      <w:lang w:eastAsia="sl-SI"/>
      <w14:ligatures w14:val="none"/>
    </w:rPr>
  </w:style>
  <w:style w:type="paragraph" w:styleId="Seznam">
    <w:name w:val="List"/>
    <w:basedOn w:val="Telobesedila"/>
    <w:rsid w:val="00B52E89"/>
    <w:rPr>
      <w:rFonts w:cs="Mangal"/>
    </w:rPr>
  </w:style>
  <w:style w:type="paragraph" w:styleId="Napis">
    <w:name w:val="caption"/>
    <w:basedOn w:val="Navaden"/>
    <w:qFormat/>
    <w:rsid w:val="00B52E89"/>
    <w:pPr>
      <w:suppressLineNumbers/>
      <w:spacing w:before="120" w:after="120"/>
    </w:pPr>
    <w:rPr>
      <w:rFonts w:cs="Mangal"/>
      <w:i/>
      <w:iCs/>
      <w:sz w:val="24"/>
      <w:szCs w:val="24"/>
    </w:rPr>
  </w:style>
  <w:style w:type="paragraph" w:customStyle="1" w:styleId="Kazalo">
    <w:name w:val="Kazalo"/>
    <w:basedOn w:val="Navaden"/>
    <w:rsid w:val="00B52E89"/>
    <w:pPr>
      <w:suppressLineNumbers/>
    </w:pPr>
    <w:rPr>
      <w:rFonts w:cs="Mangal"/>
    </w:rPr>
  </w:style>
  <w:style w:type="paragraph" w:customStyle="1" w:styleId="Brezrazmikov1">
    <w:name w:val="Brez razmikov1"/>
    <w:rsid w:val="00B52E89"/>
    <w:pPr>
      <w:suppressAutoHyphens/>
      <w:spacing w:after="0" w:line="240" w:lineRule="auto"/>
    </w:pPr>
    <w:rPr>
      <w:rFonts w:ascii="Helvetica" w:eastAsia="Calibri" w:hAnsi="Helvetica" w:cs="Times New Roman"/>
      <w:kern w:val="0"/>
      <w:sz w:val="18"/>
      <w14:ligatures w14:val="none"/>
    </w:rPr>
  </w:style>
  <w:style w:type="paragraph" w:customStyle="1" w:styleId="Paragraf">
    <w:name w:val="Paragraf"/>
    <w:basedOn w:val="Navaden"/>
    <w:rsid w:val="00B52E89"/>
    <w:pPr>
      <w:spacing w:before="120" w:after="120"/>
    </w:pPr>
    <w:rPr>
      <w:sz w:val="18"/>
      <w:szCs w:val="18"/>
    </w:rPr>
  </w:style>
  <w:style w:type="paragraph" w:styleId="Glava">
    <w:name w:val="header"/>
    <w:basedOn w:val="Navaden"/>
    <w:link w:val="GlavaZnak"/>
    <w:rsid w:val="00B52E89"/>
    <w:pPr>
      <w:suppressLineNumbers/>
      <w:tabs>
        <w:tab w:val="center" w:pos="4536"/>
        <w:tab w:val="right" w:pos="9072"/>
      </w:tabs>
      <w:spacing w:after="0" w:line="240" w:lineRule="auto"/>
    </w:pPr>
  </w:style>
  <w:style w:type="character" w:customStyle="1" w:styleId="GlavaZnak">
    <w:name w:val="Glava Znak"/>
    <w:basedOn w:val="Privzetapisavaodstavka"/>
    <w:link w:val="Glava"/>
    <w:uiPriority w:val="99"/>
    <w:rsid w:val="00B52E89"/>
    <w:rPr>
      <w:rFonts w:ascii="Helvetica" w:eastAsia="Calibri" w:hAnsi="Helvetica" w:cs="Times New Roman"/>
      <w:kern w:val="0"/>
      <w14:ligatures w14:val="none"/>
    </w:rPr>
  </w:style>
  <w:style w:type="paragraph" w:styleId="Noga">
    <w:name w:val="footer"/>
    <w:basedOn w:val="Navaden"/>
    <w:link w:val="NogaZnak"/>
    <w:rsid w:val="00B52E89"/>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B52E89"/>
    <w:rPr>
      <w:rFonts w:ascii="Helvetica" w:eastAsia="Calibri" w:hAnsi="Helvetica" w:cs="Times New Roman"/>
      <w:kern w:val="0"/>
      <w14:ligatures w14:val="none"/>
    </w:rPr>
  </w:style>
  <w:style w:type="paragraph" w:customStyle="1" w:styleId="Besedilooblaka1">
    <w:name w:val="Besedilo oblačka1"/>
    <w:basedOn w:val="Navaden"/>
    <w:rsid w:val="00B52E89"/>
    <w:pPr>
      <w:spacing w:after="0" w:line="240" w:lineRule="auto"/>
    </w:pPr>
    <w:rPr>
      <w:rFonts w:ascii="Tahoma" w:hAnsi="Tahoma" w:cs="Tahoma"/>
      <w:sz w:val="16"/>
      <w:szCs w:val="16"/>
    </w:rPr>
  </w:style>
  <w:style w:type="paragraph" w:customStyle="1" w:styleId="ListParagraphPHPDOCX">
    <w:name w:val="List Paragraph PHPDOCX"/>
    <w:basedOn w:val="Navaden"/>
    <w:rsid w:val="00B52E89"/>
    <w:pPr>
      <w:ind w:left="720"/>
    </w:pPr>
  </w:style>
  <w:style w:type="paragraph" w:customStyle="1" w:styleId="TitlePHPDOCX">
    <w:name w:val="Title PHPDOCX"/>
    <w:basedOn w:val="Navaden"/>
    <w:rsid w:val="00B52E89"/>
    <w:pPr>
      <w:pBdr>
        <w:top w:val="none" w:sz="0" w:space="0" w:color="000000"/>
        <w:left w:val="none" w:sz="0" w:space="0" w:color="000000"/>
        <w:bottom w:val="single" w:sz="8" w:space="4" w:color="4F81BD"/>
        <w:right w:val="none" w:sz="0" w:space="0" w:color="000000"/>
      </w:pBdr>
      <w:spacing w:after="300" w:line="240" w:lineRule="auto"/>
    </w:pPr>
    <w:rPr>
      <w:rFonts w:ascii="Cambria" w:eastAsia="Times New Roman" w:hAnsi="Cambria"/>
      <w:color w:val="17365D"/>
      <w:spacing w:val="5"/>
      <w:kern w:val="2"/>
      <w:sz w:val="52"/>
      <w:szCs w:val="52"/>
    </w:rPr>
  </w:style>
  <w:style w:type="paragraph" w:customStyle="1" w:styleId="SubtitlePHPDOCX">
    <w:name w:val="Subtitle PHPDOCX"/>
    <w:basedOn w:val="Navaden"/>
    <w:rsid w:val="00B52E89"/>
    <w:rPr>
      <w:rFonts w:ascii="Cambria" w:eastAsia="Times New Roman" w:hAnsi="Cambria"/>
      <w:i/>
      <w:iCs/>
      <w:color w:val="4F81BD"/>
      <w:spacing w:val="15"/>
      <w:sz w:val="24"/>
      <w:szCs w:val="24"/>
    </w:rPr>
  </w:style>
  <w:style w:type="paragraph" w:customStyle="1" w:styleId="annotationtextPHPDOCX">
    <w:name w:val="annotation text PHPDOCX"/>
    <w:basedOn w:val="Navaden"/>
    <w:rsid w:val="00B52E89"/>
    <w:pPr>
      <w:spacing w:line="240" w:lineRule="auto"/>
    </w:pPr>
    <w:rPr>
      <w:sz w:val="20"/>
      <w:szCs w:val="20"/>
    </w:rPr>
  </w:style>
  <w:style w:type="paragraph" w:customStyle="1" w:styleId="annotationsubjectPHPDOCX">
    <w:name w:val="annotation subject PHPDOCX"/>
    <w:basedOn w:val="annotationtextPHPDOCX"/>
    <w:rsid w:val="00B52E89"/>
    <w:rPr>
      <w:b/>
      <w:bCs/>
    </w:rPr>
  </w:style>
  <w:style w:type="paragraph" w:customStyle="1" w:styleId="BalloonTextPHPDOCX">
    <w:name w:val="Balloon Text PHPDOCX"/>
    <w:basedOn w:val="Navaden"/>
    <w:rsid w:val="00B52E89"/>
    <w:pPr>
      <w:spacing w:after="0" w:line="240" w:lineRule="auto"/>
    </w:pPr>
    <w:rPr>
      <w:rFonts w:ascii="Tahoma" w:hAnsi="Tahoma" w:cs="Tahoma"/>
      <w:sz w:val="16"/>
      <w:szCs w:val="16"/>
    </w:rPr>
  </w:style>
  <w:style w:type="paragraph" w:customStyle="1" w:styleId="footnoteTextPHPDOCX">
    <w:name w:val="footnote Text PHPDOCX"/>
    <w:basedOn w:val="Navaden"/>
    <w:rsid w:val="00B52E89"/>
    <w:pPr>
      <w:spacing w:after="0" w:line="240" w:lineRule="auto"/>
    </w:pPr>
    <w:rPr>
      <w:sz w:val="20"/>
      <w:szCs w:val="20"/>
    </w:rPr>
  </w:style>
  <w:style w:type="paragraph" w:customStyle="1" w:styleId="endnoteTextPHPDOCX">
    <w:name w:val="endnote Text PHPDOCX"/>
    <w:basedOn w:val="Navaden"/>
    <w:rsid w:val="00B52E89"/>
    <w:pPr>
      <w:spacing w:after="0" w:line="240" w:lineRule="auto"/>
    </w:pPr>
    <w:rPr>
      <w:sz w:val="20"/>
      <w:szCs w:val="20"/>
    </w:rPr>
  </w:style>
  <w:style w:type="paragraph" w:customStyle="1" w:styleId="Odstavekseznama1">
    <w:name w:val="Odstavek seznama1"/>
    <w:basedOn w:val="Navaden"/>
    <w:rsid w:val="00B52E89"/>
    <w:pPr>
      <w:ind w:left="720"/>
    </w:pPr>
  </w:style>
  <w:style w:type="paragraph" w:customStyle="1" w:styleId="annotationtextPHPDOCX1">
    <w:name w:val="annotation text PHPDOCX1"/>
    <w:basedOn w:val="Navaden"/>
    <w:rsid w:val="00B52E89"/>
    <w:pPr>
      <w:spacing w:line="240" w:lineRule="auto"/>
    </w:pPr>
    <w:rPr>
      <w:sz w:val="20"/>
      <w:szCs w:val="20"/>
    </w:rPr>
  </w:style>
  <w:style w:type="paragraph" w:customStyle="1" w:styleId="annotationsubjectPHPDOCX1">
    <w:name w:val="annotation subject PHPDOCX1"/>
    <w:basedOn w:val="annotationtextPHPDOCX1"/>
    <w:rsid w:val="00B52E89"/>
    <w:rPr>
      <w:b/>
      <w:bCs/>
    </w:rPr>
  </w:style>
  <w:style w:type="paragraph" w:customStyle="1" w:styleId="ASB2">
    <w:name w:val="A_SB2"/>
    <w:basedOn w:val="Navaden"/>
    <w:rsid w:val="00B52E89"/>
    <w:pPr>
      <w:spacing w:after="0" w:line="240" w:lineRule="auto"/>
    </w:pPr>
    <w:rPr>
      <w:rFonts w:ascii="Times New Roman" w:hAnsi="Times New Roman"/>
      <w:sz w:val="24"/>
      <w:szCs w:val="20"/>
      <w:lang w:val="en-GB" w:eastAsia="sl-SI"/>
    </w:rPr>
  </w:style>
  <w:style w:type="paragraph" w:customStyle="1" w:styleId="xl38">
    <w:name w:val="xl38"/>
    <w:basedOn w:val="Navaden"/>
    <w:rsid w:val="00B52E89"/>
    <w:pPr>
      <w:spacing w:before="100" w:after="100" w:line="240" w:lineRule="auto"/>
    </w:pPr>
    <w:rPr>
      <w:rFonts w:ascii="Arial" w:eastAsia="Arial Unicode MS" w:hAnsi="Arial" w:cs="Arial"/>
      <w:b/>
      <w:bCs/>
      <w:sz w:val="24"/>
      <w:szCs w:val="24"/>
      <w:lang w:eastAsia="sl-SI"/>
    </w:rPr>
  </w:style>
  <w:style w:type="paragraph" w:customStyle="1" w:styleId="Telobesedila31">
    <w:name w:val="Telo besedila 31"/>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B52E89"/>
    <w:pPr>
      <w:suppressLineNumbers/>
    </w:pPr>
  </w:style>
  <w:style w:type="paragraph" w:customStyle="1" w:styleId="BodyText23">
    <w:name w:val="Body Text 23"/>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szCs w:val="20"/>
    </w:rPr>
  </w:style>
  <w:style w:type="paragraph" w:customStyle="1" w:styleId="Naslovtabele">
    <w:name w:val="Naslov tabele"/>
    <w:basedOn w:val="Vsebinatabele"/>
    <w:rsid w:val="00B52E89"/>
    <w:pPr>
      <w:jc w:val="center"/>
    </w:pPr>
    <w:rPr>
      <w:b/>
      <w:bCs/>
    </w:rPr>
  </w:style>
  <w:style w:type="paragraph" w:customStyle="1" w:styleId="Vodoravnarta">
    <w:name w:val="Vodoravna črta"/>
    <w:basedOn w:val="Navaden"/>
    <w:next w:val="Telobesedila"/>
    <w:rsid w:val="00B52E89"/>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styleId="Nerazreenaomemba">
    <w:name w:val="Unresolved Mention"/>
    <w:uiPriority w:val="99"/>
    <w:semiHidden/>
    <w:unhideWhenUsed/>
    <w:rsid w:val="00B52E89"/>
    <w:rPr>
      <w:color w:val="605E5C"/>
      <w:shd w:val="clear" w:color="auto" w:fill="E1DFDD"/>
    </w:rPr>
  </w:style>
  <w:style w:type="paragraph" w:customStyle="1" w:styleId="BodyText21">
    <w:name w:val="Body Text 21"/>
    <w:basedOn w:val="Navaden"/>
    <w:rsid w:val="00B52E89"/>
    <w:pPr>
      <w:suppressAutoHyphens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styleId="Sprotnaopomba-besedilo">
    <w:name w:val="footnote text"/>
    <w:basedOn w:val="Navaden"/>
    <w:link w:val="Sprotnaopomba-besediloZnak"/>
    <w:uiPriority w:val="99"/>
    <w:unhideWhenUsed/>
    <w:rsid w:val="00B52E89"/>
    <w:pPr>
      <w:suppressAutoHyphens w:val="0"/>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B52E89"/>
    <w:rPr>
      <w:rFonts w:ascii="Arial" w:eastAsia="Calibri" w:hAnsi="Arial" w:cs="Times New Roman"/>
      <w:i/>
      <w:kern w:val="0"/>
      <w:sz w:val="18"/>
      <w:szCs w:val="20"/>
      <w14:ligatures w14:val="none"/>
    </w:rPr>
  </w:style>
  <w:style w:type="character" w:styleId="Sprotnaopomba-sklic">
    <w:name w:val="footnote reference"/>
    <w:uiPriority w:val="99"/>
    <w:unhideWhenUsed/>
    <w:rsid w:val="00B52E89"/>
    <w:rPr>
      <w:rFonts w:ascii="Arial" w:hAnsi="Arial"/>
      <w:i/>
      <w:sz w:val="18"/>
      <w:vertAlign w:val="superscript"/>
    </w:rPr>
  </w:style>
  <w:style w:type="character" w:customStyle="1" w:styleId="OdstavekseznamaZnak">
    <w:name w:val="Odstavek seznama Znak"/>
    <w:link w:val="Odstavekseznama"/>
    <w:uiPriority w:val="99"/>
    <w:locked/>
    <w:rsid w:val="00B52E89"/>
  </w:style>
  <w:style w:type="paragraph" w:customStyle="1" w:styleId="kazalo2">
    <w:name w:val="kazalo 2"/>
    <w:rsid w:val="00B52E89"/>
    <w:pPr>
      <w:numPr>
        <w:ilvl w:val="1"/>
        <w:numId w:val="5"/>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Odstavekseznama10">
    <w:name w:val="Odstavek seznama1"/>
    <w:basedOn w:val="Navaden"/>
    <w:uiPriority w:val="34"/>
    <w:qFormat/>
    <w:rsid w:val="00B52E89"/>
    <w:pPr>
      <w:suppressAutoHyphens w:val="0"/>
      <w:spacing w:after="0" w:line="240" w:lineRule="auto"/>
      <w:ind w:left="708"/>
    </w:pPr>
    <w:rPr>
      <w:rFonts w:ascii="Arial" w:eastAsia="Times New Roman" w:hAnsi="Arial"/>
      <w:sz w:val="24"/>
      <w:szCs w:val="24"/>
      <w:lang w:eastAsia="sl-SI"/>
    </w:rPr>
  </w:style>
  <w:style w:type="paragraph" w:customStyle="1" w:styleId="BodyText22">
    <w:name w:val="Body Text 22"/>
    <w:basedOn w:val="Navaden"/>
    <w:rsid w:val="00B52E89"/>
    <w:pPr>
      <w:suppressAutoHyphens w:val="0"/>
      <w:spacing w:after="0" w:line="240" w:lineRule="auto"/>
      <w:ind w:left="360"/>
      <w:jc w:val="both"/>
    </w:pPr>
    <w:rPr>
      <w:rFonts w:ascii="Arial" w:eastAsia="Times New Roman" w:hAnsi="Arial"/>
      <w:szCs w:val="20"/>
      <w:lang w:val="en-US" w:eastAsia="sl-SI"/>
    </w:rPr>
  </w:style>
  <w:style w:type="paragraph" w:customStyle="1" w:styleId="BodyText24">
    <w:name w:val="Body Text 24"/>
    <w:basedOn w:val="Navaden"/>
    <w:rsid w:val="00B52E89"/>
    <w:pPr>
      <w:suppressAutoHyphens w:val="0"/>
      <w:spacing w:after="0" w:line="240" w:lineRule="auto"/>
      <w:ind w:left="360"/>
      <w:jc w:val="both"/>
    </w:pPr>
    <w:rPr>
      <w:rFonts w:ascii="Arial" w:hAnsi="Arial"/>
      <w:szCs w:val="20"/>
      <w:lang w:val="en-US" w:eastAsia="sl-SI"/>
    </w:rPr>
  </w:style>
  <w:style w:type="paragraph" w:styleId="Telobesedila-zamik3">
    <w:name w:val="Body Text Indent 3"/>
    <w:basedOn w:val="Navaden"/>
    <w:link w:val="Telobesedila-zamik3Znak"/>
    <w:rsid w:val="00B52E89"/>
    <w:pPr>
      <w:spacing w:after="120"/>
      <w:ind w:left="283"/>
    </w:pPr>
    <w:rPr>
      <w:sz w:val="16"/>
      <w:szCs w:val="16"/>
    </w:rPr>
  </w:style>
  <w:style w:type="character" w:customStyle="1" w:styleId="Telobesedila-zamik3Znak">
    <w:name w:val="Telo besedila - zamik 3 Znak"/>
    <w:basedOn w:val="Privzetapisavaodstavka"/>
    <w:link w:val="Telobesedila-zamik3"/>
    <w:rsid w:val="00B52E89"/>
    <w:rPr>
      <w:rFonts w:ascii="Helvetica" w:eastAsia="Calibri" w:hAnsi="Helvetica" w:cs="Times New Roman"/>
      <w:kern w:val="0"/>
      <w:sz w:val="16"/>
      <w:szCs w:val="16"/>
      <w14:ligatures w14:val="none"/>
    </w:rPr>
  </w:style>
  <w:style w:type="paragraph" w:customStyle="1" w:styleId="Default">
    <w:name w:val="Default"/>
    <w:rsid w:val="00B52E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Brezrazmikov10">
    <w:name w:val="Brez razmikov1"/>
    <w:qFormat/>
    <w:rsid w:val="00B52E89"/>
    <w:pPr>
      <w:spacing w:after="0" w:line="240" w:lineRule="auto"/>
    </w:pPr>
    <w:rPr>
      <w:rFonts w:ascii="Arial" w:eastAsia="Times New Roman" w:hAnsi="Arial" w:cs="Times New Roman"/>
      <w:kern w:val="0"/>
      <w:sz w:val="24"/>
      <w:szCs w:val="24"/>
      <w:lang w:eastAsia="sl-SI"/>
      <w14:ligatures w14:val="none"/>
    </w:rPr>
  </w:style>
  <w:style w:type="paragraph" w:customStyle="1" w:styleId="PODNASLOVI">
    <w:name w:val="PODNASLOVI"/>
    <w:basedOn w:val="Navaden"/>
    <w:link w:val="PODNASLOVIZnak"/>
    <w:qFormat/>
    <w:rsid w:val="00B52E89"/>
    <w:pPr>
      <w:keepNext/>
      <w:widowControl w:val="0"/>
      <w:numPr>
        <w:numId w:val="8"/>
      </w:numPr>
      <w:suppressAutoHyphens w:val="0"/>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B52E89"/>
    <w:rPr>
      <w:rFonts w:ascii="Arial" w:eastAsia="Times New Roman" w:hAnsi="Arial" w:cs="Arial"/>
      <w:b/>
      <w:bCs/>
      <w:color w:val="000000"/>
      <w:kern w:val="0"/>
      <w:sz w:val="20"/>
      <w:szCs w:val="20"/>
      <w:lang w:eastAsia="sl-SI"/>
      <w14:ligatures w14:val="none"/>
    </w:rPr>
  </w:style>
  <w:style w:type="paragraph" w:styleId="Besedilooblaka">
    <w:name w:val="Balloon Text"/>
    <w:basedOn w:val="Navaden"/>
    <w:link w:val="BesedilooblakaZnak"/>
    <w:rsid w:val="00B52E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B52E89"/>
    <w:rPr>
      <w:rFonts w:ascii="Segoe UI" w:eastAsia="Calibri" w:hAnsi="Segoe UI" w:cs="Segoe UI"/>
      <w:kern w:val="0"/>
      <w:sz w:val="18"/>
      <w:szCs w:val="18"/>
      <w14:ligatures w14:val="none"/>
    </w:rPr>
  </w:style>
  <w:style w:type="character" w:styleId="Pripombasklic">
    <w:name w:val="annotation reference"/>
    <w:rsid w:val="00B52E89"/>
    <w:rPr>
      <w:sz w:val="16"/>
      <w:szCs w:val="16"/>
    </w:rPr>
  </w:style>
  <w:style w:type="paragraph" w:styleId="Pripombabesedilo">
    <w:name w:val="annotation text"/>
    <w:basedOn w:val="Navaden"/>
    <w:link w:val="PripombabesediloZnak"/>
    <w:rsid w:val="00B52E89"/>
    <w:rPr>
      <w:sz w:val="20"/>
      <w:szCs w:val="20"/>
    </w:rPr>
  </w:style>
  <w:style w:type="character" w:customStyle="1" w:styleId="PripombabesediloZnak">
    <w:name w:val="Pripomba – besedilo Znak"/>
    <w:basedOn w:val="Privzetapisavaodstavka"/>
    <w:link w:val="Pripombabesedilo"/>
    <w:rsid w:val="00B52E89"/>
    <w:rPr>
      <w:rFonts w:ascii="Helvetica" w:eastAsia="Calibri" w:hAnsi="Helvetica" w:cs="Times New Roman"/>
      <w:kern w:val="0"/>
      <w:sz w:val="20"/>
      <w:szCs w:val="20"/>
      <w14:ligatures w14:val="none"/>
    </w:rPr>
  </w:style>
  <w:style w:type="paragraph" w:styleId="Zadevapripombe">
    <w:name w:val="annotation subject"/>
    <w:basedOn w:val="Pripombabesedilo"/>
    <w:next w:val="Pripombabesedilo"/>
    <w:link w:val="ZadevapripombeZnak"/>
    <w:rsid w:val="00B52E89"/>
    <w:rPr>
      <w:b/>
      <w:bCs/>
    </w:rPr>
  </w:style>
  <w:style w:type="character" w:customStyle="1" w:styleId="ZadevapripombeZnak">
    <w:name w:val="Zadeva pripombe Znak"/>
    <w:basedOn w:val="PripombabesediloZnak"/>
    <w:link w:val="Zadevapripombe"/>
    <w:rsid w:val="00B52E89"/>
    <w:rPr>
      <w:rFonts w:ascii="Helvetica" w:eastAsia="Calibri" w:hAnsi="Helvetica" w:cs="Times New Roman"/>
      <w:b/>
      <w:bCs/>
      <w:kern w:val="0"/>
      <w:sz w:val="20"/>
      <w:szCs w:val="20"/>
      <w14:ligatures w14:val="none"/>
    </w:rPr>
  </w:style>
  <w:style w:type="table" w:styleId="Tabelamrea">
    <w:name w:val="Table Grid"/>
    <w:basedOn w:val="Navadnatabela"/>
    <w:rsid w:val="00B52E8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tna">
    <w:name w:val="Table Elegant"/>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B52E89"/>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styleId="Naslovpoiljatelja">
    <w:name w:val="envelope return"/>
    <w:basedOn w:val="Navaden"/>
    <w:rsid w:val="00B52E89"/>
    <w:pPr>
      <w:suppressAutoHyphens w:val="0"/>
      <w:spacing w:after="0" w:line="240" w:lineRule="auto"/>
    </w:pPr>
    <w:rPr>
      <w:rFonts w:ascii="Times New Roman" w:eastAsia="Times New Roman" w:hAnsi="Times New Roman"/>
      <w:sz w:val="24"/>
      <w:szCs w:val="24"/>
      <w:lang w:eastAsia="sl-SI"/>
    </w:rPr>
  </w:style>
  <w:style w:type="paragraph" w:styleId="Otevilenseznam">
    <w:name w:val="List Number"/>
    <w:basedOn w:val="Navaden"/>
    <w:rsid w:val="00B52E89"/>
    <w:pPr>
      <w:numPr>
        <w:numId w:val="22"/>
      </w:numPr>
      <w:contextualSpacing/>
    </w:pPr>
  </w:style>
  <w:style w:type="paragraph" w:customStyle="1" w:styleId="ic">
    <w:name w:val="ic"/>
    <w:basedOn w:val="Navaden"/>
    <w:rsid w:val="00B52E89"/>
    <w:pPr>
      <w:suppressAutoHyphens w:val="0"/>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rsid w:val="00782919"/>
    <w:pPr>
      <w:spacing w:after="120"/>
      <w:ind w:left="283"/>
    </w:pPr>
  </w:style>
  <w:style w:type="character" w:customStyle="1" w:styleId="Telobesedila-zamikZnak">
    <w:name w:val="Telo besedila - zamik Znak"/>
    <w:basedOn w:val="Privzetapisavaodstavka"/>
    <w:link w:val="Telobesedila-zamik"/>
    <w:rsid w:val="00782919"/>
    <w:rPr>
      <w:rFonts w:ascii="Helvetica" w:eastAsia="Calibri" w:hAnsi="Helvetica" w:cs="Times New Roman"/>
      <w:kern w:val="0"/>
      <w14:ligatures w14:val="none"/>
    </w:rPr>
  </w:style>
  <w:style w:type="paragraph" w:customStyle="1" w:styleId="Telobesedila21">
    <w:name w:val="Telo besedila 21"/>
    <w:basedOn w:val="Navaden"/>
    <w:rsid w:val="007829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Century Schoolbook" w:eastAsia="Times New Roman" w:hAnsi="Century Schoolbook"/>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9" Type="http://schemas.openxmlformats.org/officeDocument/2006/relationships/footer" Target="footer7.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hyperlink" Target="http://www.enaro&#269;anje.si" TargetMode="External"/><Relationship Id="rId2" Type="http://schemas.openxmlformats.org/officeDocument/2006/relationships/styles" Target="styles.xml"/><Relationship Id="rId16" Type="http://schemas.openxmlformats.org/officeDocument/2006/relationships/hyperlink" Target="https://ejn.gov.si/ponudba/pages/aktualno/aktualno_jnc_podrobno.xhtml?zadevaId=70954"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control" Target="activeX/activeX3.xml"/><Relationship Id="rId32" Type="http://schemas.openxmlformats.org/officeDocument/2006/relationships/footer" Target="footer3.xml"/><Relationship Id="rId37" Type="http://schemas.openxmlformats.org/officeDocument/2006/relationships/footer" Target="footer6.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control" Target="activeX/activeX2.xml"/><Relationship Id="rId28" Type="http://schemas.openxmlformats.org/officeDocument/2006/relationships/footer" Target="footer2.xml"/><Relationship Id="rId36" Type="http://schemas.openxmlformats.org/officeDocument/2006/relationships/hyperlink" Target="http://www.uradni-list.si/1/objava.jsp?sop=2016-01-3228" TargetMode="Externa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tjasa.maucec-suvak@sb-je.si" TargetMode="External"/><Relationship Id="rId14" Type="http://schemas.openxmlformats.org/officeDocument/2006/relationships/hyperlink" Target="https://ejn.gov.si" TargetMode="External"/><Relationship Id="rId22" Type="http://schemas.openxmlformats.org/officeDocument/2006/relationships/control" Target="activeX/activeX1.xm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footer" Target="footer5.xml"/><Relationship Id="rId8" Type="http://schemas.openxmlformats.org/officeDocument/2006/relationships/hyperlink" Target="mailto:mateja.malovrh@sb-je.si" TargetMode="External"/><Relationship Id="rId3"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control" Target="activeX/activeX4.xml"/><Relationship Id="rId33" Type="http://schemas.openxmlformats.org/officeDocument/2006/relationships/footer" Target="footer4.xml"/><Relationship Id="rId38"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49</Pages>
  <Words>15442</Words>
  <Characters>88025</Characters>
  <Application>Microsoft Office Word</Application>
  <DocSecurity>0</DocSecurity>
  <Lines>733</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35</cp:revision>
  <cp:lastPrinted>2026-03-17T07:33:00Z</cp:lastPrinted>
  <dcterms:created xsi:type="dcterms:W3CDTF">2025-10-15T04:18:00Z</dcterms:created>
  <dcterms:modified xsi:type="dcterms:W3CDTF">2026-03-17T09:15:00Z</dcterms:modified>
</cp:coreProperties>
</file>